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C477E8" w14:textId="77777777" w:rsidR="00C11875" w:rsidRDefault="00C11875" w:rsidP="00C11875">
      <w:pPr>
        <w:spacing w:before="120"/>
        <w:jc w:val="left"/>
      </w:pPr>
      <w:r>
        <w:rPr>
          <w:noProof/>
        </w:rPr>
        <w:drawing>
          <wp:inline distT="0" distB="0" distL="0" distR="0" wp14:anchorId="13C85BEF" wp14:editId="087BA9B5">
            <wp:extent cx="1470900" cy="750498"/>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Эмблема_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9781" cy="800950"/>
                    </a:xfrm>
                    <a:prstGeom prst="rect">
                      <a:avLst/>
                    </a:prstGeom>
                  </pic:spPr>
                </pic:pic>
              </a:graphicData>
            </a:graphic>
          </wp:inline>
        </w:drawing>
      </w:r>
    </w:p>
    <w:p w14:paraId="1538CE09" w14:textId="77777777" w:rsidR="00C11875" w:rsidRPr="00FF77D2" w:rsidRDefault="00C11875" w:rsidP="00C11875">
      <w:pPr>
        <w:spacing w:before="120"/>
        <w:jc w:val="left"/>
      </w:pPr>
    </w:p>
    <w:p w14:paraId="3F44DF13" w14:textId="77777777" w:rsidR="00C11875" w:rsidRPr="005721E7" w:rsidRDefault="00C11875" w:rsidP="00C11875">
      <w:pPr>
        <w:jc w:val="center"/>
        <w:rPr>
          <w:rFonts w:ascii="Times New Roman" w:hAnsi="Times New Roman"/>
          <w:i w:val="0"/>
        </w:rPr>
      </w:pPr>
      <w:r w:rsidRPr="005721E7">
        <w:rPr>
          <w:rFonts w:ascii="Times New Roman" w:hAnsi="Times New Roman"/>
          <w:i w:val="0"/>
          <w:noProof/>
        </w:rPr>
        <w:t>Общество с ограниченной ответственностью «Галактика Транспорт»</w:t>
      </w:r>
    </w:p>
    <w:p w14:paraId="502EB165" w14:textId="77777777" w:rsidR="00C11875" w:rsidRDefault="00C11875" w:rsidP="00C11875">
      <w:pPr>
        <w:pStyle w:val="afffffffffffff5"/>
        <w:jc w:val="center"/>
        <w:rPr>
          <w:rFonts w:ascii="Times New Roman" w:eastAsia="Times New Roman" w:hAnsi="Times New Roman" w:cs="Times New Roman"/>
          <w:b/>
          <w:sz w:val="26"/>
          <w:szCs w:val="26"/>
        </w:rPr>
      </w:pPr>
    </w:p>
    <w:p w14:paraId="2A585333" w14:textId="77777777" w:rsidR="00C11875" w:rsidRDefault="00C11875" w:rsidP="00C11875">
      <w:pPr>
        <w:pStyle w:val="afffffffffffff5"/>
        <w:jc w:val="center"/>
        <w:rPr>
          <w:rFonts w:ascii="Times New Roman" w:eastAsia="Times New Roman" w:hAnsi="Times New Roman" w:cs="Times New Roman"/>
          <w:b/>
          <w:sz w:val="26"/>
          <w:szCs w:val="26"/>
        </w:rPr>
      </w:pPr>
    </w:p>
    <w:p w14:paraId="197C8766" w14:textId="77777777" w:rsidR="00C11875" w:rsidRDefault="00C11875" w:rsidP="00C11875">
      <w:pPr>
        <w:pStyle w:val="afffffffffffff5"/>
        <w:jc w:val="center"/>
        <w:rPr>
          <w:rFonts w:ascii="Times New Roman" w:eastAsia="Times New Roman" w:hAnsi="Times New Roman" w:cs="Times New Roman"/>
          <w:b/>
          <w:sz w:val="26"/>
          <w:szCs w:val="26"/>
        </w:rPr>
      </w:pPr>
    </w:p>
    <w:p w14:paraId="59630C8D" w14:textId="77777777" w:rsidR="00C11875" w:rsidRDefault="00C11875" w:rsidP="00C11875">
      <w:pPr>
        <w:pStyle w:val="afffffffffffff5"/>
        <w:jc w:val="center"/>
        <w:rPr>
          <w:rFonts w:ascii="Times New Roman" w:eastAsia="Times New Roman" w:hAnsi="Times New Roman" w:cs="Times New Roman"/>
          <w:b/>
          <w:sz w:val="26"/>
          <w:szCs w:val="26"/>
        </w:rPr>
      </w:pPr>
    </w:p>
    <w:p w14:paraId="47E5556A" w14:textId="77777777" w:rsidR="00C11875" w:rsidRDefault="00C11875" w:rsidP="00C11875">
      <w:pPr>
        <w:pStyle w:val="afffffffffffff5"/>
        <w:jc w:val="center"/>
        <w:rPr>
          <w:rFonts w:ascii="Times New Roman" w:eastAsia="Times New Roman" w:hAnsi="Times New Roman" w:cs="Times New Roman"/>
          <w:b/>
          <w:sz w:val="26"/>
          <w:szCs w:val="26"/>
        </w:rPr>
      </w:pPr>
    </w:p>
    <w:p w14:paraId="440A9554" w14:textId="77777777" w:rsidR="00C11875" w:rsidRDefault="00C11875" w:rsidP="00C11875">
      <w:pPr>
        <w:pStyle w:val="afffffffffffff5"/>
        <w:jc w:val="center"/>
        <w:rPr>
          <w:rFonts w:ascii="Times New Roman" w:eastAsia="Times New Roman" w:hAnsi="Times New Roman" w:cs="Times New Roman"/>
          <w:b/>
          <w:sz w:val="26"/>
          <w:szCs w:val="26"/>
        </w:rPr>
      </w:pPr>
    </w:p>
    <w:p w14:paraId="650F9ED7" w14:textId="77777777" w:rsidR="00C11875" w:rsidRDefault="00C11875" w:rsidP="00C11875">
      <w:pPr>
        <w:pStyle w:val="afffffffffffff5"/>
        <w:jc w:val="center"/>
        <w:rPr>
          <w:rFonts w:ascii="Times New Roman" w:eastAsia="Times New Roman" w:hAnsi="Times New Roman" w:cs="Times New Roman"/>
          <w:b/>
          <w:sz w:val="26"/>
          <w:szCs w:val="26"/>
        </w:rPr>
      </w:pPr>
    </w:p>
    <w:p w14:paraId="234D8A74" w14:textId="77777777" w:rsidR="00C11875" w:rsidRDefault="00C11875" w:rsidP="00C11875">
      <w:pPr>
        <w:pStyle w:val="afffffffffffff5"/>
        <w:jc w:val="center"/>
        <w:rPr>
          <w:rFonts w:ascii="Times New Roman" w:eastAsia="Times New Roman" w:hAnsi="Times New Roman" w:cs="Times New Roman"/>
          <w:b/>
          <w:sz w:val="26"/>
          <w:szCs w:val="26"/>
        </w:rPr>
      </w:pPr>
    </w:p>
    <w:p w14:paraId="70C550A4" w14:textId="77777777" w:rsidR="00C11875" w:rsidRDefault="00C11875" w:rsidP="00C11875">
      <w:pPr>
        <w:pStyle w:val="afffffffffffff5"/>
        <w:jc w:val="center"/>
        <w:rPr>
          <w:rFonts w:ascii="Times New Roman" w:eastAsia="Times New Roman" w:hAnsi="Times New Roman" w:cs="Times New Roman"/>
          <w:b/>
          <w:sz w:val="26"/>
          <w:szCs w:val="26"/>
        </w:rPr>
      </w:pPr>
    </w:p>
    <w:p w14:paraId="5CB38EE0" w14:textId="77777777" w:rsidR="00C11875" w:rsidRDefault="00C11875" w:rsidP="00C11875">
      <w:pPr>
        <w:pStyle w:val="afffffffffffff5"/>
        <w:jc w:val="center"/>
        <w:rPr>
          <w:rFonts w:ascii="Times New Roman" w:eastAsia="Times New Roman" w:hAnsi="Times New Roman" w:cs="Times New Roman"/>
          <w:b/>
          <w:sz w:val="26"/>
          <w:szCs w:val="26"/>
        </w:rPr>
      </w:pPr>
    </w:p>
    <w:p w14:paraId="6F7D0568" w14:textId="77777777" w:rsidR="00C11875" w:rsidRDefault="00C11875" w:rsidP="00C11875">
      <w:pPr>
        <w:pStyle w:val="afffffffffffff5"/>
        <w:jc w:val="center"/>
        <w:rPr>
          <w:rFonts w:ascii="Times New Roman" w:eastAsia="Times New Roman" w:hAnsi="Times New Roman" w:cs="Times New Roman"/>
          <w:b/>
          <w:sz w:val="26"/>
          <w:szCs w:val="26"/>
        </w:rPr>
      </w:pPr>
    </w:p>
    <w:p w14:paraId="2A456569" w14:textId="77777777" w:rsidR="00C11875" w:rsidRDefault="00C11875" w:rsidP="00C11875">
      <w:pPr>
        <w:pStyle w:val="afffffffffffff5"/>
        <w:jc w:val="center"/>
        <w:rPr>
          <w:rFonts w:ascii="Times New Roman" w:eastAsia="Times New Roman" w:hAnsi="Times New Roman" w:cs="Times New Roman"/>
          <w:b/>
          <w:sz w:val="26"/>
          <w:szCs w:val="26"/>
        </w:rPr>
      </w:pPr>
    </w:p>
    <w:p w14:paraId="43504616" w14:textId="77777777" w:rsidR="00C11875" w:rsidRPr="003A27F4" w:rsidRDefault="00C11875" w:rsidP="00C11875">
      <w:pPr>
        <w:pStyle w:val="afffffffffffff5"/>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ЕАМ Г</w:t>
      </w:r>
      <w:r w:rsidRPr="00614D2C">
        <w:rPr>
          <w:rFonts w:ascii="Times New Roman" w:eastAsia="Times New Roman" w:hAnsi="Times New Roman" w:cs="Times New Roman"/>
          <w:b/>
          <w:sz w:val="26"/>
          <w:szCs w:val="26"/>
        </w:rPr>
        <w:t xml:space="preserve">алактика </w:t>
      </w:r>
      <w:r>
        <w:rPr>
          <w:rFonts w:ascii="Times New Roman" w:eastAsia="Times New Roman" w:hAnsi="Times New Roman" w:cs="Times New Roman"/>
          <w:b/>
          <w:sz w:val="26"/>
          <w:szCs w:val="26"/>
        </w:rPr>
        <w:t>Т</w:t>
      </w:r>
      <w:r w:rsidRPr="00614D2C">
        <w:rPr>
          <w:rFonts w:ascii="Times New Roman" w:eastAsia="Times New Roman" w:hAnsi="Times New Roman" w:cs="Times New Roman"/>
          <w:b/>
          <w:sz w:val="26"/>
          <w:szCs w:val="26"/>
        </w:rPr>
        <w:t>ранспорт</w:t>
      </w:r>
    </w:p>
    <w:p w14:paraId="799D84C4" w14:textId="77777777" w:rsidR="00C11875" w:rsidRPr="006F7DDA" w:rsidRDefault="00C11875" w:rsidP="00C11875">
      <w:pPr>
        <w:pStyle w:val="afffffffffffff5"/>
        <w:jc w:val="center"/>
        <w:rPr>
          <w:rFonts w:ascii="Times New Roman" w:eastAsia="Times New Roman" w:hAnsi="Times New Roman" w:cs="Times New Roman"/>
          <w:b/>
          <w:sz w:val="28"/>
          <w:szCs w:val="28"/>
        </w:rPr>
      </w:pPr>
    </w:p>
    <w:p w14:paraId="2AFB5E0C" w14:textId="77777777" w:rsidR="00C11875" w:rsidRDefault="00C11875" w:rsidP="00C11875">
      <w:pPr>
        <w:pStyle w:val="afffffffffffff5"/>
        <w:jc w:val="center"/>
        <w:rPr>
          <w:rFonts w:ascii="Times New Roman" w:hAnsi="Times New Roman" w:cs="Times New Roman"/>
          <w:caps/>
          <w:sz w:val="28"/>
          <w:szCs w:val="28"/>
        </w:rPr>
      </w:pPr>
      <w:r w:rsidRPr="006F7DDA">
        <w:rPr>
          <w:rFonts w:ascii="Times New Roman" w:hAnsi="Times New Roman" w:cs="Times New Roman"/>
          <w:caps/>
          <w:sz w:val="28"/>
          <w:szCs w:val="28"/>
        </w:rPr>
        <w:t>Руководство пользователя</w:t>
      </w:r>
    </w:p>
    <w:p w14:paraId="0853BC2B" w14:textId="77777777" w:rsidR="00C11875" w:rsidRDefault="00C11875" w:rsidP="00C11875">
      <w:pPr>
        <w:pStyle w:val="afffffffffffff5"/>
        <w:jc w:val="center"/>
        <w:rPr>
          <w:rFonts w:ascii="Times New Roman" w:hAnsi="Times New Roman" w:cs="Times New Roman"/>
          <w:caps/>
          <w:sz w:val="28"/>
          <w:szCs w:val="28"/>
        </w:rPr>
      </w:pPr>
    </w:p>
    <w:p w14:paraId="0F666DE1" w14:textId="430D45FF" w:rsidR="00C11875" w:rsidRPr="00C11875" w:rsidRDefault="00C11875" w:rsidP="00C11875">
      <w:pPr>
        <w:pStyle w:val="afffffffffffff5"/>
        <w:jc w:val="center"/>
        <w:rPr>
          <w:rFonts w:ascii="Times New Roman" w:eastAsia="Batang" w:hAnsi="Times New Roman"/>
          <w:caps/>
          <w:color w:val="000000"/>
          <w:kern w:val="36"/>
          <w:sz w:val="28"/>
          <w:szCs w:val="28"/>
        </w:rPr>
      </w:pPr>
      <w:r w:rsidRPr="00EF538B">
        <w:rPr>
          <w:rFonts w:ascii="Times New Roman" w:eastAsia="Batang" w:hAnsi="Times New Roman"/>
          <w:caps/>
          <w:color w:val="000000"/>
          <w:kern w:val="36"/>
          <w:sz w:val="28"/>
          <w:szCs w:val="28"/>
        </w:rPr>
        <w:t>РОЛЬ:</w:t>
      </w:r>
      <w:r>
        <w:rPr>
          <w:rFonts w:ascii="Times New Roman" w:eastAsia="Batang" w:hAnsi="Times New Roman"/>
          <w:caps/>
          <w:color w:val="000000"/>
          <w:kern w:val="36"/>
          <w:sz w:val="28"/>
          <w:szCs w:val="28"/>
        </w:rPr>
        <w:t xml:space="preserve"> РЕДАКТОР НСИ</w:t>
      </w:r>
    </w:p>
    <w:p w14:paraId="67920350" w14:textId="77777777" w:rsidR="00C11875" w:rsidRPr="00F653E4" w:rsidRDefault="00C11875" w:rsidP="00C11875">
      <w:pPr>
        <w:pStyle w:val="afffffffffffff5"/>
        <w:jc w:val="center"/>
        <w:rPr>
          <w:rFonts w:ascii="Times New Roman" w:hAnsi="Times New Roman" w:cs="Times New Roman"/>
          <w:caps/>
          <w:sz w:val="28"/>
          <w:szCs w:val="28"/>
        </w:rPr>
      </w:pPr>
    </w:p>
    <w:p w14:paraId="01528060" w14:textId="77777777" w:rsidR="00C11875" w:rsidRPr="006F7DDA" w:rsidRDefault="00C11875" w:rsidP="00C11875">
      <w:pPr>
        <w:jc w:val="center"/>
        <w:rPr>
          <w:rFonts w:ascii="Times New Roman" w:hAnsi="Times New Roman"/>
          <w:i w:val="0"/>
          <w:szCs w:val="28"/>
        </w:rPr>
      </w:pPr>
    </w:p>
    <w:p w14:paraId="4A9B962D" w14:textId="1B98119F" w:rsidR="00147581" w:rsidRPr="00A72077" w:rsidRDefault="00147581" w:rsidP="00147581">
      <w:pPr>
        <w:spacing w:after="120"/>
        <w:jc w:val="center"/>
        <w:rPr>
          <w:rFonts w:ascii="Times New Roman" w:hAnsi="Times New Roman"/>
          <w:i w:val="0"/>
          <w:iCs/>
          <w:szCs w:val="28"/>
          <w:lang w:val="en-US"/>
        </w:rPr>
      </w:pPr>
      <w:r w:rsidRPr="00A72077">
        <w:rPr>
          <w:rFonts w:ascii="Times New Roman" w:hAnsi="Times New Roman"/>
          <w:i w:val="0"/>
          <w:iCs/>
          <w:szCs w:val="28"/>
        </w:rPr>
        <w:t xml:space="preserve">Листов </w:t>
      </w:r>
      <w:r w:rsidRPr="00A72077">
        <w:rPr>
          <w:rFonts w:ascii="Times New Roman" w:hAnsi="Times New Roman"/>
          <w:i w:val="0"/>
          <w:iCs/>
          <w:szCs w:val="28"/>
        </w:rPr>
        <w:fldChar w:fldCharType="begin"/>
      </w:r>
      <w:r w:rsidRPr="00A72077">
        <w:rPr>
          <w:rFonts w:ascii="Times New Roman" w:hAnsi="Times New Roman"/>
          <w:i w:val="0"/>
          <w:iCs/>
          <w:szCs w:val="28"/>
        </w:rPr>
        <w:instrText xml:space="preserve"> NUMPAGES  \* MERGEFORMAT </w:instrText>
      </w:r>
      <w:r w:rsidRPr="00A72077">
        <w:rPr>
          <w:rFonts w:ascii="Times New Roman" w:hAnsi="Times New Roman"/>
          <w:i w:val="0"/>
          <w:iCs/>
          <w:szCs w:val="28"/>
        </w:rPr>
        <w:fldChar w:fldCharType="separate"/>
      </w:r>
      <w:r w:rsidR="00586C34">
        <w:rPr>
          <w:rFonts w:ascii="Times New Roman" w:hAnsi="Times New Roman"/>
          <w:i w:val="0"/>
          <w:iCs/>
          <w:noProof/>
          <w:szCs w:val="28"/>
        </w:rPr>
        <w:t>27</w:t>
      </w:r>
      <w:r w:rsidRPr="00A72077">
        <w:rPr>
          <w:rFonts w:ascii="Times New Roman" w:hAnsi="Times New Roman"/>
          <w:i w:val="0"/>
          <w:iCs/>
          <w:noProof/>
          <w:szCs w:val="28"/>
        </w:rPr>
        <w:fldChar w:fldCharType="end"/>
      </w:r>
    </w:p>
    <w:p w14:paraId="6911C82C" w14:textId="77777777" w:rsidR="00C11875" w:rsidRPr="006F7DDA" w:rsidRDefault="00C11875" w:rsidP="00C11875">
      <w:pPr>
        <w:jc w:val="center"/>
        <w:rPr>
          <w:rFonts w:ascii="Times New Roman" w:hAnsi="Times New Roman"/>
          <w:i w:val="0"/>
          <w:szCs w:val="28"/>
        </w:rPr>
      </w:pPr>
    </w:p>
    <w:p w14:paraId="6A392882" w14:textId="77777777" w:rsidR="00C11875" w:rsidRPr="006F7DDA" w:rsidRDefault="00C11875" w:rsidP="00C11875">
      <w:pPr>
        <w:jc w:val="center"/>
        <w:rPr>
          <w:rFonts w:ascii="Times New Roman" w:hAnsi="Times New Roman"/>
          <w:i w:val="0"/>
          <w:szCs w:val="28"/>
        </w:rPr>
      </w:pPr>
    </w:p>
    <w:p w14:paraId="2DD3EBFA" w14:textId="77777777" w:rsidR="00C11875" w:rsidRPr="006F7DDA" w:rsidRDefault="00C11875" w:rsidP="00C11875">
      <w:pPr>
        <w:rPr>
          <w:rFonts w:ascii="Times New Roman" w:hAnsi="Times New Roman"/>
          <w:szCs w:val="28"/>
          <w:highlight w:val="yellow"/>
        </w:rPr>
      </w:pPr>
    </w:p>
    <w:tbl>
      <w:tblPr>
        <w:tblW w:w="9236" w:type="dxa"/>
        <w:tblInd w:w="228" w:type="dxa"/>
        <w:tblLook w:val="01E0" w:firstRow="1" w:lastRow="1" w:firstColumn="1" w:lastColumn="1" w:noHBand="0" w:noVBand="0"/>
      </w:tblPr>
      <w:tblGrid>
        <w:gridCol w:w="4558"/>
        <w:gridCol w:w="590"/>
        <w:gridCol w:w="4088"/>
      </w:tblGrid>
      <w:tr w:rsidR="00C11875" w:rsidRPr="006F7DDA" w14:paraId="31E50B02" w14:textId="77777777" w:rsidTr="000D5F01">
        <w:trPr>
          <w:trHeight w:val="323"/>
        </w:trPr>
        <w:tc>
          <w:tcPr>
            <w:tcW w:w="4558" w:type="dxa"/>
          </w:tcPr>
          <w:p w14:paraId="3610AD1D" w14:textId="77777777" w:rsidR="00C11875" w:rsidRPr="006F7DDA" w:rsidRDefault="00C11875" w:rsidP="000D5F01">
            <w:pPr>
              <w:pStyle w:val="1ff4"/>
              <w:spacing w:after="240"/>
              <w:jc w:val="left"/>
              <w:rPr>
                <w:rFonts w:ascii="Times New Roman" w:hAnsi="Times New Roman"/>
                <w:sz w:val="28"/>
                <w:szCs w:val="28"/>
                <w:lang w:eastAsia="en-US"/>
              </w:rPr>
            </w:pPr>
          </w:p>
        </w:tc>
        <w:tc>
          <w:tcPr>
            <w:tcW w:w="590" w:type="dxa"/>
          </w:tcPr>
          <w:p w14:paraId="38CDFC77" w14:textId="77777777" w:rsidR="00C11875" w:rsidRPr="006F7DDA" w:rsidRDefault="00C11875" w:rsidP="000D5F01">
            <w:pPr>
              <w:pStyle w:val="BCNormal08"/>
              <w:spacing w:before="100" w:beforeAutospacing="1" w:after="240"/>
              <w:rPr>
                <w:sz w:val="28"/>
                <w:szCs w:val="28"/>
                <w:highlight w:val="yellow"/>
              </w:rPr>
            </w:pPr>
          </w:p>
        </w:tc>
        <w:tc>
          <w:tcPr>
            <w:tcW w:w="4088" w:type="dxa"/>
          </w:tcPr>
          <w:p w14:paraId="515B2D48" w14:textId="77777777" w:rsidR="00C11875" w:rsidRPr="006F7DDA" w:rsidRDefault="00C11875" w:rsidP="000D5F01">
            <w:pPr>
              <w:pStyle w:val="1ff4"/>
              <w:jc w:val="left"/>
              <w:rPr>
                <w:rFonts w:ascii="Times New Roman" w:hAnsi="Times New Roman"/>
                <w:caps/>
                <w:sz w:val="28"/>
                <w:szCs w:val="28"/>
                <w:lang w:eastAsia="en-US"/>
              </w:rPr>
            </w:pPr>
          </w:p>
        </w:tc>
      </w:tr>
      <w:tr w:rsidR="00C11875" w:rsidRPr="006F7DDA" w14:paraId="46BEEFF2" w14:textId="77777777" w:rsidTr="000D5F01">
        <w:tc>
          <w:tcPr>
            <w:tcW w:w="4558" w:type="dxa"/>
          </w:tcPr>
          <w:p w14:paraId="3AE41C20" w14:textId="77777777" w:rsidR="00C11875" w:rsidRPr="006F7DDA" w:rsidRDefault="00C11875" w:rsidP="000D5F01">
            <w:pPr>
              <w:spacing w:before="120"/>
              <w:rPr>
                <w:rFonts w:ascii="Times New Roman" w:hAnsi="Times New Roman"/>
                <w:szCs w:val="28"/>
              </w:rPr>
            </w:pPr>
          </w:p>
        </w:tc>
        <w:tc>
          <w:tcPr>
            <w:tcW w:w="590" w:type="dxa"/>
          </w:tcPr>
          <w:p w14:paraId="5C17CDA4" w14:textId="77777777" w:rsidR="00C11875" w:rsidRPr="006F7DDA" w:rsidRDefault="00C11875" w:rsidP="000D5F01">
            <w:pPr>
              <w:pStyle w:val="BCNormal10"/>
              <w:rPr>
                <w:rFonts w:ascii="Times New Roman" w:hAnsi="Times New Roman"/>
                <w:sz w:val="28"/>
                <w:szCs w:val="28"/>
                <w:highlight w:val="yellow"/>
                <w:lang w:val="ru-RU"/>
              </w:rPr>
            </w:pPr>
          </w:p>
        </w:tc>
        <w:tc>
          <w:tcPr>
            <w:tcW w:w="4088" w:type="dxa"/>
          </w:tcPr>
          <w:p w14:paraId="1838FA80" w14:textId="77777777" w:rsidR="00C11875" w:rsidRPr="006F7DDA" w:rsidRDefault="00C11875" w:rsidP="000D5F01">
            <w:pPr>
              <w:pStyle w:val="1ff4"/>
              <w:jc w:val="left"/>
              <w:rPr>
                <w:rFonts w:ascii="Times New Roman" w:hAnsi="Times New Roman"/>
                <w:sz w:val="28"/>
                <w:szCs w:val="28"/>
                <w:lang w:eastAsia="en-US"/>
              </w:rPr>
            </w:pPr>
            <w:r w:rsidRPr="006F7DDA">
              <w:rPr>
                <w:rFonts w:ascii="Times New Roman" w:hAnsi="Times New Roman"/>
                <w:sz w:val="28"/>
                <w:szCs w:val="28"/>
                <w:lang w:eastAsia="en-US"/>
              </w:rPr>
              <w:t xml:space="preserve">Генеральный директор </w:t>
            </w:r>
            <w:r w:rsidRPr="00655DA3">
              <w:rPr>
                <w:rFonts w:ascii="Times New Roman" w:hAnsi="Times New Roman"/>
                <w:sz w:val="28"/>
                <w:szCs w:val="28"/>
                <w:lang w:eastAsia="en-US"/>
              </w:rPr>
              <w:t>ООО «Галактика Транспорт»</w:t>
            </w:r>
          </w:p>
          <w:p w14:paraId="5CEEC5E2" w14:textId="77777777" w:rsidR="00C11875" w:rsidRPr="006F7DDA" w:rsidRDefault="00C11875" w:rsidP="000D5F01">
            <w:pPr>
              <w:pStyle w:val="1ff4"/>
              <w:jc w:val="left"/>
              <w:rPr>
                <w:rFonts w:ascii="Times New Roman" w:hAnsi="Times New Roman"/>
                <w:sz w:val="28"/>
                <w:szCs w:val="28"/>
                <w:lang w:eastAsia="en-US"/>
              </w:rPr>
            </w:pPr>
          </w:p>
          <w:p w14:paraId="4F2A5095" w14:textId="77777777" w:rsidR="00C11875" w:rsidRPr="006F7DDA" w:rsidRDefault="00C11875" w:rsidP="000D5F01">
            <w:pPr>
              <w:pStyle w:val="1ff4"/>
              <w:jc w:val="left"/>
              <w:rPr>
                <w:rFonts w:ascii="Times New Roman" w:hAnsi="Times New Roman"/>
                <w:sz w:val="28"/>
                <w:szCs w:val="28"/>
                <w:lang w:eastAsia="en-US"/>
              </w:rPr>
            </w:pPr>
            <w:r w:rsidRPr="006F7DDA">
              <w:rPr>
                <w:rFonts w:ascii="Times New Roman" w:hAnsi="Times New Roman"/>
                <w:sz w:val="28"/>
                <w:szCs w:val="28"/>
                <w:lang w:eastAsia="en-US"/>
              </w:rPr>
              <w:t xml:space="preserve">___________ </w:t>
            </w:r>
            <w:r w:rsidRPr="00655DA3">
              <w:rPr>
                <w:rFonts w:ascii="Times New Roman" w:hAnsi="Times New Roman"/>
                <w:sz w:val="28"/>
                <w:szCs w:val="28"/>
                <w:lang w:eastAsia="en-US"/>
              </w:rPr>
              <w:t>А.В. Поздеев</w:t>
            </w:r>
          </w:p>
          <w:p w14:paraId="25624A09" w14:textId="77777777" w:rsidR="00C11875" w:rsidRPr="006F7DDA" w:rsidRDefault="00C11875" w:rsidP="000D5F01">
            <w:pPr>
              <w:spacing w:before="120"/>
              <w:rPr>
                <w:rFonts w:ascii="Times New Roman" w:hAnsi="Times New Roman"/>
                <w:i w:val="0"/>
                <w:szCs w:val="28"/>
              </w:rPr>
            </w:pPr>
            <w:r w:rsidRPr="006F7DDA">
              <w:rPr>
                <w:rFonts w:ascii="Times New Roman" w:hAnsi="Times New Roman"/>
                <w:i w:val="0"/>
                <w:szCs w:val="28"/>
              </w:rPr>
              <w:t>«___»___________ 202</w:t>
            </w:r>
            <w:r>
              <w:rPr>
                <w:rFonts w:ascii="Times New Roman" w:hAnsi="Times New Roman"/>
                <w:i w:val="0"/>
                <w:szCs w:val="28"/>
              </w:rPr>
              <w:t>5</w:t>
            </w:r>
          </w:p>
        </w:tc>
      </w:tr>
      <w:tr w:rsidR="00C11875" w:rsidRPr="006F7DDA" w14:paraId="3DB18789" w14:textId="77777777" w:rsidTr="000D5F01">
        <w:trPr>
          <w:trHeight w:val="533"/>
        </w:trPr>
        <w:tc>
          <w:tcPr>
            <w:tcW w:w="4558" w:type="dxa"/>
          </w:tcPr>
          <w:p w14:paraId="2607E4FE" w14:textId="77777777" w:rsidR="00C11875" w:rsidRPr="006F7DDA" w:rsidRDefault="00C11875" w:rsidP="000D5F01">
            <w:pPr>
              <w:spacing w:before="120"/>
              <w:rPr>
                <w:rFonts w:ascii="Times New Roman" w:hAnsi="Times New Roman"/>
                <w:b/>
                <w:caps/>
                <w:szCs w:val="28"/>
                <w:highlight w:val="yellow"/>
              </w:rPr>
            </w:pPr>
          </w:p>
        </w:tc>
        <w:tc>
          <w:tcPr>
            <w:tcW w:w="590" w:type="dxa"/>
          </w:tcPr>
          <w:p w14:paraId="17E8A218" w14:textId="77777777" w:rsidR="00C11875" w:rsidRPr="006F7DDA" w:rsidRDefault="00C11875" w:rsidP="000D5F01">
            <w:pPr>
              <w:pStyle w:val="BCNormal10"/>
              <w:rPr>
                <w:rFonts w:ascii="Times New Roman" w:hAnsi="Times New Roman"/>
                <w:sz w:val="28"/>
                <w:szCs w:val="28"/>
                <w:highlight w:val="yellow"/>
                <w:lang w:val="ru-RU"/>
              </w:rPr>
            </w:pPr>
          </w:p>
        </w:tc>
        <w:tc>
          <w:tcPr>
            <w:tcW w:w="4088" w:type="dxa"/>
          </w:tcPr>
          <w:p w14:paraId="529F2093" w14:textId="77777777" w:rsidR="00C11875" w:rsidRPr="006F7DDA" w:rsidRDefault="00C11875" w:rsidP="000D5F01">
            <w:pPr>
              <w:pStyle w:val="1ff4"/>
              <w:jc w:val="left"/>
              <w:rPr>
                <w:rFonts w:ascii="Times New Roman" w:hAnsi="Times New Roman"/>
                <w:sz w:val="28"/>
                <w:szCs w:val="28"/>
              </w:rPr>
            </w:pPr>
          </w:p>
        </w:tc>
      </w:tr>
      <w:tr w:rsidR="00C11875" w:rsidRPr="006F7DDA" w14:paraId="2CC56F50" w14:textId="77777777" w:rsidTr="000D5F01">
        <w:trPr>
          <w:trHeight w:val="1334"/>
        </w:trPr>
        <w:tc>
          <w:tcPr>
            <w:tcW w:w="4558" w:type="dxa"/>
          </w:tcPr>
          <w:p w14:paraId="5EA96E55" w14:textId="77777777" w:rsidR="00C11875" w:rsidRPr="006F7DDA" w:rsidRDefault="00C11875" w:rsidP="000D5F01">
            <w:pPr>
              <w:spacing w:before="120"/>
              <w:rPr>
                <w:rFonts w:ascii="Times New Roman" w:hAnsi="Times New Roman"/>
                <w:szCs w:val="28"/>
                <w:highlight w:val="yellow"/>
              </w:rPr>
            </w:pPr>
          </w:p>
        </w:tc>
        <w:tc>
          <w:tcPr>
            <w:tcW w:w="590" w:type="dxa"/>
          </w:tcPr>
          <w:p w14:paraId="24FA8B5F" w14:textId="77777777" w:rsidR="00C11875" w:rsidRPr="006F7DDA" w:rsidRDefault="00C11875" w:rsidP="000D5F01">
            <w:pPr>
              <w:pStyle w:val="BCNormal10"/>
              <w:rPr>
                <w:rFonts w:ascii="Times New Roman" w:hAnsi="Times New Roman"/>
                <w:sz w:val="28"/>
                <w:szCs w:val="28"/>
                <w:highlight w:val="yellow"/>
                <w:lang w:val="ru-RU"/>
              </w:rPr>
            </w:pPr>
          </w:p>
        </w:tc>
        <w:tc>
          <w:tcPr>
            <w:tcW w:w="4088" w:type="dxa"/>
          </w:tcPr>
          <w:p w14:paraId="3AC182D8" w14:textId="77777777" w:rsidR="00C11875" w:rsidRPr="006F7DDA" w:rsidRDefault="00C11875" w:rsidP="000D5F01">
            <w:pPr>
              <w:rPr>
                <w:rFonts w:ascii="Times New Roman" w:hAnsi="Times New Roman"/>
                <w:szCs w:val="28"/>
                <w:highlight w:val="yellow"/>
              </w:rPr>
            </w:pPr>
          </w:p>
        </w:tc>
      </w:tr>
    </w:tbl>
    <w:p w14:paraId="2D4C178C" w14:textId="77777777" w:rsidR="00C11875" w:rsidRPr="006F7DDA" w:rsidRDefault="00C11875" w:rsidP="00C11875">
      <w:pPr>
        <w:jc w:val="center"/>
        <w:rPr>
          <w:rFonts w:ascii="Times New Roman" w:hAnsi="Times New Roman"/>
          <w:b/>
          <w:i w:val="0"/>
          <w:szCs w:val="28"/>
        </w:rPr>
      </w:pPr>
    </w:p>
    <w:p w14:paraId="5B301446" w14:textId="77777777" w:rsidR="00C11875" w:rsidRPr="008F3975" w:rsidRDefault="00C11875" w:rsidP="00C11875">
      <w:pPr>
        <w:jc w:val="center"/>
        <w:rPr>
          <w:rFonts w:ascii="Times New Roman" w:hAnsi="Times New Roman"/>
          <w:i w:val="0"/>
          <w:szCs w:val="28"/>
        </w:rPr>
      </w:pPr>
      <w:r w:rsidRPr="008F3975">
        <w:rPr>
          <w:rFonts w:ascii="Times New Roman" w:hAnsi="Times New Roman"/>
          <w:i w:val="0"/>
          <w:szCs w:val="28"/>
        </w:rPr>
        <w:t>202</w:t>
      </w:r>
      <w:r>
        <w:rPr>
          <w:rFonts w:ascii="Times New Roman" w:hAnsi="Times New Roman"/>
          <w:i w:val="0"/>
          <w:szCs w:val="28"/>
        </w:rPr>
        <w:t>5</w:t>
      </w:r>
    </w:p>
    <w:p w14:paraId="5E86A708" w14:textId="77777777" w:rsidR="00C11875" w:rsidRPr="006F7DDA" w:rsidRDefault="00C11875" w:rsidP="00C11875">
      <w:pPr>
        <w:pStyle w:val="1ff0"/>
        <w:tabs>
          <w:tab w:val="clear" w:pos="360"/>
        </w:tabs>
        <w:spacing w:line="400" w:lineRule="exact"/>
        <w:rPr>
          <w:rFonts w:ascii="Times New Roman" w:hAnsi="Times New Roman"/>
          <w:szCs w:val="28"/>
        </w:rPr>
      </w:pPr>
      <w:r w:rsidRPr="006F7DDA">
        <w:rPr>
          <w:rFonts w:ascii="Times New Roman" w:hAnsi="Times New Roman"/>
          <w:szCs w:val="28"/>
        </w:rPr>
        <w:lastRenderedPageBreak/>
        <w:t>Аннотация</w:t>
      </w:r>
    </w:p>
    <w:p w14:paraId="6EC2C36E" w14:textId="2E9D8941" w:rsidR="00C11875" w:rsidRPr="006F7DDA" w:rsidRDefault="00C11875" w:rsidP="00C11875">
      <w:pPr>
        <w:pStyle w:val="1fc"/>
        <w:spacing w:line="400" w:lineRule="exact"/>
        <w:rPr>
          <w:color w:val="000000"/>
        </w:rPr>
      </w:pPr>
      <w:r w:rsidRPr="006F7DDA">
        <w:rPr>
          <w:color w:val="000000"/>
        </w:rPr>
        <w:t xml:space="preserve">Настоящий документ является частью рабочей документации </w:t>
      </w:r>
      <w:r>
        <w:rPr>
          <w:color w:val="000000"/>
        </w:rPr>
        <w:t xml:space="preserve">системы ЕАМ Галактика </w:t>
      </w:r>
      <w:r w:rsidR="00A40C81">
        <w:rPr>
          <w:color w:val="000000"/>
        </w:rPr>
        <w:t>Т</w:t>
      </w:r>
      <w:r>
        <w:rPr>
          <w:color w:val="000000"/>
        </w:rPr>
        <w:t>ранспорт (</w:t>
      </w:r>
      <w:r w:rsidR="00FF6886">
        <w:rPr>
          <w:color w:val="000000"/>
        </w:rPr>
        <w:t xml:space="preserve">далее </w:t>
      </w:r>
      <w:r w:rsidRPr="006F7DDA">
        <w:rPr>
          <w:color w:val="000000"/>
        </w:rPr>
        <w:t>Система).</w:t>
      </w:r>
    </w:p>
    <w:p w14:paraId="40D057E2" w14:textId="42B3191A" w:rsidR="00C11875" w:rsidRPr="007E64B9" w:rsidRDefault="00C11875" w:rsidP="00C11875">
      <w:pPr>
        <w:spacing w:line="360" w:lineRule="exact"/>
        <w:ind w:firstLine="709"/>
        <w:rPr>
          <w:rFonts w:ascii="Times New Roman" w:hAnsi="Times New Roman"/>
          <w:i w:val="0"/>
          <w:color w:val="000000"/>
          <w:szCs w:val="28"/>
        </w:rPr>
      </w:pPr>
      <w:r w:rsidRPr="007E64B9">
        <w:rPr>
          <w:rFonts w:ascii="Times New Roman" w:hAnsi="Times New Roman"/>
          <w:i w:val="0"/>
          <w:color w:val="000000"/>
          <w:szCs w:val="28"/>
        </w:rPr>
        <w:t xml:space="preserve">В данном программном документе приведено руководство </w:t>
      </w:r>
      <w:r w:rsidR="006A33C5">
        <w:rPr>
          <w:rFonts w:ascii="Times New Roman" w:hAnsi="Times New Roman"/>
          <w:i w:val="0"/>
          <w:color w:val="000000"/>
          <w:szCs w:val="28"/>
        </w:rPr>
        <w:t>редактора НСИ</w:t>
      </w:r>
      <w:r w:rsidRPr="007E64B9">
        <w:rPr>
          <w:rFonts w:ascii="Times New Roman" w:hAnsi="Times New Roman"/>
          <w:i w:val="0"/>
          <w:color w:val="000000"/>
          <w:szCs w:val="28"/>
        </w:rPr>
        <w:t xml:space="preserve"> автоматизированной системы ЕАМ Галактика Транспорт.</w:t>
      </w:r>
    </w:p>
    <w:p w14:paraId="7CC5AC70" w14:textId="77777777" w:rsidR="001D3FC0" w:rsidRPr="006F7DDA" w:rsidRDefault="001D3FC0" w:rsidP="001D3FC0">
      <w:pPr>
        <w:pStyle w:val="1fc"/>
        <w:spacing w:line="400" w:lineRule="exact"/>
        <w:rPr>
          <w:color w:val="000000"/>
        </w:rPr>
      </w:pPr>
      <w:r w:rsidRPr="006F7DDA">
        <w:rPr>
          <w:color w:val="000000"/>
        </w:rPr>
        <w:br w:type="page"/>
      </w:r>
    </w:p>
    <w:p w14:paraId="0B5DAE60" w14:textId="77777777" w:rsidR="00E9753C" w:rsidRPr="006F7DDA" w:rsidRDefault="00E9753C" w:rsidP="00E9753C">
      <w:pPr>
        <w:pStyle w:val="1ff0"/>
        <w:tabs>
          <w:tab w:val="clear" w:pos="360"/>
        </w:tabs>
        <w:spacing w:line="400" w:lineRule="exact"/>
        <w:rPr>
          <w:rFonts w:ascii="Times New Roman" w:hAnsi="Times New Roman"/>
          <w:szCs w:val="28"/>
        </w:rPr>
      </w:pPr>
      <w:r w:rsidRPr="006F7DDA">
        <w:rPr>
          <w:rFonts w:ascii="Times New Roman" w:hAnsi="Times New Roman"/>
          <w:szCs w:val="28"/>
        </w:rPr>
        <w:lastRenderedPageBreak/>
        <w:t>Содержание</w:t>
      </w:r>
    </w:p>
    <w:p w14:paraId="49F7F06C" w14:textId="361AA885" w:rsidR="00586C34" w:rsidRDefault="00E9753C">
      <w:pPr>
        <w:pStyle w:val="15"/>
        <w:rPr>
          <w:rFonts w:asciiTheme="minorHAnsi" w:eastAsiaTheme="minorEastAsia" w:hAnsiTheme="minorHAnsi" w:cstheme="minorBidi"/>
          <w:b w:val="0"/>
          <w:bCs w:val="0"/>
          <w:noProof/>
          <w:kern w:val="2"/>
          <w:sz w:val="24"/>
          <w:szCs w:val="24"/>
          <w14:ligatures w14:val="standardContextual"/>
        </w:rPr>
      </w:pPr>
      <w:r w:rsidRPr="006F7DDA">
        <w:rPr>
          <w:rFonts w:ascii="Times New Roman" w:hAnsi="Times New Roman"/>
          <w:szCs w:val="28"/>
        </w:rPr>
        <w:fldChar w:fldCharType="begin"/>
      </w:r>
      <w:r w:rsidRPr="006F7DDA">
        <w:rPr>
          <w:rFonts w:ascii="Times New Roman" w:hAnsi="Times New Roman"/>
          <w:szCs w:val="28"/>
        </w:rPr>
        <w:instrText xml:space="preserve"> TOC \h \z \t "Заголовок 1;1;Заголовок 2;2;Заголовок 3;3;H2 для данного документа;2;Подзаголовок;2;H2;3;Head3;3;Заголовок 3 уровня;2" </w:instrText>
      </w:r>
      <w:r w:rsidRPr="006F7DDA">
        <w:rPr>
          <w:rFonts w:ascii="Times New Roman" w:hAnsi="Times New Roman"/>
          <w:szCs w:val="28"/>
        </w:rPr>
        <w:fldChar w:fldCharType="separate"/>
      </w:r>
      <w:hyperlink w:anchor="_Toc210385222" w:history="1">
        <w:r w:rsidR="00586C34" w:rsidRPr="00CF3420">
          <w:rPr>
            <w:rStyle w:val="aff3"/>
            <w:rFonts w:ascii="Times New Roman" w:hAnsi="Times New Roman"/>
            <w:noProof/>
          </w:rPr>
          <w:t>1</w:t>
        </w:r>
        <w:r w:rsidR="00586C34">
          <w:rPr>
            <w:rFonts w:asciiTheme="minorHAnsi" w:eastAsiaTheme="minorEastAsia" w:hAnsiTheme="minorHAnsi" w:cstheme="minorBidi"/>
            <w:b w:val="0"/>
            <w:bCs w:val="0"/>
            <w:noProof/>
            <w:kern w:val="2"/>
            <w:sz w:val="24"/>
            <w:szCs w:val="24"/>
            <w14:ligatures w14:val="standardContextual"/>
          </w:rPr>
          <w:tab/>
        </w:r>
        <w:r w:rsidR="00586C34" w:rsidRPr="00CF3420">
          <w:rPr>
            <w:rStyle w:val="aff3"/>
            <w:rFonts w:ascii="Times New Roman" w:hAnsi="Times New Roman"/>
            <w:noProof/>
          </w:rPr>
          <w:t>. Введение</w:t>
        </w:r>
        <w:r w:rsidR="00586C34">
          <w:rPr>
            <w:noProof/>
            <w:webHidden/>
          </w:rPr>
          <w:tab/>
        </w:r>
        <w:r w:rsidR="00586C34">
          <w:rPr>
            <w:noProof/>
            <w:webHidden/>
          </w:rPr>
          <w:fldChar w:fldCharType="begin"/>
        </w:r>
        <w:r w:rsidR="00586C34">
          <w:rPr>
            <w:noProof/>
            <w:webHidden/>
          </w:rPr>
          <w:instrText xml:space="preserve"> PAGEREF _Toc210385222 \h </w:instrText>
        </w:r>
        <w:r w:rsidR="00586C34">
          <w:rPr>
            <w:noProof/>
            <w:webHidden/>
          </w:rPr>
        </w:r>
        <w:r w:rsidR="00586C34">
          <w:rPr>
            <w:noProof/>
            <w:webHidden/>
          </w:rPr>
          <w:fldChar w:fldCharType="separate"/>
        </w:r>
        <w:r w:rsidR="00586C34">
          <w:rPr>
            <w:noProof/>
            <w:webHidden/>
          </w:rPr>
          <w:t>5</w:t>
        </w:r>
        <w:r w:rsidR="00586C34">
          <w:rPr>
            <w:noProof/>
            <w:webHidden/>
          </w:rPr>
          <w:fldChar w:fldCharType="end"/>
        </w:r>
      </w:hyperlink>
    </w:p>
    <w:p w14:paraId="47CF2E5C" w14:textId="55003BEF" w:rsidR="00586C34" w:rsidRDefault="00586C34">
      <w:pPr>
        <w:pStyle w:val="15"/>
        <w:rPr>
          <w:rFonts w:asciiTheme="minorHAnsi" w:eastAsiaTheme="minorEastAsia" w:hAnsiTheme="minorHAnsi" w:cstheme="minorBidi"/>
          <w:b w:val="0"/>
          <w:bCs w:val="0"/>
          <w:noProof/>
          <w:kern w:val="2"/>
          <w:sz w:val="24"/>
          <w:szCs w:val="24"/>
          <w14:ligatures w14:val="standardContextual"/>
        </w:rPr>
      </w:pPr>
      <w:hyperlink w:anchor="_Toc210385223" w:history="1">
        <w:r w:rsidRPr="00CF3420">
          <w:rPr>
            <w:rStyle w:val="aff3"/>
            <w:rFonts w:ascii="Times New Roman" w:hAnsi="Times New Roman"/>
            <w:noProof/>
          </w:rPr>
          <w:t>2</w:t>
        </w:r>
        <w:r>
          <w:rPr>
            <w:rFonts w:asciiTheme="minorHAnsi" w:eastAsiaTheme="minorEastAsia" w:hAnsiTheme="minorHAnsi" w:cstheme="minorBidi"/>
            <w:b w:val="0"/>
            <w:bCs w:val="0"/>
            <w:noProof/>
            <w:kern w:val="2"/>
            <w:sz w:val="24"/>
            <w:szCs w:val="24"/>
            <w14:ligatures w14:val="standardContextual"/>
          </w:rPr>
          <w:tab/>
        </w:r>
        <w:r w:rsidRPr="00CF3420">
          <w:rPr>
            <w:rStyle w:val="aff3"/>
            <w:rFonts w:ascii="Times New Roman" w:hAnsi="Times New Roman"/>
            <w:noProof/>
          </w:rPr>
          <w:t>. Руководство пользователя для роли «Редактор НСИ»</w:t>
        </w:r>
        <w:r>
          <w:rPr>
            <w:noProof/>
            <w:webHidden/>
          </w:rPr>
          <w:tab/>
        </w:r>
        <w:r>
          <w:rPr>
            <w:noProof/>
            <w:webHidden/>
          </w:rPr>
          <w:fldChar w:fldCharType="begin"/>
        </w:r>
        <w:r>
          <w:rPr>
            <w:noProof/>
            <w:webHidden/>
          </w:rPr>
          <w:instrText xml:space="preserve"> PAGEREF _Toc210385223 \h </w:instrText>
        </w:r>
        <w:r>
          <w:rPr>
            <w:noProof/>
            <w:webHidden/>
          </w:rPr>
        </w:r>
        <w:r>
          <w:rPr>
            <w:noProof/>
            <w:webHidden/>
          </w:rPr>
          <w:fldChar w:fldCharType="separate"/>
        </w:r>
        <w:r>
          <w:rPr>
            <w:noProof/>
            <w:webHidden/>
          </w:rPr>
          <w:t>6</w:t>
        </w:r>
        <w:r>
          <w:rPr>
            <w:noProof/>
            <w:webHidden/>
          </w:rPr>
          <w:fldChar w:fldCharType="end"/>
        </w:r>
      </w:hyperlink>
    </w:p>
    <w:p w14:paraId="72325211" w14:textId="2559E313"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24" w:history="1">
        <w:r w:rsidRPr="00CF3420">
          <w:rPr>
            <w:rStyle w:val="aff3"/>
            <w:noProof/>
          </w:rPr>
          <w:t>2.1</w:t>
        </w:r>
        <w:r>
          <w:rPr>
            <w:rFonts w:asciiTheme="minorHAnsi" w:eastAsiaTheme="minorEastAsia" w:hAnsiTheme="minorHAnsi" w:cstheme="minorBidi"/>
            <w:noProof/>
            <w:kern w:val="2"/>
            <w:sz w:val="24"/>
            <w:szCs w:val="24"/>
            <w14:ligatures w14:val="standardContextual"/>
          </w:rPr>
          <w:tab/>
        </w:r>
        <w:r w:rsidRPr="00CF3420">
          <w:rPr>
            <w:rStyle w:val="aff3"/>
            <w:noProof/>
          </w:rPr>
          <w:t>Требования к рабочему месту пользователя</w:t>
        </w:r>
        <w:r>
          <w:rPr>
            <w:noProof/>
            <w:webHidden/>
          </w:rPr>
          <w:tab/>
        </w:r>
        <w:r>
          <w:rPr>
            <w:noProof/>
            <w:webHidden/>
          </w:rPr>
          <w:fldChar w:fldCharType="begin"/>
        </w:r>
        <w:r>
          <w:rPr>
            <w:noProof/>
            <w:webHidden/>
          </w:rPr>
          <w:instrText xml:space="preserve"> PAGEREF _Toc210385224 \h </w:instrText>
        </w:r>
        <w:r>
          <w:rPr>
            <w:noProof/>
            <w:webHidden/>
          </w:rPr>
        </w:r>
        <w:r>
          <w:rPr>
            <w:noProof/>
            <w:webHidden/>
          </w:rPr>
          <w:fldChar w:fldCharType="separate"/>
        </w:r>
        <w:r>
          <w:rPr>
            <w:noProof/>
            <w:webHidden/>
          </w:rPr>
          <w:t>6</w:t>
        </w:r>
        <w:r>
          <w:rPr>
            <w:noProof/>
            <w:webHidden/>
          </w:rPr>
          <w:fldChar w:fldCharType="end"/>
        </w:r>
      </w:hyperlink>
    </w:p>
    <w:p w14:paraId="0F833D6E" w14:textId="4F2BA9F3"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25" w:history="1">
        <w:r w:rsidRPr="00CF3420">
          <w:rPr>
            <w:rStyle w:val="aff3"/>
            <w:noProof/>
          </w:rPr>
          <w:t>2.2</w:t>
        </w:r>
        <w:r>
          <w:rPr>
            <w:rFonts w:asciiTheme="minorHAnsi" w:eastAsiaTheme="minorEastAsia" w:hAnsiTheme="minorHAnsi" w:cstheme="minorBidi"/>
            <w:noProof/>
            <w:kern w:val="2"/>
            <w:sz w:val="24"/>
            <w:szCs w:val="24"/>
            <w14:ligatures w14:val="standardContextual"/>
          </w:rPr>
          <w:tab/>
        </w:r>
        <w:r w:rsidRPr="00CF3420">
          <w:rPr>
            <w:rStyle w:val="aff3"/>
            <w:noProof/>
          </w:rPr>
          <w:t>Порядок входа в ЕАМ Галактика Транспорт</w:t>
        </w:r>
        <w:r>
          <w:rPr>
            <w:noProof/>
            <w:webHidden/>
          </w:rPr>
          <w:tab/>
        </w:r>
        <w:r>
          <w:rPr>
            <w:noProof/>
            <w:webHidden/>
          </w:rPr>
          <w:fldChar w:fldCharType="begin"/>
        </w:r>
        <w:r>
          <w:rPr>
            <w:noProof/>
            <w:webHidden/>
          </w:rPr>
          <w:instrText xml:space="preserve"> PAGEREF _Toc210385225 \h </w:instrText>
        </w:r>
        <w:r>
          <w:rPr>
            <w:noProof/>
            <w:webHidden/>
          </w:rPr>
        </w:r>
        <w:r>
          <w:rPr>
            <w:noProof/>
            <w:webHidden/>
          </w:rPr>
          <w:fldChar w:fldCharType="separate"/>
        </w:r>
        <w:r>
          <w:rPr>
            <w:noProof/>
            <w:webHidden/>
          </w:rPr>
          <w:t>6</w:t>
        </w:r>
        <w:r>
          <w:rPr>
            <w:noProof/>
            <w:webHidden/>
          </w:rPr>
          <w:fldChar w:fldCharType="end"/>
        </w:r>
      </w:hyperlink>
    </w:p>
    <w:p w14:paraId="38D86420" w14:textId="46EDE326"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26" w:history="1">
        <w:r w:rsidRPr="00CF3420">
          <w:rPr>
            <w:rStyle w:val="aff3"/>
            <w:noProof/>
          </w:rPr>
          <w:t>2.3</w:t>
        </w:r>
        <w:r>
          <w:rPr>
            <w:rFonts w:asciiTheme="minorHAnsi" w:eastAsiaTheme="minorEastAsia" w:hAnsiTheme="minorHAnsi" w:cstheme="minorBidi"/>
            <w:noProof/>
            <w:kern w:val="2"/>
            <w:sz w:val="24"/>
            <w:szCs w:val="24"/>
            <w14:ligatures w14:val="standardContextual"/>
          </w:rPr>
          <w:tab/>
        </w:r>
        <w:r w:rsidRPr="00CF3420">
          <w:rPr>
            <w:rStyle w:val="aff3"/>
            <w:noProof/>
          </w:rPr>
          <w:t>Ведение Информационной модели</w:t>
        </w:r>
        <w:r>
          <w:rPr>
            <w:noProof/>
            <w:webHidden/>
          </w:rPr>
          <w:tab/>
        </w:r>
        <w:r>
          <w:rPr>
            <w:noProof/>
            <w:webHidden/>
          </w:rPr>
          <w:fldChar w:fldCharType="begin"/>
        </w:r>
        <w:r>
          <w:rPr>
            <w:noProof/>
            <w:webHidden/>
          </w:rPr>
          <w:instrText xml:space="preserve"> PAGEREF _Toc210385226 \h </w:instrText>
        </w:r>
        <w:r>
          <w:rPr>
            <w:noProof/>
            <w:webHidden/>
          </w:rPr>
        </w:r>
        <w:r>
          <w:rPr>
            <w:noProof/>
            <w:webHidden/>
          </w:rPr>
          <w:fldChar w:fldCharType="separate"/>
        </w:r>
        <w:r>
          <w:rPr>
            <w:noProof/>
            <w:webHidden/>
          </w:rPr>
          <w:t>6</w:t>
        </w:r>
        <w:r>
          <w:rPr>
            <w:noProof/>
            <w:webHidden/>
          </w:rPr>
          <w:fldChar w:fldCharType="end"/>
        </w:r>
      </w:hyperlink>
    </w:p>
    <w:p w14:paraId="6085FE2F" w14:textId="616C13E5"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27" w:history="1">
        <w:r w:rsidRPr="00CF3420">
          <w:rPr>
            <w:rStyle w:val="aff3"/>
            <w:noProof/>
          </w:rPr>
          <w:t>2.3.1</w:t>
        </w:r>
        <w:r>
          <w:rPr>
            <w:rFonts w:asciiTheme="minorHAnsi" w:eastAsiaTheme="minorEastAsia" w:hAnsiTheme="minorHAnsi" w:cstheme="minorBidi"/>
            <w:iCs w:val="0"/>
            <w:noProof/>
            <w:kern w:val="2"/>
            <w:sz w:val="24"/>
            <w:szCs w:val="24"/>
            <w14:ligatures w14:val="standardContextual"/>
          </w:rPr>
          <w:tab/>
        </w:r>
        <w:r w:rsidRPr="00CF3420">
          <w:rPr>
            <w:rStyle w:val="aff3"/>
            <w:noProof/>
          </w:rPr>
          <w:t>Просмотр Информационной модели</w:t>
        </w:r>
        <w:r>
          <w:rPr>
            <w:noProof/>
            <w:webHidden/>
          </w:rPr>
          <w:tab/>
        </w:r>
        <w:r>
          <w:rPr>
            <w:noProof/>
            <w:webHidden/>
          </w:rPr>
          <w:fldChar w:fldCharType="begin"/>
        </w:r>
        <w:r>
          <w:rPr>
            <w:noProof/>
            <w:webHidden/>
          </w:rPr>
          <w:instrText xml:space="preserve"> PAGEREF _Toc210385227 \h </w:instrText>
        </w:r>
        <w:r>
          <w:rPr>
            <w:noProof/>
            <w:webHidden/>
          </w:rPr>
        </w:r>
        <w:r>
          <w:rPr>
            <w:noProof/>
            <w:webHidden/>
          </w:rPr>
          <w:fldChar w:fldCharType="separate"/>
        </w:r>
        <w:r>
          <w:rPr>
            <w:noProof/>
            <w:webHidden/>
          </w:rPr>
          <w:t>6</w:t>
        </w:r>
        <w:r>
          <w:rPr>
            <w:noProof/>
            <w:webHidden/>
          </w:rPr>
          <w:fldChar w:fldCharType="end"/>
        </w:r>
      </w:hyperlink>
    </w:p>
    <w:p w14:paraId="0F7533C2" w14:textId="72041C99"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28" w:history="1">
        <w:r w:rsidRPr="00CF3420">
          <w:rPr>
            <w:rStyle w:val="aff3"/>
            <w:noProof/>
          </w:rPr>
          <w:t>2.3.2</w:t>
        </w:r>
        <w:r>
          <w:rPr>
            <w:rFonts w:asciiTheme="minorHAnsi" w:eastAsiaTheme="minorEastAsia" w:hAnsiTheme="minorHAnsi" w:cstheme="minorBidi"/>
            <w:iCs w:val="0"/>
            <w:noProof/>
            <w:kern w:val="2"/>
            <w:sz w:val="24"/>
            <w:szCs w:val="24"/>
            <w14:ligatures w14:val="standardContextual"/>
          </w:rPr>
          <w:tab/>
        </w:r>
        <w:r w:rsidRPr="00CF3420">
          <w:rPr>
            <w:rStyle w:val="aff3"/>
            <w:noProof/>
          </w:rPr>
          <w:t>Создание класса в ИМ</w:t>
        </w:r>
        <w:r>
          <w:rPr>
            <w:noProof/>
            <w:webHidden/>
          </w:rPr>
          <w:tab/>
        </w:r>
        <w:r>
          <w:rPr>
            <w:noProof/>
            <w:webHidden/>
          </w:rPr>
          <w:fldChar w:fldCharType="begin"/>
        </w:r>
        <w:r>
          <w:rPr>
            <w:noProof/>
            <w:webHidden/>
          </w:rPr>
          <w:instrText xml:space="preserve"> PAGEREF _Toc210385228 \h </w:instrText>
        </w:r>
        <w:r>
          <w:rPr>
            <w:noProof/>
            <w:webHidden/>
          </w:rPr>
        </w:r>
        <w:r>
          <w:rPr>
            <w:noProof/>
            <w:webHidden/>
          </w:rPr>
          <w:fldChar w:fldCharType="separate"/>
        </w:r>
        <w:r>
          <w:rPr>
            <w:noProof/>
            <w:webHidden/>
          </w:rPr>
          <w:t>7</w:t>
        </w:r>
        <w:r>
          <w:rPr>
            <w:noProof/>
            <w:webHidden/>
          </w:rPr>
          <w:fldChar w:fldCharType="end"/>
        </w:r>
      </w:hyperlink>
    </w:p>
    <w:p w14:paraId="1E4F556C" w14:textId="3E9F61F1"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29" w:history="1">
        <w:r w:rsidRPr="00CF3420">
          <w:rPr>
            <w:rStyle w:val="aff3"/>
            <w:noProof/>
          </w:rPr>
          <w:t>2.3.3</w:t>
        </w:r>
        <w:r>
          <w:rPr>
            <w:rFonts w:asciiTheme="minorHAnsi" w:eastAsiaTheme="minorEastAsia" w:hAnsiTheme="minorHAnsi" w:cstheme="minorBidi"/>
            <w:iCs w:val="0"/>
            <w:noProof/>
            <w:kern w:val="2"/>
            <w:sz w:val="24"/>
            <w:szCs w:val="24"/>
            <w14:ligatures w14:val="standardContextual"/>
          </w:rPr>
          <w:tab/>
        </w:r>
        <w:r w:rsidRPr="00CF3420">
          <w:rPr>
            <w:rStyle w:val="aff3"/>
            <w:noProof/>
          </w:rPr>
          <w:t>Редактирование класса в ИМ</w:t>
        </w:r>
        <w:r>
          <w:rPr>
            <w:noProof/>
            <w:webHidden/>
          </w:rPr>
          <w:tab/>
        </w:r>
        <w:r>
          <w:rPr>
            <w:noProof/>
            <w:webHidden/>
          </w:rPr>
          <w:fldChar w:fldCharType="begin"/>
        </w:r>
        <w:r>
          <w:rPr>
            <w:noProof/>
            <w:webHidden/>
          </w:rPr>
          <w:instrText xml:space="preserve"> PAGEREF _Toc210385229 \h </w:instrText>
        </w:r>
        <w:r>
          <w:rPr>
            <w:noProof/>
            <w:webHidden/>
          </w:rPr>
        </w:r>
        <w:r>
          <w:rPr>
            <w:noProof/>
            <w:webHidden/>
          </w:rPr>
          <w:fldChar w:fldCharType="separate"/>
        </w:r>
        <w:r>
          <w:rPr>
            <w:noProof/>
            <w:webHidden/>
          </w:rPr>
          <w:t>8</w:t>
        </w:r>
        <w:r>
          <w:rPr>
            <w:noProof/>
            <w:webHidden/>
          </w:rPr>
          <w:fldChar w:fldCharType="end"/>
        </w:r>
      </w:hyperlink>
    </w:p>
    <w:p w14:paraId="648CCFB2" w14:textId="7494DA67"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0" w:history="1">
        <w:r w:rsidRPr="00CF3420">
          <w:rPr>
            <w:rStyle w:val="aff3"/>
            <w:noProof/>
          </w:rPr>
          <w:t>2.3.4</w:t>
        </w:r>
        <w:r>
          <w:rPr>
            <w:rFonts w:asciiTheme="minorHAnsi" w:eastAsiaTheme="minorEastAsia" w:hAnsiTheme="minorHAnsi" w:cstheme="minorBidi"/>
            <w:iCs w:val="0"/>
            <w:noProof/>
            <w:kern w:val="2"/>
            <w:sz w:val="24"/>
            <w:szCs w:val="24"/>
            <w14:ligatures w14:val="standardContextual"/>
          </w:rPr>
          <w:tab/>
        </w:r>
        <w:r w:rsidRPr="00CF3420">
          <w:rPr>
            <w:rStyle w:val="aff3"/>
            <w:noProof/>
          </w:rPr>
          <w:t>Удаление класса в ИМ</w:t>
        </w:r>
        <w:r>
          <w:rPr>
            <w:noProof/>
            <w:webHidden/>
          </w:rPr>
          <w:tab/>
        </w:r>
        <w:r>
          <w:rPr>
            <w:noProof/>
            <w:webHidden/>
          </w:rPr>
          <w:fldChar w:fldCharType="begin"/>
        </w:r>
        <w:r>
          <w:rPr>
            <w:noProof/>
            <w:webHidden/>
          </w:rPr>
          <w:instrText xml:space="preserve"> PAGEREF _Toc210385230 \h </w:instrText>
        </w:r>
        <w:r>
          <w:rPr>
            <w:noProof/>
            <w:webHidden/>
          </w:rPr>
        </w:r>
        <w:r>
          <w:rPr>
            <w:noProof/>
            <w:webHidden/>
          </w:rPr>
          <w:fldChar w:fldCharType="separate"/>
        </w:r>
        <w:r>
          <w:rPr>
            <w:noProof/>
            <w:webHidden/>
          </w:rPr>
          <w:t>9</w:t>
        </w:r>
        <w:r>
          <w:rPr>
            <w:noProof/>
            <w:webHidden/>
          </w:rPr>
          <w:fldChar w:fldCharType="end"/>
        </w:r>
      </w:hyperlink>
    </w:p>
    <w:p w14:paraId="0908DA1A" w14:textId="40990460"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31" w:history="1">
        <w:r w:rsidRPr="00CF3420">
          <w:rPr>
            <w:rStyle w:val="aff3"/>
            <w:noProof/>
          </w:rPr>
          <w:t>2.4</w:t>
        </w:r>
        <w:r>
          <w:rPr>
            <w:rFonts w:asciiTheme="minorHAnsi" w:eastAsiaTheme="minorEastAsia" w:hAnsiTheme="minorHAnsi" w:cstheme="minorBidi"/>
            <w:noProof/>
            <w:kern w:val="2"/>
            <w:sz w:val="24"/>
            <w:szCs w:val="24"/>
            <w14:ligatures w14:val="standardContextual"/>
          </w:rPr>
          <w:tab/>
        </w:r>
        <w:r w:rsidRPr="00CF3420">
          <w:rPr>
            <w:rStyle w:val="aff3"/>
            <w:noProof/>
          </w:rPr>
          <w:t>Ведение реестра Путевых машин</w:t>
        </w:r>
        <w:r>
          <w:rPr>
            <w:noProof/>
            <w:webHidden/>
          </w:rPr>
          <w:tab/>
        </w:r>
        <w:r>
          <w:rPr>
            <w:noProof/>
            <w:webHidden/>
          </w:rPr>
          <w:fldChar w:fldCharType="begin"/>
        </w:r>
        <w:r>
          <w:rPr>
            <w:noProof/>
            <w:webHidden/>
          </w:rPr>
          <w:instrText xml:space="preserve"> PAGEREF _Toc210385231 \h </w:instrText>
        </w:r>
        <w:r>
          <w:rPr>
            <w:noProof/>
            <w:webHidden/>
          </w:rPr>
        </w:r>
        <w:r>
          <w:rPr>
            <w:noProof/>
            <w:webHidden/>
          </w:rPr>
          <w:fldChar w:fldCharType="separate"/>
        </w:r>
        <w:r>
          <w:rPr>
            <w:noProof/>
            <w:webHidden/>
          </w:rPr>
          <w:t>10</w:t>
        </w:r>
        <w:r>
          <w:rPr>
            <w:noProof/>
            <w:webHidden/>
          </w:rPr>
          <w:fldChar w:fldCharType="end"/>
        </w:r>
      </w:hyperlink>
    </w:p>
    <w:p w14:paraId="33A3C348" w14:textId="28BFE8AA"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2" w:history="1">
        <w:r w:rsidRPr="00CF3420">
          <w:rPr>
            <w:rStyle w:val="aff3"/>
            <w:noProof/>
          </w:rPr>
          <w:t>2.4.1</w:t>
        </w:r>
        <w:r>
          <w:rPr>
            <w:rFonts w:asciiTheme="minorHAnsi" w:eastAsiaTheme="minorEastAsia" w:hAnsiTheme="minorHAnsi" w:cstheme="minorBidi"/>
            <w:iCs w:val="0"/>
            <w:noProof/>
            <w:kern w:val="2"/>
            <w:sz w:val="24"/>
            <w:szCs w:val="24"/>
            <w14:ligatures w14:val="standardContextual"/>
          </w:rPr>
          <w:tab/>
        </w:r>
        <w:r w:rsidRPr="00CF3420">
          <w:rPr>
            <w:rStyle w:val="aff3"/>
            <w:noProof/>
          </w:rPr>
          <w:t>Поиск Путевой машины</w:t>
        </w:r>
        <w:r>
          <w:rPr>
            <w:noProof/>
            <w:webHidden/>
          </w:rPr>
          <w:tab/>
        </w:r>
        <w:r>
          <w:rPr>
            <w:noProof/>
            <w:webHidden/>
          </w:rPr>
          <w:fldChar w:fldCharType="begin"/>
        </w:r>
        <w:r>
          <w:rPr>
            <w:noProof/>
            <w:webHidden/>
          </w:rPr>
          <w:instrText xml:space="preserve"> PAGEREF _Toc210385232 \h </w:instrText>
        </w:r>
        <w:r>
          <w:rPr>
            <w:noProof/>
            <w:webHidden/>
          </w:rPr>
        </w:r>
        <w:r>
          <w:rPr>
            <w:noProof/>
            <w:webHidden/>
          </w:rPr>
          <w:fldChar w:fldCharType="separate"/>
        </w:r>
        <w:r>
          <w:rPr>
            <w:noProof/>
            <w:webHidden/>
          </w:rPr>
          <w:t>10</w:t>
        </w:r>
        <w:r>
          <w:rPr>
            <w:noProof/>
            <w:webHidden/>
          </w:rPr>
          <w:fldChar w:fldCharType="end"/>
        </w:r>
      </w:hyperlink>
    </w:p>
    <w:p w14:paraId="2C875E99" w14:textId="6D656D9B"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3" w:history="1">
        <w:r w:rsidRPr="00CF3420">
          <w:rPr>
            <w:rStyle w:val="aff3"/>
            <w:noProof/>
          </w:rPr>
          <w:t>2.4.2</w:t>
        </w:r>
        <w:r>
          <w:rPr>
            <w:rFonts w:asciiTheme="minorHAnsi" w:eastAsiaTheme="minorEastAsia" w:hAnsiTheme="minorHAnsi" w:cstheme="minorBidi"/>
            <w:iCs w:val="0"/>
            <w:noProof/>
            <w:kern w:val="2"/>
            <w:sz w:val="24"/>
            <w:szCs w:val="24"/>
            <w14:ligatures w14:val="standardContextual"/>
          </w:rPr>
          <w:tab/>
        </w:r>
        <w:r w:rsidRPr="00CF3420">
          <w:rPr>
            <w:rStyle w:val="aff3"/>
            <w:noProof/>
          </w:rPr>
          <w:t>Создание Путевой машины</w:t>
        </w:r>
        <w:r>
          <w:rPr>
            <w:noProof/>
            <w:webHidden/>
          </w:rPr>
          <w:tab/>
        </w:r>
        <w:r>
          <w:rPr>
            <w:noProof/>
            <w:webHidden/>
          </w:rPr>
          <w:fldChar w:fldCharType="begin"/>
        </w:r>
        <w:r>
          <w:rPr>
            <w:noProof/>
            <w:webHidden/>
          </w:rPr>
          <w:instrText xml:space="preserve"> PAGEREF _Toc210385233 \h </w:instrText>
        </w:r>
        <w:r>
          <w:rPr>
            <w:noProof/>
            <w:webHidden/>
          </w:rPr>
        </w:r>
        <w:r>
          <w:rPr>
            <w:noProof/>
            <w:webHidden/>
          </w:rPr>
          <w:fldChar w:fldCharType="separate"/>
        </w:r>
        <w:r>
          <w:rPr>
            <w:noProof/>
            <w:webHidden/>
          </w:rPr>
          <w:t>11</w:t>
        </w:r>
        <w:r>
          <w:rPr>
            <w:noProof/>
            <w:webHidden/>
          </w:rPr>
          <w:fldChar w:fldCharType="end"/>
        </w:r>
      </w:hyperlink>
    </w:p>
    <w:p w14:paraId="6044EB52" w14:textId="6DD95EC0"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4" w:history="1">
        <w:r w:rsidRPr="00CF3420">
          <w:rPr>
            <w:rStyle w:val="aff3"/>
            <w:noProof/>
          </w:rPr>
          <w:t>2.4.3</w:t>
        </w:r>
        <w:r>
          <w:rPr>
            <w:rFonts w:asciiTheme="minorHAnsi" w:eastAsiaTheme="minorEastAsia" w:hAnsiTheme="minorHAnsi" w:cstheme="minorBidi"/>
            <w:iCs w:val="0"/>
            <w:noProof/>
            <w:kern w:val="2"/>
            <w:sz w:val="24"/>
            <w:szCs w:val="24"/>
            <w14:ligatures w14:val="standardContextual"/>
          </w:rPr>
          <w:tab/>
        </w:r>
        <w:r w:rsidRPr="00CF3420">
          <w:rPr>
            <w:rStyle w:val="aff3"/>
            <w:noProof/>
          </w:rPr>
          <w:t>Редактирование Путевой машины</w:t>
        </w:r>
        <w:r>
          <w:rPr>
            <w:noProof/>
            <w:webHidden/>
          </w:rPr>
          <w:tab/>
        </w:r>
        <w:r>
          <w:rPr>
            <w:noProof/>
            <w:webHidden/>
          </w:rPr>
          <w:fldChar w:fldCharType="begin"/>
        </w:r>
        <w:r>
          <w:rPr>
            <w:noProof/>
            <w:webHidden/>
          </w:rPr>
          <w:instrText xml:space="preserve"> PAGEREF _Toc210385234 \h </w:instrText>
        </w:r>
        <w:r>
          <w:rPr>
            <w:noProof/>
            <w:webHidden/>
          </w:rPr>
        </w:r>
        <w:r>
          <w:rPr>
            <w:noProof/>
            <w:webHidden/>
          </w:rPr>
          <w:fldChar w:fldCharType="separate"/>
        </w:r>
        <w:r>
          <w:rPr>
            <w:noProof/>
            <w:webHidden/>
          </w:rPr>
          <w:t>13</w:t>
        </w:r>
        <w:r>
          <w:rPr>
            <w:noProof/>
            <w:webHidden/>
          </w:rPr>
          <w:fldChar w:fldCharType="end"/>
        </w:r>
      </w:hyperlink>
    </w:p>
    <w:p w14:paraId="4F049D87" w14:textId="0603801E"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5" w:history="1">
        <w:r w:rsidRPr="00CF3420">
          <w:rPr>
            <w:rStyle w:val="aff3"/>
            <w:noProof/>
          </w:rPr>
          <w:t>2.4.4</w:t>
        </w:r>
        <w:r>
          <w:rPr>
            <w:rFonts w:asciiTheme="minorHAnsi" w:eastAsiaTheme="minorEastAsia" w:hAnsiTheme="minorHAnsi" w:cstheme="minorBidi"/>
            <w:iCs w:val="0"/>
            <w:noProof/>
            <w:kern w:val="2"/>
            <w:sz w:val="24"/>
            <w:szCs w:val="24"/>
            <w14:ligatures w14:val="standardContextual"/>
          </w:rPr>
          <w:tab/>
        </w:r>
        <w:r w:rsidRPr="00CF3420">
          <w:rPr>
            <w:rStyle w:val="aff3"/>
            <w:noProof/>
          </w:rPr>
          <w:t>Удаление Путевой машины</w:t>
        </w:r>
        <w:r>
          <w:rPr>
            <w:noProof/>
            <w:webHidden/>
          </w:rPr>
          <w:tab/>
        </w:r>
        <w:r>
          <w:rPr>
            <w:noProof/>
            <w:webHidden/>
          </w:rPr>
          <w:fldChar w:fldCharType="begin"/>
        </w:r>
        <w:r>
          <w:rPr>
            <w:noProof/>
            <w:webHidden/>
          </w:rPr>
          <w:instrText xml:space="preserve"> PAGEREF _Toc210385235 \h </w:instrText>
        </w:r>
        <w:r>
          <w:rPr>
            <w:noProof/>
            <w:webHidden/>
          </w:rPr>
        </w:r>
        <w:r>
          <w:rPr>
            <w:noProof/>
            <w:webHidden/>
          </w:rPr>
          <w:fldChar w:fldCharType="separate"/>
        </w:r>
        <w:r>
          <w:rPr>
            <w:noProof/>
            <w:webHidden/>
          </w:rPr>
          <w:t>13</w:t>
        </w:r>
        <w:r>
          <w:rPr>
            <w:noProof/>
            <w:webHidden/>
          </w:rPr>
          <w:fldChar w:fldCharType="end"/>
        </w:r>
      </w:hyperlink>
    </w:p>
    <w:p w14:paraId="7F1C1DBB" w14:textId="4AEF0B17"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36" w:history="1">
        <w:r w:rsidRPr="00CF3420">
          <w:rPr>
            <w:rStyle w:val="aff3"/>
            <w:noProof/>
          </w:rPr>
          <w:t>2.5</w:t>
        </w:r>
        <w:r>
          <w:rPr>
            <w:rFonts w:asciiTheme="minorHAnsi" w:eastAsiaTheme="minorEastAsia" w:hAnsiTheme="minorHAnsi" w:cstheme="minorBidi"/>
            <w:noProof/>
            <w:kern w:val="2"/>
            <w:sz w:val="24"/>
            <w:szCs w:val="24"/>
            <w14:ligatures w14:val="standardContextual"/>
          </w:rPr>
          <w:tab/>
        </w:r>
        <w:r w:rsidRPr="00CF3420">
          <w:rPr>
            <w:rStyle w:val="aff3"/>
            <w:noProof/>
          </w:rPr>
          <w:t>Просмотр реестра ПА</w:t>
        </w:r>
        <w:r>
          <w:rPr>
            <w:noProof/>
            <w:webHidden/>
          </w:rPr>
          <w:tab/>
        </w:r>
        <w:r>
          <w:rPr>
            <w:noProof/>
            <w:webHidden/>
          </w:rPr>
          <w:fldChar w:fldCharType="begin"/>
        </w:r>
        <w:r>
          <w:rPr>
            <w:noProof/>
            <w:webHidden/>
          </w:rPr>
          <w:instrText xml:space="preserve"> PAGEREF _Toc210385236 \h </w:instrText>
        </w:r>
        <w:r>
          <w:rPr>
            <w:noProof/>
            <w:webHidden/>
          </w:rPr>
        </w:r>
        <w:r>
          <w:rPr>
            <w:noProof/>
            <w:webHidden/>
          </w:rPr>
          <w:fldChar w:fldCharType="separate"/>
        </w:r>
        <w:r>
          <w:rPr>
            <w:noProof/>
            <w:webHidden/>
          </w:rPr>
          <w:t>14</w:t>
        </w:r>
        <w:r>
          <w:rPr>
            <w:noProof/>
            <w:webHidden/>
          </w:rPr>
          <w:fldChar w:fldCharType="end"/>
        </w:r>
      </w:hyperlink>
    </w:p>
    <w:p w14:paraId="74AD7907" w14:textId="636F53CE"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37" w:history="1">
        <w:r w:rsidRPr="00CF3420">
          <w:rPr>
            <w:rStyle w:val="aff3"/>
            <w:noProof/>
          </w:rPr>
          <w:t>2.6</w:t>
        </w:r>
        <w:r>
          <w:rPr>
            <w:rFonts w:asciiTheme="minorHAnsi" w:eastAsiaTheme="minorEastAsia" w:hAnsiTheme="minorHAnsi" w:cstheme="minorBidi"/>
            <w:noProof/>
            <w:kern w:val="2"/>
            <w:sz w:val="24"/>
            <w:szCs w:val="24"/>
            <w14:ligatures w14:val="standardContextual"/>
          </w:rPr>
          <w:tab/>
        </w:r>
        <w:r w:rsidRPr="00CF3420">
          <w:rPr>
            <w:rStyle w:val="aff3"/>
            <w:noProof/>
          </w:rPr>
          <w:t>Ведение реестра документов</w:t>
        </w:r>
        <w:r>
          <w:rPr>
            <w:noProof/>
            <w:webHidden/>
          </w:rPr>
          <w:tab/>
        </w:r>
        <w:r>
          <w:rPr>
            <w:noProof/>
            <w:webHidden/>
          </w:rPr>
          <w:fldChar w:fldCharType="begin"/>
        </w:r>
        <w:r>
          <w:rPr>
            <w:noProof/>
            <w:webHidden/>
          </w:rPr>
          <w:instrText xml:space="preserve"> PAGEREF _Toc210385237 \h </w:instrText>
        </w:r>
        <w:r>
          <w:rPr>
            <w:noProof/>
            <w:webHidden/>
          </w:rPr>
        </w:r>
        <w:r>
          <w:rPr>
            <w:noProof/>
            <w:webHidden/>
          </w:rPr>
          <w:fldChar w:fldCharType="separate"/>
        </w:r>
        <w:r>
          <w:rPr>
            <w:noProof/>
            <w:webHidden/>
          </w:rPr>
          <w:t>15</w:t>
        </w:r>
        <w:r>
          <w:rPr>
            <w:noProof/>
            <w:webHidden/>
          </w:rPr>
          <w:fldChar w:fldCharType="end"/>
        </w:r>
      </w:hyperlink>
    </w:p>
    <w:p w14:paraId="3E09098A" w14:textId="2A1E3DF5"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8" w:history="1">
        <w:r w:rsidRPr="00CF3420">
          <w:rPr>
            <w:rStyle w:val="aff3"/>
            <w:noProof/>
          </w:rPr>
          <w:t>2.6.1</w:t>
        </w:r>
        <w:r>
          <w:rPr>
            <w:rFonts w:asciiTheme="minorHAnsi" w:eastAsiaTheme="minorEastAsia" w:hAnsiTheme="minorHAnsi" w:cstheme="minorBidi"/>
            <w:iCs w:val="0"/>
            <w:noProof/>
            <w:kern w:val="2"/>
            <w:sz w:val="24"/>
            <w:szCs w:val="24"/>
            <w14:ligatures w14:val="standardContextual"/>
          </w:rPr>
          <w:tab/>
        </w:r>
        <w:r w:rsidRPr="00CF3420">
          <w:rPr>
            <w:rStyle w:val="aff3"/>
            <w:noProof/>
          </w:rPr>
          <w:t>Поиск документа</w:t>
        </w:r>
        <w:r>
          <w:rPr>
            <w:noProof/>
            <w:webHidden/>
          </w:rPr>
          <w:tab/>
        </w:r>
        <w:r>
          <w:rPr>
            <w:noProof/>
            <w:webHidden/>
          </w:rPr>
          <w:fldChar w:fldCharType="begin"/>
        </w:r>
        <w:r>
          <w:rPr>
            <w:noProof/>
            <w:webHidden/>
          </w:rPr>
          <w:instrText xml:space="preserve"> PAGEREF _Toc210385238 \h </w:instrText>
        </w:r>
        <w:r>
          <w:rPr>
            <w:noProof/>
            <w:webHidden/>
          </w:rPr>
        </w:r>
        <w:r>
          <w:rPr>
            <w:noProof/>
            <w:webHidden/>
          </w:rPr>
          <w:fldChar w:fldCharType="separate"/>
        </w:r>
        <w:r>
          <w:rPr>
            <w:noProof/>
            <w:webHidden/>
          </w:rPr>
          <w:t>15</w:t>
        </w:r>
        <w:r>
          <w:rPr>
            <w:noProof/>
            <w:webHidden/>
          </w:rPr>
          <w:fldChar w:fldCharType="end"/>
        </w:r>
      </w:hyperlink>
    </w:p>
    <w:p w14:paraId="7BBFC0AE" w14:textId="3C27E9BE"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39" w:history="1">
        <w:r w:rsidRPr="00CF3420">
          <w:rPr>
            <w:rStyle w:val="aff3"/>
            <w:noProof/>
          </w:rPr>
          <w:t>2.6.2</w:t>
        </w:r>
        <w:r>
          <w:rPr>
            <w:rFonts w:asciiTheme="minorHAnsi" w:eastAsiaTheme="minorEastAsia" w:hAnsiTheme="minorHAnsi" w:cstheme="minorBidi"/>
            <w:iCs w:val="0"/>
            <w:noProof/>
            <w:kern w:val="2"/>
            <w:sz w:val="24"/>
            <w:szCs w:val="24"/>
            <w14:ligatures w14:val="standardContextual"/>
          </w:rPr>
          <w:tab/>
        </w:r>
        <w:r w:rsidRPr="00CF3420">
          <w:rPr>
            <w:rStyle w:val="aff3"/>
            <w:noProof/>
          </w:rPr>
          <w:t>Создание документа</w:t>
        </w:r>
        <w:r>
          <w:rPr>
            <w:noProof/>
            <w:webHidden/>
          </w:rPr>
          <w:tab/>
        </w:r>
        <w:r>
          <w:rPr>
            <w:noProof/>
            <w:webHidden/>
          </w:rPr>
          <w:fldChar w:fldCharType="begin"/>
        </w:r>
        <w:r>
          <w:rPr>
            <w:noProof/>
            <w:webHidden/>
          </w:rPr>
          <w:instrText xml:space="preserve"> PAGEREF _Toc210385239 \h </w:instrText>
        </w:r>
        <w:r>
          <w:rPr>
            <w:noProof/>
            <w:webHidden/>
          </w:rPr>
        </w:r>
        <w:r>
          <w:rPr>
            <w:noProof/>
            <w:webHidden/>
          </w:rPr>
          <w:fldChar w:fldCharType="separate"/>
        </w:r>
        <w:r>
          <w:rPr>
            <w:noProof/>
            <w:webHidden/>
          </w:rPr>
          <w:t>16</w:t>
        </w:r>
        <w:r>
          <w:rPr>
            <w:noProof/>
            <w:webHidden/>
          </w:rPr>
          <w:fldChar w:fldCharType="end"/>
        </w:r>
      </w:hyperlink>
    </w:p>
    <w:p w14:paraId="064FD358" w14:textId="2133F370"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0" w:history="1">
        <w:r w:rsidRPr="00CF3420">
          <w:rPr>
            <w:rStyle w:val="aff3"/>
            <w:noProof/>
          </w:rPr>
          <w:t>2.6.3</w:t>
        </w:r>
        <w:r>
          <w:rPr>
            <w:rFonts w:asciiTheme="minorHAnsi" w:eastAsiaTheme="minorEastAsia" w:hAnsiTheme="minorHAnsi" w:cstheme="minorBidi"/>
            <w:iCs w:val="0"/>
            <w:noProof/>
            <w:kern w:val="2"/>
            <w:sz w:val="24"/>
            <w:szCs w:val="24"/>
            <w14:ligatures w14:val="standardContextual"/>
          </w:rPr>
          <w:tab/>
        </w:r>
        <w:r w:rsidRPr="00CF3420">
          <w:rPr>
            <w:rStyle w:val="aff3"/>
            <w:noProof/>
          </w:rPr>
          <w:t>Редактирование документа</w:t>
        </w:r>
        <w:r>
          <w:rPr>
            <w:noProof/>
            <w:webHidden/>
          </w:rPr>
          <w:tab/>
        </w:r>
        <w:r>
          <w:rPr>
            <w:noProof/>
            <w:webHidden/>
          </w:rPr>
          <w:fldChar w:fldCharType="begin"/>
        </w:r>
        <w:r>
          <w:rPr>
            <w:noProof/>
            <w:webHidden/>
          </w:rPr>
          <w:instrText xml:space="preserve"> PAGEREF _Toc210385240 \h </w:instrText>
        </w:r>
        <w:r>
          <w:rPr>
            <w:noProof/>
            <w:webHidden/>
          </w:rPr>
        </w:r>
        <w:r>
          <w:rPr>
            <w:noProof/>
            <w:webHidden/>
          </w:rPr>
          <w:fldChar w:fldCharType="separate"/>
        </w:r>
        <w:r>
          <w:rPr>
            <w:noProof/>
            <w:webHidden/>
          </w:rPr>
          <w:t>17</w:t>
        </w:r>
        <w:r>
          <w:rPr>
            <w:noProof/>
            <w:webHidden/>
          </w:rPr>
          <w:fldChar w:fldCharType="end"/>
        </w:r>
      </w:hyperlink>
    </w:p>
    <w:p w14:paraId="3F6B7B76" w14:textId="11E5AB74"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1" w:history="1">
        <w:r w:rsidRPr="00CF3420">
          <w:rPr>
            <w:rStyle w:val="aff3"/>
            <w:noProof/>
          </w:rPr>
          <w:t>2.6.4</w:t>
        </w:r>
        <w:r>
          <w:rPr>
            <w:rFonts w:asciiTheme="minorHAnsi" w:eastAsiaTheme="minorEastAsia" w:hAnsiTheme="minorHAnsi" w:cstheme="minorBidi"/>
            <w:iCs w:val="0"/>
            <w:noProof/>
            <w:kern w:val="2"/>
            <w:sz w:val="24"/>
            <w:szCs w:val="24"/>
            <w14:ligatures w14:val="standardContextual"/>
          </w:rPr>
          <w:tab/>
        </w:r>
        <w:r w:rsidRPr="00CF3420">
          <w:rPr>
            <w:rStyle w:val="aff3"/>
            <w:noProof/>
          </w:rPr>
          <w:t>Удаление документа</w:t>
        </w:r>
        <w:r>
          <w:rPr>
            <w:noProof/>
            <w:webHidden/>
          </w:rPr>
          <w:tab/>
        </w:r>
        <w:r>
          <w:rPr>
            <w:noProof/>
            <w:webHidden/>
          </w:rPr>
          <w:fldChar w:fldCharType="begin"/>
        </w:r>
        <w:r>
          <w:rPr>
            <w:noProof/>
            <w:webHidden/>
          </w:rPr>
          <w:instrText xml:space="preserve"> PAGEREF _Toc210385241 \h </w:instrText>
        </w:r>
        <w:r>
          <w:rPr>
            <w:noProof/>
            <w:webHidden/>
          </w:rPr>
        </w:r>
        <w:r>
          <w:rPr>
            <w:noProof/>
            <w:webHidden/>
          </w:rPr>
          <w:fldChar w:fldCharType="separate"/>
        </w:r>
        <w:r>
          <w:rPr>
            <w:noProof/>
            <w:webHidden/>
          </w:rPr>
          <w:t>17</w:t>
        </w:r>
        <w:r>
          <w:rPr>
            <w:noProof/>
            <w:webHidden/>
          </w:rPr>
          <w:fldChar w:fldCharType="end"/>
        </w:r>
      </w:hyperlink>
    </w:p>
    <w:p w14:paraId="196C22F4" w14:textId="1FDBEAE3"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42" w:history="1">
        <w:r w:rsidRPr="00CF3420">
          <w:rPr>
            <w:rStyle w:val="aff3"/>
            <w:noProof/>
          </w:rPr>
          <w:t>2.7</w:t>
        </w:r>
        <w:r>
          <w:rPr>
            <w:rFonts w:asciiTheme="minorHAnsi" w:eastAsiaTheme="minorEastAsia" w:hAnsiTheme="minorHAnsi" w:cstheme="minorBidi"/>
            <w:noProof/>
            <w:kern w:val="2"/>
            <w:sz w:val="24"/>
            <w:szCs w:val="24"/>
            <w14:ligatures w14:val="standardContextual"/>
          </w:rPr>
          <w:tab/>
        </w:r>
        <w:r w:rsidRPr="00CF3420">
          <w:rPr>
            <w:rStyle w:val="aff3"/>
            <w:noProof/>
          </w:rPr>
          <w:t>Ведение справочников технологии ремонтов пути</w:t>
        </w:r>
        <w:r>
          <w:rPr>
            <w:noProof/>
            <w:webHidden/>
          </w:rPr>
          <w:tab/>
        </w:r>
        <w:r>
          <w:rPr>
            <w:noProof/>
            <w:webHidden/>
          </w:rPr>
          <w:fldChar w:fldCharType="begin"/>
        </w:r>
        <w:r>
          <w:rPr>
            <w:noProof/>
            <w:webHidden/>
          </w:rPr>
          <w:instrText xml:space="preserve"> PAGEREF _Toc210385242 \h </w:instrText>
        </w:r>
        <w:r>
          <w:rPr>
            <w:noProof/>
            <w:webHidden/>
          </w:rPr>
        </w:r>
        <w:r>
          <w:rPr>
            <w:noProof/>
            <w:webHidden/>
          </w:rPr>
          <w:fldChar w:fldCharType="separate"/>
        </w:r>
        <w:r>
          <w:rPr>
            <w:noProof/>
            <w:webHidden/>
          </w:rPr>
          <w:t>17</w:t>
        </w:r>
        <w:r>
          <w:rPr>
            <w:noProof/>
            <w:webHidden/>
          </w:rPr>
          <w:fldChar w:fldCharType="end"/>
        </w:r>
      </w:hyperlink>
    </w:p>
    <w:p w14:paraId="6485B03F" w14:textId="64ED489A"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3" w:history="1">
        <w:r w:rsidRPr="00CF3420">
          <w:rPr>
            <w:rStyle w:val="aff3"/>
            <w:noProof/>
          </w:rPr>
          <w:t>2.7.1</w:t>
        </w:r>
        <w:r>
          <w:rPr>
            <w:rFonts w:asciiTheme="minorHAnsi" w:eastAsiaTheme="minorEastAsia" w:hAnsiTheme="minorHAnsi" w:cstheme="minorBidi"/>
            <w:iCs w:val="0"/>
            <w:noProof/>
            <w:kern w:val="2"/>
            <w:sz w:val="24"/>
            <w:szCs w:val="24"/>
            <w14:ligatures w14:val="standardContextual"/>
          </w:rPr>
          <w:tab/>
        </w:r>
        <w:r w:rsidRPr="00CF3420">
          <w:rPr>
            <w:rStyle w:val="aff3"/>
            <w:noProof/>
          </w:rPr>
          <w:t>Просмотр справочника Вид ремонта</w:t>
        </w:r>
        <w:r>
          <w:rPr>
            <w:noProof/>
            <w:webHidden/>
          </w:rPr>
          <w:tab/>
        </w:r>
        <w:r>
          <w:rPr>
            <w:noProof/>
            <w:webHidden/>
          </w:rPr>
          <w:fldChar w:fldCharType="begin"/>
        </w:r>
        <w:r>
          <w:rPr>
            <w:noProof/>
            <w:webHidden/>
          </w:rPr>
          <w:instrText xml:space="preserve"> PAGEREF _Toc210385243 \h </w:instrText>
        </w:r>
        <w:r>
          <w:rPr>
            <w:noProof/>
            <w:webHidden/>
          </w:rPr>
        </w:r>
        <w:r>
          <w:rPr>
            <w:noProof/>
            <w:webHidden/>
          </w:rPr>
          <w:fldChar w:fldCharType="separate"/>
        </w:r>
        <w:r>
          <w:rPr>
            <w:noProof/>
            <w:webHidden/>
          </w:rPr>
          <w:t>17</w:t>
        </w:r>
        <w:r>
          <w:rPr>
            <w:noProof/>
            <w:webHidden/>
          </w:rPr>
          <w:fldChar w:fldCharType="end"/>
        </w:r>
      </w:hyperlink>
    </w:p>
    <w:p w14:paraId="77C75745" w14:textId="738A92C8"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4" w:history="1">
        <w:r w:rsidRPr="00CF3420">
          <w:rPr>
            <w:rStyle w:val="aff3"/>
            <w:noProof/>
          </w:rPr>
          <w:t>2.7.2</w:t>
        </w:r>
        <w:r>
          <w:rPr>
            <w:rFonts w:asciiTheme="minorHAnsi" w:eastAsiaTheme="minorEastAsia" w:hAnsiTheme="minorHAnsi" w:cstheme="minorBidi"/>
            <w:iCs w:val="0"/>
            <w:noProof/>
            <w:kern w:val="2"/>
            <w:sz w:val="24"/>
            <w:szCs w:val="24"/>
            <w14:ligatures w14:val="standardContextual"/>
          </w:rPr>
          <w:tab/>
        </w:r>
        <w:r w:rsidRPr="00CF3420">
          <w:rPr>
            <w:rStyle w:val="aff3"/>
            <w:noProof/>
          </w:rPr>
          <w:t>Ведение справочников Виды ремонта СПС, СММ и ЛО</w:t>
        </w:r>
        <w:r>
          <w:rPr>
            <w:noProof/>
            <w:webHidden/>
          </w:rPr>
          <w:tab/>
        </w:r>
        <w:r>
          <w:rPr>
            <w:noProof/>
            <w:webHidden/>
          </w:rPr>
          <w:fldChar w:fldCharType="begin"/>
        </w:r>
        <w:r>
          <w:rPr>
            <w:noProof/>
            <w:webHidden/>
          </w:rPr>
          <w:instrText xml:space="preserve"> PAGEREF _Toc210385244 \h </w:instrText>
        </w:r>
        <w:r>
          <w:rPr>
            <w:noProof/>
            <w:webHidden/>
          </w:rPr>
        </w:r>
        <w:r>
          <w:rPr>
            <w:noProof/>
            <w:webHidden/>
          </w:rPr>
          <w:fldChar w:fldCharType="separate"/>
        </w:r>
        <w:r>
          <w:rPr>
            <w:noProof/>
            <w:webHidden/>
          </w:rPr>
          <w:t>18</w:t>
        </w:r>
        <w:r>
          <w:rPr>
            <w:noProof/>
            <w:webHidden/>
          </w:rPr>
          <w:fldChar w:fldCharType="end"/>
        </w:r>
      </w:hyperlink>
    </w:p>
    <w:p w14:paraId="356BF1F8" w14:textId="4A4270EF"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5" w:history="1">
        <w:r w:rsidRPr="00CF3420">
          <w:rPr>
            <w:rStyle w:val="aff3"/>
            <w:noProof/>
          </w:rPr>
          <w:t>2.7.3</w:t>
        </w:r>
        <w:r>
          <w:rPr>
            <w:rFonts w:asciiTheme="minorHAnsi" w:eastAsiaTheme="minorEastAsia" w:hAnsiTheme="minorHAnsi" w:cstheme="minorBidi"/>
            <w:iCs w:val="0"/>
            <w:noProof/>
            <w:kern w:val="2"/>
            <w:sz w:val="24"/>
            <w:szCs w:val="24"/>
            <w14:ligatures w14:val="standardContextual"/>
          </w:rPr>
          <w:tab/>
        </w:r>
        <w:r w:rsidRPr="00CF3420">
          <w:rPr>
            <w:rStyle w:val="aff3"/>
            <w:noProof/>
          </w:rPr>
          <w:t>Заполнение НСИ по СПС и СММ</w:t>
        </w:r>
        <w:r>
          <w:rPr>
            <w:noProof/>
            <w:webHidden/>
          </w:rPr>
          <w:tab/>
        </w:r>
        <w:r>
          <w:rPr>
            <w:noProof/>
            <w:webHidden/>
          </w:rPr>
          <w:fldChar w:fldCharType="begin"/>
        </w:r>
        <w:r>
          <w:rPr>
            <w:noProof/>
            <w:webHidden/>
          </w:rPr>
          <w:instrText xml:space="preserve"> PAGEREF _Toc210385245 \h </w:instrText>
        </w:r>
        <w:r>
          <w:rPr>
            <w:noProof/>
            <w:webHidden/>
          </w:rPr>
        </w:r>
        <w:r>
          <w:rPr>
            <w:noProof/>
            <w:webHidden/>
          </w:rPr>
          <w:fldChar w:fldCharType="separate"/>
        </w:r>
        <w:r>
          <w:rPr>
            <w:noProof/>
            <w:webHidden/>
          </w:rPr>
          <w:t>19</w:t>
        </w:r>
        <w:r>
          <w:rPr>
            <w:noProof/>
            <w:webHidden/>
          </w:rPr>
          <w:fldChar w:fldCharType="end"/>
        </w:r>
      </w:hyperlink>
    </w:p>
    <w:p w14:paraId="092E9356" w14:textId="1E93ECD2"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46" w:history="1">
        <w:r w:rsidRPr="00CF3420">
          <w:rPr>
            <w:rStyle w:val="aff3"/>
            <w:noProof/>
          </w:rPr>
          <w:t>2.8</w:t>
        </w:r>
        <w:r>
          <w:rPr>
            <w:rFonts w:asciiTheme="minorHAnsi" w:eastAsiaTheme="minorEastAsia" w:hAnsiTheme="minorHAnsi" w:cstheme="minorBidi"/>
            <w:noProof/>
            <w:kern w:val="2"/>
            <w:sz w:val="24"/>
            <w:szCs w:val="24"/>
            <w14:ligatures w14:val="standardContextual"/>
          </w:rPr>
          <w:tab/>
        </w:r>
        <w:r w:rsidRPr="00CF3420">
          <w:rPr>
            <w:rStyle w:val="aff3"/>
            <w:noProof/>
          </w:rPr>
          <w:t>Ведение технологических и системных справочников</w:t>
        </w:r>
        <w:r>
          <w:rPr>
            <w:noProof/>
            <w:webHidden/>
          </w:rPr>
          <w:tab/>
        </w:r>
        <w:r>
          <w:rPr>
            <w:noProof/>
            <w:webHidden/>
          </w:rPr>
          <w:fldChar w:fldCharType="begin"/>
        </w:r>
        <w:r>
          <w:rPr>
            <w:noProof/>
            <w:webHidden/>
          </w:rPr>
          <w:instrText xml:space="preserve"> PAGEREF _Toc210385246 \h </w:instrText>
        </w:r>
        <w:r>
          <w:rPr>
            <w:noProof/>
            <w:webHidden/>
          </w:rPr>
        </w:r>
        <w:r>
          <w:rPr>
            <w:noProof/>
            <w:webHidden/>
          </w:rPr>
          <w:fldChar w:fldCharType="separate"/>
        </w:r>
        <w:r>
          <w:rPr>
            <w:noProof/>
            <w:webHidden/>
          </w:rPr>
          <w:t>21</w:t>
        </w:r>
        <w:r>
          <w:rPr>
            <w:noProof/>
            <w:webHidden/>
          </w:rPr>
          <w:fldChar w:fldCharType="end"/>
        </w:r>
      </w:hyperlink>
    </w:p>
    <w:p w14:paraId="5AD6EE5B" w14:textId="586A68A9"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7" w:history="1">
        <w:r w:rsidRPr="00CF3420">
          <w:rPr>
            <w:rStyle w:val="aff3"/>
            <w:noProof/>
          </w:rPr>
          <w:t>2.8.1</w:t>
        </w:r>
        <w:r>
          <w:rPr>
            <w:rFonts w:asciiTheme="minorHAnsi" w:eastAsiaTheme="minorEastAsia" w:hAnsiTheme="minorHAnsi" w:cstheme="minorBidi"/>
            <w:iCs w:val="0"/>
            <w:noProof/>
            <w:kern w:val="2"/>
            <w:sz w:val="24"/>
            <w:szCs w:val="24"/>
            <w14:ligatures w14:val="standardContextual"/>
          </w:rPr>
          <w:tab/>
        </w:r>
        <w:r w:rsidRPr="00CF3420">
          <w:rPr>
            <w:rStyle w:val="aff3"/>
            <w:noProof/>
          </w:rPr>
          <w:t>Ведение справочников материально-технических ресурсов</w:t>
        </w:r>
        <w:r>
          <w:rPr>
            <w:noProof/>
            <w:webHidden/>
          </w:rPr>
          <w:tab/>
        </w:r>
        <w:r>
          <w:rPr>
            <w:noProof/>
            <w:webHidden/>
          </w:rPr>
          <w:fldChar w:fldCharType="begin"/>
        </w:r>
        <w:r>
          <w:rPr>
            <w:noProof/>
            <w:webHidden/>
          </w:rPr>
          <w:instrText xml:space="preserve"> PAGEREF _Toc210385247 \h </w:instrText>
        </w:r>
        <w:r>
          <w:rPr>
            <w:noProof/>
            <w:webHidden/>
          </w:rPr>
        </w:r>
        <w:r>
          <w:rPr>
            <w:noProof/>
            <w:webHidden/>
          </w:rPr>
          <w:fldChar w:fldCharType="separate"/>
        </w:r>
        <w:r>
          <w:rPr>
            <w:noProof/>
            <w:webHidden/>
          </w:rPr>
          <w:t>21</w:t>
        </w:r>
        <w:r>
          <w:rPr>
            <w:noProof/>
            <w:webHidden/>
          </w:rPr>
          <w:fldChar w:fldCharType="end"/>
        </w:r>
      </w:hyperlink>
    </w:p>
    <w:p w14:paraId="02830808" w14:textId="378AF2B9" w:rsidR="00586C34" w:rsidRDefault="00586C34">
      <w:pPr>
        <w:pStyle w:val="34"/>
        <w:tabs>
          <w:tab w:val="left" w:pos="960"/>
          <w:tab w:val="right" w:leader="dot" w:pos="9345"/>
        </w:tabs>
        <w:rPr>
          <w:rFonts w:asciiTheme="minorHAnsi" w:eastAsiaTheme="minorEastAsia" w:hAnsiTheme="minorHAnsi" w:cstheme="minorBidi"/>
          <w:iCs w:val="0"/>
          <w:noProof/>
          <w:kern w:val="2"/>
          <w:sz w:val="24"/>
          <w:szCs w:val="24"/>
          <w14:ligatures w14:val="standardContextual"/>
        </w:rPr>
      </w:pPr>
      <w:hyperlink w:anchor="_Toc210385248" w:history="1">
        <w:r w:rsidRPr="00CF3420">
          <w:rPr>
            <w:rStyle w:val="aff3"/>
            <w:noProof/>
          </w:rPr>
          <w:t>2.8.2</w:t>
        </w:r>
        <w:r>
          <w:rPr>
            <w:rFonts w:asciiTheme="minorHAnsi" w:eastAsiaTheme="minorEastAsia" w:hAnsiTheme="minorHAnsi" w:cstheme="minorBidi"/>
            <w:iCs w:val="0"/>
            <w:noProof/>
            <w:kern w:val="2"/>
            <w:sz w:val="24"/>
            <w:szCs w:val="24"/>
            <w14:ligatures w14:val="standardContextual"/>
          </w:rPr>
          <w:tab/>
        </w:r>
        <w:r w:rsidRPr="00CF3420">
          <w:rPr>
            <w:rStyle w:val="aff3"/>
            <w:noProof/>
          </w:rPr>
          <w:t>Ведение справочника Местонахождения</w:t>
        </w:r>
        <w:r>
          <w:rPr>
            <w:noProof/>
            <w:webHidden/>
          </w:rPr>
          <w:tab/>
        </w:r>
        <w:r>
          <w:rPr>
            <w:noProof/>
            <w:webHidden/>
          </w:rPr>
          <w:fldChar w:fldCharType="begin"/>
        </w:r>
        <w:r>
          <w:rPr>
            <w:noProof/>
            <w:webHidden/>
          </w:rPr>
          <w:instrText xml:space="preserve"> PAGEREF _Toc210385248 \h </w:instrText>
        </w:r>
        <w:r>
          <w:rPr>
            <w:noProof/>
            <w:webHidden/>
          </w:rPr>
        </w:r>
        <w:r>
          <w:rPr>
            <w:noProof/>
            <w:webHidden/>
          </w:rPr>
          <w:fldChar w:fldCharType="separate"/>
        </w:r>
        <w:r>
          <w:rPr>
            <w:noProof/>
            <w:webHidden/>
          </w:rPr>
          <w:t>22</w:t>
        </w:r>
        <w:r>
          <w:rPr>
            <w:noProof/>
            <w:webHidden/>
          </w:rPr>
          <w:fldChar w:fldCharType="end"/>
        </w:r>
      </w:hyperlink>
    </w:p>
    <w:p w14:paraId="77D7CEC1" w14:textId="3EFDF469"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49" w:history="1">
        <w:r w:rsidRPr="00CF3420">
          <w:rPr>
            <w:rStyle w:val="aff3"/>
            <w:noProof/>
          </w:rPr>
          <w:t>2.9</w:t>
        </w:r>
        <w:r>
          <w:rPr>
            <w:rFonts w:asciiTheme="minorHAnsi" w:eastAsiaTheme="minorEastAsia" w:hAnsiTheme="minorHAnsi" w:cstheme="minorBidi"/>
            <w:noProof/>
            <w:kern w:val="2"/>
            <w:sz w:val="24"/>
            <w:szCs w:val="24"/>
            <w14:ligatures w14:val="standardContextual"/>
          </w:rPr>
          <w:tab/>
        </w:r>
        <w:r w:rsidRPr="00CF3420">
          <w:rPr>
            <w:rStyle w:val="aff3"/>
            <w:noProof/>
          </w:rPr>
          <w:t>Просмотр справочника Оргструктура</w:t>
        </w:r>
        <w:r>
          <w:rPr>
            <w:noProof/>
            <w:webHidden/>
          </w:rPr>
          <w:tab/>
        </w:r>
        <w:r>
          <w:rPr>
            <w:noProof/>
            <w:webHidden/>
          </w:rPr>
          <w:fldChar w:fldCharType="begin"/>
        </w:r>
        <w:r>
          <w:rPr>
            <w:noProof/>
            <w:webHidden/>
          </w:rPr>
          <w:instrText xml:space="preserve"> PAGEREF _Toc210385249 \h </w:instrText>
        </w:r>
        <w:r>
          <w:rPr>
            <w:noProof/>
            <w:webHidden/>
          </w:rPr>
        </w:r>
        <w:r>
          <w:rPr>
            <w:noProof/>
            <w:webHidden/>
          </w:rPr>
          <w:fldChar w:fldCharType="separate"/>
        </w:r>
        <w:r>
          <w:rPr>
            <w:noProof/>
            <w:webHidden/>
          </w:rPr>
          <w:t>23</w:t>
        </w:r>
        <w:r>
          <w:rPr>
            <w:noProof/>
            <w:webHidden/>
          </w:rPr>
          <w:fldChar w:fldCharType="end"/>
        </w:r>
      </w:hyperlink>
    </w:p>
    <w:p w14:paraId="2D23B6A1" w14:textId="2E782A09" w:rsidR="00586C34" w:rsidRDefault="00586C34">
      <w:pPr>
        <w:pStyle w:val="25"/>
        <w:rPr>
          <w:rFonts w:asciiTheme="minorHAnsi" w:eastAsiaTheme="minorEastAsia" w:hAnsiTheme="minorHAnsi" w:cstheme="minorBidi"/>
          <w:noProof/>
          <w:kern w:val="2"/>
          <w:sz w:val="24"/>
          <w:szCs w:val="24"/>
          <w14:ligatures w14:val="standardContextual"/>
        </w:rPr>
      </w:pPr>
      <w:hyperlink w:anchor="_Toc210385250" w:history="1">
        <w:r w:rsidRPr="00CF3420">
          <w:rPr>
            <w:rStyle w:val="aff3"/>
            <w:noProof/>
          </w:rPr>
          <w:t>2.10</w:t>
        </w:r>
        <w:r>
          <w:rPr>
            <w:rFonts w:asciiTheme="minorHAnsi" w:eastAsiaTheme="minorEastAsia" w:hAnsiTheme="minorHAnsi" w:cstheme="minorBidi"/>
            <w:noProof/>
            <w:kern w:val="2"/>
            <w:sz w:val="24"/>
            <w:szCs w:val="24"/>
            <w14:ligatures w14:val="standardContextual"/>
          </w:rPr>
          <w:tab/>
        </w:r>
        <w:r w:rsidRPr="00CF3420">
          <w:rPr>
            <w:rStyle w:val="aff3"/>
            <w:noProof/>
          </w:rPr>
          <w:t>Просмотр паспорта технической оснащенности</w:t>
        </w:r>
        <w:r>
          <w:rPr>
            <w:noProof/>
            <w:webHidden/>
          </w:rPr>
          <w:tab/>
        </w:r>
        <w:r>
          <w:rPr>
            <w:noProof/>
            <w:webHidden/>
          </w:rPr>
          <w:fldChar w:fldCharType="begin"/>
        </w:r>
        <w:r>
          <w:rPr>
            <w:noProof/>
            <w:webHidden/>
          </w:rPr>
          <w:instrText xml:space="preserve"> PAGEREF _Toc210385250 \h </w:instrText>
        </w:r>
        <w:r>
          <w:rPr>
            <w:noProof/>
            <w:webHidden/>
          </w:rPr>
        </w:r>
        <w:r>
          <w:rPr>
            <w:noProof/>
            <w:webHidden/>
          </w:rPr>
          <w:fldChar w:fldCharType="separate"/>
        </w:r>
        <w:r>
          <w:rPr>
            <w:noProof/>
            <w:webHidden/>
          </w:rPr>
          <w:t>23</w:t>
        </w:r>
        <w:r>
          <w:rPr>
            <w:noProof/>
            <w:webHidden/>
          </w:rPr>
          <w:fldChar w:fldCharType="end"/>
        </w:r>
      </w:hyperlink>
    </w:p>
    <w:p w14:paraId="4E221A46" w14:textId="10C82BA5" w:rsidR="00586C34" w:rsidRDefault="00586C34">
      <w:pPr>
        <w:pStyle w:val="15"/>
        <w:rPr>
          <w:rFonts w:asciiTheme="minorHAnsi" w:eastAsiaTheme="minorEastAsia" w:hAnsiTheme="minorHAnsi" w:cstheme="minorBidi"/>
          <w:b w:val="0"/>
          <w:bCs w:val="0"/>
          <w:noProof/>
          <w:kern w:val="2"/>
          <w:sz w:val="24"/>
          <w:szCs w:val="24"/>
          <w14:ligatures w14:val="standardContextual"/>
        </w:rPr>
      </w:pPr>
      <w:hyperlink w:anchor="_Toc210385251" w:history="1">
        <w:r w:rsidRPr="00CF3420">
          <w:rPr>
            <w:rStyle w:val="aff3"/>
            <w:rFonts w:ascii="Times New Roman" w:hAnsi="Times New Roman"/>
            <w:noProof/>
          </w:rPr>
          <w:t>3</w:t>
        </w:r>
        <w:r>
          <w:rPr>
            <w:rFonts w:asciiTheme="minorHAnsi" w:eastAsiaTheme="minorEastAsia" w:hAnsiTheme="minorHAnsi" w:cstheme="minorBidi"/>
            <w:b w:val="0"/>
            <w:bCs w:val="0"/>
            <w:noProof/>
            <w:kern w:val="2"/>
            <w:sz w:val="24"/>
            <w:szCs w:val="24"/>
            <w14:ligatures w14:val="standardContextual"/>
          </w:rPr>
          <w:tab/>
        </w:r>
        <w:r w:rsidRPr="00CF3420">
          <w:rPr>
            <w:rStyle w:val="aff3"/>
            <w:rFonts w:ascii="Times New Roman" w:hAnsi="Times New Roman"/>
            <w:noProof/>
          </w:rPr>
          <w:t>. Частые ошибки</w:t>
        </w:r>
        <w:r>
          <w:rPr>
            <w:noProof/>
            <w:webHidden/>
          </w:rPr>
          <w:tab/>
        </w:r>
        <w:r>
          <w:rPr>
            <w:noProof/>
            <w:webHidden/>
          </w:rPr>
          <w:fldChar w:fldCharType="begin"/>
        </w:r>
        <w:r>
          <w:rPr>
            <w:noProof/>
            <w:webHidden/>
          </w:rPr>
          <w:instrText xml:space="preserve"> PAGEREF _Toc210385251 \h </w:instrText>
        </w:r>
        <w:r>
          <w:rPr>
            <w:noProof/>
            <w:webHidden/>
          </w:rPr>
        </w:r>
        <w:r>
          <w:rPr>
            <w:noProof/>
            <w:webHidden/>
          </w:rPr>
          <w:fldChar w:fldCharType="separate"/>
        </w:r>
        <w:r>
          <w:rPr>
            <w:noProof/>
            <w:webHidden/>
          </w:rPr>
          <w:t>25</w:t>
        </w:r>
        <w:r>
          <w:rPr>
            <w:noProof/>
            <w:webHidden/>
          </w:rPr>
          <w:fldChar w:fldCharType="end"/>
        </w:r>
      </w:hyperlink>
    </w:p>
    <w:p w14:paraId="6C40D7A1" w14:textId="0D56DCD4" w:rsidR="00DC1E1B" w:rsidRDefault="00E9753C" w:rsidP="00A75DC7">
      <w:pPr>
        <w:pStyle w:val="1"/>
        <w:tabs>
          <w:tab w:val="clear" w:pos="-228"/>
          <w:tab w:val="clear" w:pos="709"/>
          <w:tab w:val="left" w:pos="426"/>
          <w:tab w:val="left" w:pos="851"/>
        </w:tabs>
        <w:spacing w:line="400" w:lineRule="exact"/>
        <w:ind w:left="567" w:hanging="283"/>
        <w:jc w:val="left"/>
        <w:rPr>
          <w:rFonts w:ascii="Times New Roman" w:hAnsi="Times New Roman"/>
          <w:szCs w:val="28"/>
        </w:rPr>
      </w:pPr>
      <w:r w:rsidRPr="006F7DDA">
        <w:rPr>
          <w:rFonts w:ascii="Times New Roman" w:hAnsi="Times New Roman"/>
          <w:b w:val="0"/>
          <w:bCs/>
          <w:szCs w:val="28"/>
        </w:rPr>
        <w:fldChar w:fldCharType="end"/>
      </w:r>
      <w:bookmarkStart w:id="0" w:name="_Toc210385222"/>
      <w:r w:rsidR="00EE4F33" w:rsidRPr="006F7DDA">
        <w:rPr>
          <w:rFonts w:ascii="Times New Roman" w:hAnsi="Times New Roman"/>
          <w:szCs w:val="28"/>
        </w:rPr>
        <w:t xml:space="preserve">. </w:t>
      </w:r>
      <w:r w:rsidR="00DC1E1B">
        <w:rPr>
          <w:rFonts w:ascii="Times New Roman" w:hAnsi="Times New Roman"/>
          <w:szCs w:val="28"/>
        </w:rPr>
        <w:t>Введение</w:t>
      </w:r>
      <w:bookmarkEnd w:id="0"/>
    </w:p>
    <w:p w14:paraId="27242557" w14:textId="2E9DBAF7" w:rsidR="008A3A06" w:rsidRPr="00DC1E1B" w:rsidRDefault="008A3A06" w:rsidP="008A3A06">
      <w:pPr>
        <w:pStyle w:val="1fc"/>
        <w:spacing w:line="400" w:lineRule="exact"/>
      </w:pPr>
      <w:r w:rsidRPr="00DC1E1B">
        <w:t xml:space="preserve">Документ описывает порядок действия пользователей при работе с </w:t>
      </w:r>
      <w:r>
        <w:rPr>
          <w:color w:val="000000"/>
        </w:rPr>
        <w:t xml:space="preserve">ЕАМ Галактика </w:t>
      </w:r>
      <w:r w:rsidR="00A769BE">
        <w:rPr>
          <w:color w:val="000000"/>
        </w:rPr>
        <w:t>Т</w:t>
      </w:r>
      <w:r>
        <w:rPr>
          <w:color w:val="000000"/>
        </w:rPr>
        <w:t>ранспорт</w:t>
      </w:r>
      <w:r w:rsidRPr="00DC1E1B">
        <w:t>.</w:t>
      </w:r>
    </w:p>
    <w:p w14:paraId="30B94EE7" w14:textId="77777777" w:rsidR="008A3A06" w:rsidRPr="00DC1E1B" w:rsidRDefault="008A3A06" w:rsidP="008A3A06">
      <w:pPr>
        <w:pStyle w:val="1fc"/>
        <w:spacing w:line="400" w:lineRule="exact"/>
      </w:pPr>
      <w:r w:rsidRPr="00DC1E1B">
        <w:t>В процессе эксплуатации Системы возможно внесение изменений в настоящий документ. Изменения должны быть согласованы с функциональным заказчиком</w:t>
      </w:r>
      <w:r>
        <w:t>.</w:t>
      </w:r>
    </w:p>
    <w:p w14:paraId="37825EED" w14:textId="69D55FFA" w:rsidR="0074707D" w:rsidRPr="006F7DDA" w:rsidRDefault="00EE4671" w:rsidP="0074707D">
      <w:pPr>
        <w:pStyle w:val="1"/>
        <w:tabs>
          <w:tab w:val="clear" w:pos="-228"/>
          <w:tab w:val="clear" w:pos="709"/>
          <w:tab w:val="left" w:pos="426"/>
          <w:tab w:val="left" w:pos="851"/>
        </w:tabs>
        <w:spacing w:line="400" w:lineRule="exact"/>
        <w:ind w:left="567" w:hanging="283"/>
        <w:jc w:val="left"/>
        <w:rPr>
          <w:rFonts w:ascii="Times New Roman" w:hAnsi="Times New Roman"/>
          <w:szCs w:val="28"/>
        </w:rPr>
      </w:pPr>
      <w:bookmarkStart w:id="1" w:name="_Toc210385223"/>
      <w:r>
        <w:rPr>
          <w:rFonts w:ascii="Times New Roman" w:hAnsi="Times New Roman"/>
          <w:szCs w:val="28"/>
        </w:rPr>
        <w:t xml:space="preserve">. </w:t>
      </w:r>
      <w:r w:rsidR="00754DA2">
        <w:rPr>
          <w:rFonts w:ascii="Times New Roman" w:hAnsi="Times New Roman"/>
          <w:szCs w:val="28"/>
        </w:rPr>
        <w:t>Р</w:t>
      </w:r>
      <w:r w:rsidR="008D4B7F">
        <w:rPr>
          <w:rFonts w:ascii="Times New Roman" w:hAnsi="Times New Roman"/>
          <w:szCs w:val="28"/>
        </w:rPr>
        <w:t>ук</w:t>
      </w:r>
      <w:r>
        <w:rPr>
          <w:rFonts w:ascii="Times New Roman" w:hAnsi="Times New Roman"/>
          <w:szCs w:val="28"/>
        </w:rPr>
        <w:t xml:space="preserve">оводство пользователя для роли </w:t>
      </w:r>
      <w:r w:rsidR="0074707D" w:rsidRPr="006F7DDA">
        <w:rPr>
          <w:rFonts w:ascii="Times New Roman" w:hAnsi="Times New Roman"/>
          <w:szCs w:val="28"/>
        </w:rPr>
        <w:t>«Редактор НСИ»</w:t>
      </w:r>
      <w:bookmarkEnd w:id="1"/>
    </w:p>
    <w:p w14:paraId="1F80704F" w14:textId="77777777" w:rsidR="0074707D" w:rsidRPr="006F7DDA" w:rsidRDefault="0074707D" w:rsidP="0074707D">
      <w:pPr>
        <w:pStyle w:val="20"/>
        <w:tabs>
          <w:tab w:val="num" w:pos="1276"/>
        </w:tabs>
        <w:spacing w:line="400" w:lineRule="exact"/>
        <w:ind w:left="0" w:firstLine="709"/>
      </w:pPr>
      <w:bookmarkStart w:id="2" w:name="_Toc52364574"/>
      <w:bookmarkStart w:id="3" w:name="_Toc210385224"/>
      <w:r w:rsidRPr="006F7DDA">
        <w:t>Требования к рабочему месту пользователя</w:t>
      </w:r>
      <w:bookmarkEnd w:id="2"/>
      <w:bookmarkEnd w:id="3"/>
    </w:p>
    <w:p w14:paraId="1D6141BF" w14:textId="0947804E" w:rsidR="0074707D" w:rsidRPr="006F7DDA" w:rsidRDefault="0074707D" w:rsidP="0074707D">
      <w:pPr>
        <w:pStyle w:val="1fc"/>
        <w:spacing w:line="400" w:lineRule="exact"/>
      </w:pPr>
      <w:r w:rsidRPr="006F7DDA">
        <w:t xml:space="preserve">Рабочее место сотрудника, исполняющего роль «Редактор НСИ», должно быть оборудовано компьютером, удовлетворяющим системным требованиям </w:t>
      </w:r>
      <w:r w:rsidR="000D5F01">
        <w:rPr>
          <w:color w:val="000000"/>
        </w:rPr>
        <w:t xml:space="preserve">ЕАМ Галактика </w:t>
      </w:r>
      <w:r w:rsidR="007515B3">
        <w:rPr>
          <w:color w:val="000000"/>
        </w:rPr>
        <w:t>Т</w:t>
      </w:r>
      <w:r w:rsidR="000D5F01">
        <w:rPr>
          <w:color w:val="000000"/>
        </w:rPr>
        <w:t>ранспорт</w:t>
      </w:r>
      <w:r w:rsidRPr="006F7DDA">
        <w:t xml:space="preserve">, и предоставлением доступа к системе </w:t>
      </w:r>
      <w:r w:rsidR="008F0664">
        <w:rPr>
          <w:color w:val="000000"/>
        </w:rPr>
        <w:t xml:space="preserve">ЕАМ Галактика </w:t>
      </w:r>
      <w:r w:rsidR="007515B3">
        <w:rPr>
          <w:color w:val="000000"/>
        </w:rPr>
        <w:t>Т</w:t>
      </w:r>
      <w:r w:rsidR="008F0664">
        <w:rPr>
          <w:color w:val="000000"/>
        </w:rPr>
        <w:t>ранспорт</w:t>
      </w:r>
      <w:r w:rsidRPr="006F7DDA">
        <w:t xml:space="preserve"> с соответствующими для данной роли правами.</w:t>
      </w:r>
    </w:p>
    <w:p w14:paraId="3723F4F5" w14:textId="277AF297" w:rsidR="0074707D" w:rsidRPr="006F7DDA" w:rsidRDefault="0074707D" w:rsidP="0074707D">
      <w:pPr>
        <w:pStyle w:val="20"/>
        <w:tabs>
          <w:tab w:val="num" w:pos="1276"/>
        </w:tabs>
        <w:spacing w:line="400" w:lineRule="exact"/>
        <w:ind w:left="0" w:firstLine="709"/>
      </w:pPr>
      <w:bookmarkStart w:id="4" w:name="_Toc52364575"/>
      <w:bookmarkStart w:id="5" w:name="_Toc210385225"/>
      <w:r w:rsidRPr="006F7DDA">
        <w:t xml:space="preserve">Порядок входа в </w:t>
      </w:r>
      <w:bookmarkEnd w:id="4"/>
      <w:r w:rsidR="00A32E06">
        <w:rPr>
          <w:color w:val="000000"/>
        </w:rPr>
        <w:t xml:space="preserve">ЕАМ Галактика </w:t>
      </w:r>
      <w:r w:rsidR="000349D5">
        <w:rPr>
          <w:color w:val="000000"/>
        </w:rPr>
        <w:t>Т</w:t>
      </w:r>
      <w:r w:rsidR="00A32E06">
        <w:rPr>
          <w:color w:val="000000"/>
        </w:rPr>
        <w:t>ранспорт</w:t>
      </w:r>
      <w:bookmarkEnd w:id="5"/>
    </w:p>
    <w:p w14:paraId="79793A29" w14:textId="31E8D992" w:rsidR="0074707D" w:rsidRPr="006F7DDA" w:rsidRDefault="0074707D" w:rsidP="0074707D">
      <w:pPr>
        <w:pStyle w:val="1fc"/>
        <w:spacing w:line="400" w:lineRule="exact"/>
      </w:pPr>
      <w:r w:rsidRPr="006F7DDA">
        <w:t xml:space="preserve">Для входа в систему сотрудник выбирает файл-ссылку </w:t>
      </w:r>
      <w:r w:rsidR="0008493C">
        <w:rPr>
          <w:color w:val="000000"/>
        </w:rPr>
        <w:t xml:space="preserve">ЕАМ Галактика </w:t>
      </w:r>
      <w:r w:rsidR="000349D5">
        <w:rPr>
          <w:color w:val="000000"/>
        </w:rPr>
        <w:t>Т</w:t>
      </w:r>
      <w:r w:rsidR="0008493C">
        <w:rPr>
          <w:color w:val="000000"/>
        </w:rPr>
        <w:t>ранспорт</w:t>
      </w:r>
      <w:r w:rsidR="0008493C" w:rsidRPr="006F7DDA">
        <w:t xml:space="preserve"> </w:t>
      </w:r>
      <w:r w:rsidRPr="006F7DDA">
        <w:t>на рабочем столе компьютера. В результате открывает окно для входа в систему (</w:t>
      </w:r>
      <w:r w:rsidR="00586C34">
        <w:t>Р</w:t>
      </w:r>
      <w:r w:rsidRPr="006F7DDA">
        <w:t>ис</w:t>
      </w:r>
      <w:r w:rsidR="00586C34">
        <w:t>унок</w:t>
      </w:r>
      <w:r w:rsidRPr="006F7DDA">
        <w:t> </w:t>
      </w:r>
      <w:r w:rsidR="00EB3AB7">
        <w:t>1</w:t>
      </w:r>
      <w:r w:rsidRPr="006F7DDA">
        <w:t>).</w:t>
      </w:r>
    </w:p>
    <w:p w14:paraId="3AB92AF6" w14:textId="77777777" w:rsidR="0074707D" w:rsidRPr="006F7DDA" w:rsidRDefault="0074707D" w:rsidP="0074707D">
      <w:pPr>
        <w:pStyle w:val="1fc"/>
        <w:spacing w:line="400" w:lineRule="exact"/>
      </w:pPr>
      <w:r w:rsidRPr="006F7DDA">
        <w:t>Сотрудник в поле «Пользователь» вводит имя учетной записи, а в поле «Пароль» значение пароля. Нажимает кнопку [Войти в систему].</w:t>
      </w:r>
    </w:p>
    <w:p w14:paraId="4435CD76" w14:textId="04EE83D3" w:rsidR="0074707D" w:rsidRPr="004A6ACA" w:rsidRDefault="0074707D" w:rsidP="0074707D">
      <w:pPr>
        <w:rPr>
          <w:rFonts w:ascii="Times New Roman" w:hAnsi="Times New Roman"/>
          <w:i w:val="0"/>
          <w:szCs w:val="28"/>
        </w:rPr>
      </w:pPr>
    </w:p>
    <w:p w14:paraId="5F180C45" w14:textId="4FC05FE8" w:rsidR="0074707D" w:rsidRPr="006F7DDA" w:rsidRDefault="004A6ACA" w:rsidP="004A6ACA">
      <w:pPr>
        <w:jc w:val="center"/>
        <w:rPr>
          <w:rFonts w:ascii="Times New Roman" w:hAnsi="Times New Roman"/>
          <w:szCs w:val="28"/>
        </w:rPr>
      </w:pPr>
      <w:r w:rsidRPr="006F7DDA">
        <w:rPr>
          <w:noProof/>
          <w:szCs w:val="28"/>
        </w:rPr>
        <w:drawing>
          <wp:inline distT="0" distB="0" distL="0" distR="0" wp14:anchorId="222C1B0E" wp14:editId="2F356FDF">
            <wp:extent cx="3408641" cy="2753832"/>
            <wp:effectExtent l="0" t="0" r="1905"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8802" t="32711" r="50396" b="22260"/>
                    <a:stretch/>
                  </pic:blipFill>
                  <pic:spPr bwMode="auto">
                    <a:xfrm>
                      <a:off x="0" y="0"/>
                      <a:ext cx="3434275" cy="2774542"/>
                    </a:xfrm>
                    <a:prstGeom prst="rect">
                      <a:avLst/>
                    </a:prstGeom>
                    <a:ln>
                      <a:noFill/>
                    </a:ln>
                    <a:extLst>
                      <a:ext uri="{53640926-AAD7-44D8-BBD7-CCE9431645EC}">
                        <a14:shadowObscured xmlns:a14="http://schemas.microsoft.com/office/drawing/2010/main"/>
                      </a:ext>
                    </a:extLst>
                  </pic:spPr>
                </pic:pic>
              </a:graphicData>
            </a:graphic>
          </wp:inline>
        </w:drawing>
      </w:r>
    </w:p>
    <w:p w14:paraId="24DAD305" w14:textId="3051B8C8" w:rsidR="0074707D" w:rsidRPr="006F7DDA" w:rsidRDefault="0074707D" w:rsidP="0074707D">
      <w:pPr>
        <w:pStyle w:val="afd"/>
        <w:rPr>
          <w:sz w:val="28"/>
          <w:szCs w:val="28"/>
        </w:rPr>
      </w:pPr>
      <w:r w:rsidRPr="006F7DDA">
        <w:rPr>
          <w:sz w:val="28"/>
          <w:szCs w:val="28"/>
        </w:rPr>
        <w:t>Рисунок </w:t>
      </w:r>
      <w:r w:rsidR="004A6ACA">
        <w:rPr>
          <w:sz w:val="28"/>
          <w:szCs w:val="28"/>
        </w:rPr>
        <w:t>1</w:t>
      </w:r>
      <w:r w:rsidRPr="006F7DDA">
        <w:rPr>
          <w:sz w:val="28"/>
          <w:szCs w:val="28"/>
        </w:rPr>
        <w:t xml:space="preserve"> – Вход в систему</w:t>
      </w:r>
    </w:p>
    <w:p w14:paraId="79DE1B1D" w14:textId="77777777" w:rsidR="0074707D" w:rsidRPr="006F7DDA" w:rsidRDefault="0074707D" w:rsidP="0074707D">
      <w:pPr>
        <w:pStyle w:val="20"/>
        <w:spacing w:line="400" w:lineRule="exact"/>
        <w:ind w:left="0" w:firstLine="709"/>
      </w:pPr>
      <w:bookmarkStart w:id="6" w:name="_Toc52364576"/>
      <w:bookmarkStart w:id="7" w:name="_Toc210385226"/>
      <w:r w:rsidRPr="006F7DDA">
        <w:t>Ведение Информационной модели</w:t>
      </w:r>
      <w:bookmarkEnd w:id="6"/>
      <w:bookmarkEnd w:id="7"/>
    </w:p>
    <w:p w14:paraId="58C31F7F" w14:textId="77777777" w:rsidR="0074707D" w:rsidRPr="006F7DDA" w:rsidRDefault="0074707D" w:rsidP="0074707D">
      <w:pPr>
        <w:pStyle w:val="31"/>
        <w:spacing w:before="240" w:after="240" w:line="240" w:lineRule="auto"/>
        <w:ind w:left="1060" w:firstLine="130"/>
        <w:rPr>
          <w:szCs w:val="28"/>
        </w:rPr>
      </w:pPr>
      <w:bookmarkStart w:id="8" w:name="_Toc21534867"/>
      <w:bookmarkStart w:id="9" w:name="_Toc52364577"/>
      <w:bookmarkStart w:id="10" w:name="_Toc210385227"/>
      <w:r w:rsidRPr="006F7DDA">
        <w:rPr>
          <w:szCs w:val="28"/>
        </w:rPr>
        <w:t>Просмотр Информационной модели</w:t>
      </w:r>
      <w:bookmarkEnd w:id="8"/>
      <w:bookmarkEnd w:id="9"/>
      <w:bookmarkEnd w:id="10"/>
    </w:p>
    <w:p w14:paraId="509C1DA2" w14:textId="77777777" w:rsidR="0074707D" w:rsidRPr="006F7DDA" w:rsidRDefault="0074707D" w:rsidP="00A934C1">
      <w:pPr>
        <w:pStyle w:val="1fc"/>
        <w:spacing w:line="400" w:lineRule="exact"/>
      </w:pPr>
      <w:r w:rsidRPr="006F7DDA">
        <w:t>Для просмотра информационной модели необходимо перейти по меню в раздел Информационная модель.</w:t>
      </w:r>
    </w:p>
    <w:p w14:paraId="1029A92B" w14:textId="77777777" w:rsidR="0074707D" w:rsidRPr="006F7DDA" w:rsidRDefault="0074707D" w:rsidP="00A934C1">
      <w:pPr>
        <w:pStyle w:val="1fc"/>
        <w:spacing w:line="400" w:lineRule="exact"/>
      </w:pPr>
      <w:r w:rsidRPr="006F7DDA">
        <w:t xml:space="preserve">Путь по меню: Главное меню =&gt; ИМ </w:t>
      </w:r>
    </w:p>
    <w:p w14:paraId="294B9DE1" w14:textId="1AC92A90" w:rsidR="0074707D" w:rsidRPr="006F7DDA" w:rsidRDefault="0074707D" w:rsidP="0074707D">
      <w:pPr>
        <w:ind w:firstLine="708"/>
        <w:rPr>
          <w:rFonts w:ascii="Times New Roman" w:hAnsi="Times New Roman"/>
          <w:i w:val="0"/>
          <w:szCs w:val="28"/>
        </w:rPr>
      </w:pPr>
      <w:r w:rsidRPr="006F7DDA">
        <w:rPr>
          <w:rFonts w:ascii="Times New Roman" w:hAnsi="Times New Roman"/>
          <w:i w:val="0"/>
          <w:szCs w:val="28"/>
        </w:rPr>
        <w:t xml:space="preserve">Стартовый экран Информационной модели представлен на Рисунке </w:t>
      </w:r>
      <w:r w:rsidR="00AA27EB">
        <w:rPr>
          <w:rFonts w:ascii="Times New Roman" w:hAnsi="Times New Roman"/>
          <w:i w:val="0"/>
          <w:szCs w:val="28"/>
        </w:rPr>
        <w:t>2</w:t>
      </w:r>
      <w:r w:rsidRPr="006F7DDA">
        <w:rPr>
          <w:rFonts w:ascii="Times New Roman" w:hAnsi="Times New Roman"/>
          <w:i w:val="0"/>
          <w:szCs w:val="28"/>
        </w:rPr>
        <w:t>.</w:t>
      </w:r>
    </w:p>
    <w:p w14:paraId="54F4909C" w14:textId="70700CCB" w:rsidR="0074707D" w:rsidRPr="006F7DDA" w:rsidRDefault="0074707D" w:rsidP="0074707D">
      <w:pPr>
        <w:pStyle w:val="afd"/>
        <w:tabs>
          <w:tab w:val="left" w:pos="2493"/>
          <w:tab w:val="center" w:pos="4677"/>
        </w:tabs>
        <w:spacing w:before="0"/>
        <w:rPr>
          <w:bCs w:val="0"/>
          <w:i/>
          <w:sz w:val="28"/>
          <w:szCs w:val="28"/>
        </w:rPr>
      </w:pPr>
      <w:r w:rsidRPr="006F7DDA">
        <w:rPr>
          <w:noProof/>
          <w:sz w:val="28"/>
          <w:szCs w:val="28"/>
        </w:rPr>
        <w:drawing>
          <wp:inline distT="0" distB="0" distL="0" distR="0" wp14:anchorId="6B531C43" wp14:editId="6E70333E">
            <wp:extent cx="5940425" cy="2602230"/>
            <wp:effectExtent l="0" t="0" r="3175" b="762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602230"/>
                    </a:xfrm>
                    <a:prstGeom prst="rect">
                      <a:avLst/>
                    </a:prstGeom>
                  </pic:spPr>
                </pic:pic>
              </a:graphicData>
            </a:graphic>
          </wp:inline>
        </w:drawing>
      </w:r>
      <w:r w:rsidRPr="006F7DDA">
        <w:rPr>
          <w:sz w:val="28"/>
          <w:szCs w:val="28"/>
        </w:rPr>
        <w:t xml:space="preserve">Рисунок </w:t>
      </w:r>
      <w:r w:rsidR="00AA27EB">
        <w:rPr>
          <w:bCs w:val="0"/>
          <w:iCs/>
          <w:sz w:val="28"/>
          <w:szCs w:val="28"/>
        </w:rPr>
        <w:t>2</w:t>
      </w:r>
      <w:r w:rsidRPr="006F7DDA">
        <w:rPr>
          <w:sz w:val="28"/>
          <w:szCs w:val="28"/>
        </w:rPr>
        <w:t xml:space="preserve"> – Информационная модель</w:t>
      </w:r>
    </w:p>
    <w:p w14:paraId="455CA2A3" w14:textId="5CBAB48C" w:rsidR="0074707D" w:rsidRDefault="0074707D" w:rsidP="00A934C1">
      <w:pPr>
        <w:pStyle w:val="1fc"/>
        <w:spacing w:line="400" w:lineRule="exact"/>
      </w:pPr>
      <w:r w:rsidRPr="006F7DDA">
        <w:t xml:space="preserve">С помощью одинарного нажатия ЛКМ по треугольному элементу слева от объектов информационной модели </w:t>
      </w:r>
      <w:r w:rsidRPr="006F7DDA">
        <w:rPr>
          <w:noProof/>
        </w:rPr>
        <w:drawing>
          <wp:inline distT="0" distB="0" distL="0" distR="0" wp14:anchorId="616AC9EE" wp14:editId="58D1ABC4">
            <wp:extent cx="161925" cy="180975"/>
            <wp:effectExtent l="0" t="0" r="9525"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1925" cy="180975"/>
                    </a:xfrm>
                    <a:prstGeom prst="rect">
                      <a:avLst/>
                    </a:prstGeom>
                  </pic:spPr>
                </pic:pic>
              </a:graphicData>
            </a:graphic>
          </wp:inline>
        </w:drawing>
      </w:r>
      <w:r w:rsidRPr="006F7DDA">
        <w:t xml:space="preserve"> пользователь может раскрывать структуру информационной модели для просмотра. Раскрытая структура информационной модели представлена на Рисунке </w:t>
      </w:r>
      <w:r w:rsidR="00AA27EB">
        <w:t>3</w:t>
      </w:r>
      <w:r w:rsidRPr="006F7DDA">
        <w:t>.</w:t>
      </w:r>
    </w:p>
    <w:p w14:paraId="3BCFFA94" w14:textId="77777777" w:rsidR="002259AC" w:rsidRPr="006F7DDA" w:rsidRDefault="002259AC" w:rsidP="00A934C1">
      <w:pPr>
        <w:pStyle w:val="1fc"/>
        <w:spacing w:line="400" w:lineRule="exact"/>
        <w:rPr>
          <w:i/>
        </w:rPr>
      </w:pPr>
    </w:p>
    <w:p w14:paraId="0DD82B9F" w14:textId="77777777" w:rsidR="0074707D" w:rsidRPr="006F7DDA" w:rsidRDefault="0074707D" w:rsidP="0074707D">
      <w:pPr>
        <w:rPr>
          <w:rFonts w:ascii="Times New Roman" w:hAnsi="Times New Roman"/>
          <w:i w:val="0"/>
          <w:szCs w:val="28"/>
        </w:rPr>
      </w:pPr>
      <w:r w:rsidRPr="006F7DDA">
        <w:rPr>
          <w:rFonts w:ascii="Times New Roman" w:hAnsi="Times New Roman"/>
          <w:i w:val="0"/>
          <w:noProof/>
          <w:szCs w:val="28"/>
        </w:rPr>
        <w:drawing>
          <wp:inline distT="0" distB="0" distL="0" distR="0" wp14:anchorId="7EB76527" wp14:editId="5CB07909">
            <wp:extent cx="5940425" cy="2611120"/>
            <wp:effectExtent l="0" t="0" r="317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haredScreenshot9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2611120"/>
                    </a:xfrm>
                    <a:prstGeom prst="rect">
                      <a:avLst/>
                    </a:prstGeom>
                  </pic:spPr>
                </pic:pic>
              </a:graphicData>
            </a:graphic>
          </wp:inline>
        </w:drawing>
      </w:r>
    </w:p>
    <w:p w14:paraId="390E3586" w14:textId="6D4B1DDC" w:rsidR="0074707D" w:rsidRPr="006F7DDA" w:rsidRDefault="0074707D" w:rsidP="0074707D">
      <w:pPr>
        <w:pStyle w:val="afd"/>
        <w:tabs>
          <w:tab w:val="left" w:pos="2493"/>
          <w:tab w:val="center" w:pos="4677"/>
        </w:tabs>
        <w:rPr>
          <w:i/>
          <w:sz w:val="28"/>
          <w:szCs w:val="28"/>
        </w:rPr>
      </w:pPr>
      <w:r w:rsidRPr="006F7DDA">
        <w:rPr>
          <w:sz w:val="28"/>
          <w:szCs w:val="28"/>
        </w:rPr>
        <w:t xml:space="preserve">Рисунок </w:t>
      </w:r>
      <w:r w:rsidR="00AA27EB">
        <w:rPr>
          <w:sz w:val="28"/>
          <w:szCs w:val="28"/>
        </w:rPr>
        <w:t>3</w:t>
      </w:r>
      <w:r w:rsidRPr="006F7DDA">
        <w:rPr>
          <w:sz w:val="28"/>
          <w:szCs w:val="28"/>
        </w:rPr>
        <w:t xml:space="preserve"> – Раскрытая структура Информационной модели</w:t>
      </w:r>
    </w:p>
    <w:p w14:paraId="71282972" w14:textId="77777777" w:rsidR="0074707D" w:rsidRPr="006F7DDA" w:rsidRDefault="0074707D" w:rsidP="0074707D">
      <w:pPr>
        <w:pStyle w:val="31"/>
        <w:spacing w:before="240" w:after="240" w:line="240" w:lineRule="auto"/>
        <w:ind w:left="1060" w:firstLine="130"/>
        <w:rPr>
          <w:szCs w:val="28"/>
        </w:rPr>
      </w:pPr>
      <w:bookmarkStart w:id="11" w:name="_Toc21534868"/>
      <w:bookmarkStart w:id="12" w:name="_Toc52364578"/>
      <w:bookmarkStart w:id="13" w:name="_Toc210385228"/>
      <w:r w:rsidRPr="006F7DDA">
        <w:rPr>
          <w:szCs w:val="28"/>
        </w:rPr>
        <w:t>Создание класса в ИМ</w:t>
      </w:r>
      <w:bookmarkEnd w:id="11"/>
      <w:bookmarkEnd w:id="12"/>
      <w:bookmarkEnd w:id="13"/>
    </w:p>
    <w:p w14:paraId="2CCAFD77" w14:textId="77777777" w:rsidR="0074707D" w:rsidRPr="006F7DDA" w:rsidRDefault="0074707D" w:rsidP="00A934C1">
      <w:pPr>
        <w:pStyle w:val="1fc"/>
        <w:spacing w:line="400" w:lineRule="exact"/>
      </w:pPr>
      <w:r w:rsidRPr="006F7DDA">
        <w:t>Для создания нового класса необходимо нажать ЛКМ на кнопку [Добавить запись]. После нажатия кнопки откроется новое окно - карточка объекта.</w:t>
      </w:r>
    </w:p>
    <w:p w14:paraId="026A8C3C" w14:textId="2731FA26" w:rsidR="0074707D" w:rsidRPr="006F7DDA" w:rsidRDefault="0074707D" w:rsidP="00A934C1">
      <w:pPr>
        <w:pStyle w:val="1fc"/>
        <w:spacing w:line="400" w:lineRule="exact"/>
      </w:pPr>
      <w:r w:rsidRPr="006F7DDA">
        <w:t xml:space="preserve">Карточка объекта представлена на рисунке </w:t>
      </w:r>
      <w:r w:rsidR="0062139D">
        <w:t>4</w:t>
      </w:r>
      <w:r w:rsidRPr="006F7DDA">
        <w:t>.</w:t>
      </w:r>
    </w:p>
    <w:p w14:paraId="2FDC7A4D" w14:textId="77777777" w:rsidR="00375EA3" w:rsidRDefault="00375EA3" w:rsidP="0074707D">
      <w:pPr>
        <w:pStyle w:val="afd"/>
        <w:tabs>
          <w:tab w:val="left" w:pos="2493"/>
          <w:tab w:val="center" w:pos="4677"/>
        </w:tabs>
        <w:rPr>
          <w:noProof/>
          <w:sz w:val="28"/>
          <w:szCs w:val="28"/>
        </w:rPr>
      </w:pPr>
    </w:p>
    <w:p w14:paraId="4C9290A5" w14:textId="362E9EDA" w:rsidR="0074707D" w:rsidRPr="006F7DDA" w:rsidRDefault="00375EA3" w:rsidP="0074707D">
      <w:pPr>
        <w:pStyle w:val="afd"/>
        <w:tabs>
          <w:tab w:val="left" w:pos="2493"/>
          <w:tab w:val="center" w:pos="4677"/>
        </w:tabs>
        <w:rPr>
          <w:sz w:val="28"/>
          <w:szCs w:val="28"/>
        </w:rPr>
      </w:pPr>
      <w:r w:rsidRPr="006F7DDA">
        <w:rPr>
          <w:noProof/>
          <w:sz w:val="28"/>
          <w:szCs w:val="28"/>
        </w:rPr>
        <w:drawing>
          <wp:anchor distT="0" distB="0" distL="114300" distR="114300" simplePos="0" relativeHeight="251678720" behindDoc="0" locked="0" layoutInCell="1" allowOverlap="1" wp14:anchorId="79202F73" wp14:editId="1F150C6A">
            <wp:simplePos x="0" y="0"/>
            <wp:positionH relativeFrom="column">
              <wp:posOffset>4105</wp:posOffset>
            </wp:positionH>
            <wp:positionV relativeFrom="paragraph">
              <wp:posOffset>19124</wp:posOffset>
            </wp:positionV>
            <wp:extent cx="5924550" cy="2854960"/>
            <wp:effectExtent l="19050" t="19050" r="19050" b="21590"/>
            <wp:wrapTopAndBottom/>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043" b="8547"/>
                    <a:stretch/>
                  </pic:blipFill>
                  <pic:spPr bwMode="auto">
                    <a:xfrm>
                      <a:off x="0" y="0"/>
                      <a:ext cx="5924550" cy="2854960"/>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4707D" w:rsidRPr="006F7DDA">
        <w:rPr>
          <w:sz w:val="28"/>
          <w:szCs w:val="28"/>
        </w:rPr>
        <w:t xml:space="preserve">Рисунок </w:t>
      </w:r>
      <w:r w:rsidR="0062139D">
        <w:rPr>
          <w:sz w:val="28"/>
          <w:szCs w:val="28"/>
        </w:rPr>
        <w:t>4</w:t>
      </w:r>
      <w:r w:rsidR="0074707D" w:rsidRPr="006F7DDA">
        <w:rPr>
          <w:sz w:val="28"/>
          <w:szCs w:val="28"/>
        </w:rPr>
        <w:t xml:space="preserve"> – Создание класса в Информационной модели</w:t>
      </w:r>
    </w:p>
    <w:p w14:paraId="2DC3E249" w14:textId="77777777" w:rsidR="0074707D" w:rsidRPr="006F7DDA" w:rsidRDefault="0074707D" w:rsidP="00A934C1">
      <w:pPr>
        <w:pStyle w:val="1fc"/>
        <w:spacing w:line="400" w:lineRule="exact"/>
      </w:pPr>
      <w:r w:rsidRPr="006F7DDA">
        <w:t>В открытой карточке объекта необходимо ввести данные в обязательные для заполнения поля (подсвечены красным цветом). В случае не заполнения обязательного поля система не позволит создать объект. При необходимости указать вышестоящий класс в поле «Родительский тип». После заполнения полей необходимо нажать кнопку [Создать] и затем для возвращения к реестру объектов кнопку [Назад].</w:t>
      </w:r>
    </w:p>
    <w:p w14:paraId="4ECCDAEB" w14:textId="77777777" w:rsidR="0074707D" w:rsidRPr="006F7DDA" w:rsidRDefault="0074707D" w:rsidP="0074707D">
      <w:pPr>
        <w:pStyle w:val="31"/>
        <w:spacing w:before="240" w:after="240" w:line="240" w:lineRule="auto"/>
        <w:ind w:left="1060" w:firstLine="130"/>
        <w:rPr>
          <w:szCs w:val="28"/>
        </w:rPr>
      </w:pPr>
      <w:bookmarkStart w:id="14" w:name="_Toc21534869"/>
      <w:bookmarkStart w:id="15" w:name="_Toc52364579"/>
      <w:bookmarkStart w:id="16" w:name="_Toc210385229"/>
      <w:r w:rsidRPr="006F7DDA">
        <w:rPr>
          <w:szCs w:val="28"/>
        </w:rPr>
        <w:t>Редактирование класса в ИМ</w:t>
      </w:r>
      <w:bookmarkEnd w:id="14"/>
      <w:bookmarkEnd w:id="15"/>
      <w:bookmarkEnd w:id="16"/>
    </w:p>
    <w:p w14:paraId="5F47A6E2" w14:textId="4D6E417D" w:rsidR="0074707D" w:rsidRPr="006F7DDA" w:rsidRDefault="0074707D" w:rsidP="00A934C1">
      <w:pPr>
        <w:pStyle w:val="1fc"/>
        <w:spacing w:line="400" w:lineRule="exact"/>
      </w:pPr>
      <w:r w:rsidRPr="006F7DDA">
        <w:t>Для редактирования класса необходимо открыть карточку класса, с помощью двойного нажатия ЛКМ по соответствующей записи.</w:t>
      </w:r>
      <w:r w:rsidR="00A934C1" w:rsidRPr="006F7DDA">
        <w:t xml:space="preserve"> </w:t>
      </w:r>
      <w:r w:rsidRPr="006F7DDA">
        <w:t xml:space="preserve">В открывшейся карточке класса изменить значения полей, нажать кнопку [Сохранить] и затем для возвращения к реестру классов нажать кнопку [Назад]. Отредактированная карточка представлена на рисунке </w:t>
      </w:r>
      <w:r w:rsidR="00A0175F">
        <w:t>5</w:t>
      </w:r>
      <w:r w:rsidRPr="006F7DDA">
        <w:t>.</w:t>
      </w:r>
    </w:p>
    <w:p w14:paraId="1DFE2A40" w14:textId="77777777" w:rsidR="00D5225C" w:rsidRPr="006F7DDA" w:rsidRDefault="00D5225C" w:rsidP="00A934C1">
      <w:pPr>
        <w:pStyle w:val="1fc"/>
        <w:spacing w:line="400" w:lineRule="exact"/>
        <w:rPr>
          <w:iCs/>
        </w:rPr>
      </w:pPr>
    </w:p>
    <w:p w14:paraId="4A8C1932" w14:textId="77777777" w:rsidR="00D5225C" w:rsidRPr="006F7DDA" w:rsidRDefault="00D5225C" w:rsidP="00A934C1">
      <w:pPr>
        <w:pStyle w:val="1fc"/>
        <w:spacing w:line="400" w:lineRule="exact"/>
        <w:rPr>
          <w:iCs/>
        </w:rPr>
      </w:pPr>
    </w:p>
    <w:p w14:paraId="15E6DAAA" w14:textId="77777777" w:rsidR="00D5225C" w:rsidRPr="006F7DDA" w:rsidRDefault="00D5225C" w:rsidP="00A934C1">
      <w:pPr>
        <w:pStyle w:val="1fc"/>
        <w:spacing w:line="400" w:lineRule="exact"/>
        <w:rPr>
          <w:iCs/>
        </w:rPr>
      </w:pPr>
    </w:p>
    <w:p w14:paraId="6C2B3791" w14:textId="77777777" w:rsidR="00D5225C" w:rsidRPr="006F7DDA" w:rsidRDefault="00D5225C" w:rsidP="00A934C1">
      <w:pPr>
        <w:pStyle w:val="1fc"/>
        <w:spacing w:line="400" w:lineRule="exact"/>
        <w:rPr>
          <w:iCs/>
        </w:rPr>
      </w:pPr>
    </w:p>
    <w:p w14:paraId="5ADA17D9" w14:textId="09606C3E" w:rsidR="0074707D" w:rsidRPr="006F7DDA" w:rsidRDefault="00A934C1" w:rsidP="00A934C1">
      <w:pPr>
        <w:pStyle w:val="1fc"/>
        <w:spacing w:line="400" w:lineRule="exact"/>
        <w:rPr>
          <w:iCs/>
        </w:rPr>
      </w:pPr>
      <w:r w:rsidRPr="006F7DDA">
        <w:rPr>
          <w:noProof/>
        </w:rPr>
        <w:drawing>
          <wp:anchor distT="0" distB="0" distL="114300" distR="114300" simplePos="0" relativeHeight="251679744" behindDoc="0" locked="0" layoutInCell="1" allowOverlap="1" wp14:anchorId="5D894024" wp14:editId="10BD610F">
            <wp:simplePos x="0" y="0"/>
            <wp:positionH relativeFrom="margin">
              <wp:align>left</wp:align>
            </wp:positionH>
            <wp:positionV relativeFrom="paragraph">
              <wp:posOffset>170720</wp:posOffset>
            </wp:positionV>
            <wp:extent cx="5939790" cy="2070100"/>
            <wp:effectExtent l="19050" t="19050" r="22860" b="25400"/>
            <wp:wrapTopAndBottom/>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939790" cy="2070100"/>
                    </a:xfrm>
                    <a:prstGeom prst="rect">
                      <a:avLst/>
                    </a:prstGeom>
                    <a:noFill/>
                    <a:ln w="6350">
                      <a:solidFill>
                        <a:schemeClr val="tx1"/>
                      </a:solidFill>
                    </a:ln>
                  </pic:spPr>
                </pic:pic>
              </a:graphicData>
            </a:graphic>
            <wp14:sizeRelV relativeFrom="margin">
              <wp14:pctHeight>0</wp14:pctHeight>
            </wp14:sizeRelV>
          </wp:anchor>
        </w:drawing>
      </w:r>
      <w:r w:rsidR="0074707D" w:rsidRPr="006F7DDA">
        <w:rPr>
          <w:iCs/>
        </w:rPr>
        <w:t xml:space="preserve">Рисунок </w:t>
      </w:r>
      <w:r w:rsidR="00FC18DB">
        <w:rPr>
          <w:iCs/>
        </w:rPr>
        <w:t>5</w:t>
      </w:r>
      <w:r w:rsidR="0074707D" w:rsidRPr="006F7DDA">
        <w:rPr>
          <w:iCs/>
        </w:rPr>
        <w:t xml:space="preserve"> – </w:t>
      </w:r>
      <w:r w:rsidR="0074707D" w:rsidRPr="006F7DDA">
        <w:t>Редактирование</w:t>
      </w:r>
      <w:r w:rsidR="0074707D" w:rsidRPr="006F7DDA">
        <w:rPr>
          <w:iCs/>
        </w:rPr>
        <w:t xml:space="preserve"> класса в Информационной модели</w:t>
      </w:r>
    </w:p>
    <w:p w14:paraId="7BD1C14F" w14:textId="2BDE8AC3" w:rsidR="0074707D" w:rsidRPr="006F7DDA" w:rsidRDefault="0074707D" w:rsidP="0074707D">
      <w:pPr>
        <w:pStyle w:val="31"/>
        <w:spacing w:before="240" w:after="240" w:line="240" w:lineRule="auto"/>
        <w:ind w:left="1060" w:firstLine="130"/>
        <w:rPr>
          <w:szCs w:val="28"/>
        </w:rPr>
      </w:pPr>
      <w:bookmarkStart w:id="17" w:name="_Toc21534870"/>
      <w:bookmarkStart w:id="18" w:name="_Toc52364580"/>
      <w:bookmarkStart w:id="19" w:name="_Toc210385230"/>
      <w:r w:rsidRPr="006F7DDA">
        <w:rPr>
          <w:szCs w:val="28"/>
        </w:rPr>
        <w:t>Удаление класса в ИМ</w:t>
      </w:r>
      <w:bookmarkEnd w:id="17"/>
      <w:bookmarkEnd w:id="18"/>
      <w:bookmarkEnd w:id="19"/>
    </w:p>
    <w:p w14:paraId="38F1FFF7" w14:textId="77777777" w:rsidR="0074707D" w:rsidRPr="006F7DDA" w:rsidRDefault="0074707D" w:rsidP="00A934C1">
      <w:pPr>
        <w:pStyle w:val="1fc"/>
        <w:spacing w:line="400" w:lineRule="exact"/>
      </w:pPr>
      <w:r w:rsidRPr="006F7DDA">
        <w:t>Для удаления класса необходимо открыть карточку класса, с помощью двойного нажатия ЛКМ по соответствующей записи.</w:t>
      </w:r>
    </w:p>
    <w:p w14:paraId="36F581C5" w14:textId="64A8CD68" w:rsidR="0074707D" w:rsidRPr="006F7DDA" w:rsidRDefault="0074707D" w:rsidP="00A934C1">
      <w:pPr>
        <w:pStyle w:val="1fc"/>
        <w:spacing w:line="400" w:lineRule="exact"/>
      </w:pPr>
      <w:r w:rsidRPr="006F7DDA">
        <w:t>В открывшейся карточке класса убрать галочку с чек</w:t>
      </w:r>
      <w:r w:rsidR="002259AC">
        <w:t xml:space="preserve">. </w:t>
      </w:r>
      <w:r w:rsidRPr="006F7DDA">
        <w:t>бокса «Активно» Нажать кнопку [Сохранить] и затем для возвращения к реестру объектов нажать кнопку [Назад].</w:t>
      </w:r>
    </w:p>
    <w:p w14:paraId="038030A5" w14:textId="2139EE50" w:rsidR="0074707D" w:rsidRPr="006F7DDA" w:rsidRDefault="007D57A5" w:rsidP="00A934C1">
      <w:pPr>
        <w:pStyle w:val="1fc"/>
        <w:spacing w:line="400" w:lineRule="exact"/>
      </w:pPr>
      <w:r w:rsidRPr="006F7DDA">
        <w:rPr>
          <w:noProof/>
        </w:rPr>
        <w:drawing>
          <wp:anchor distT="0" distB="0" distL="114300" distR="114300" simplePos="0" relativeHeight="251680768" behindDoc="0" locked="0" layoutInCell="1" allowOverlap="1" wp14:anchorId="2ECAC3B8" wp14:editId="14108984">
            <wp:simplePos x="0" y="0"/>
            <wp:positionH relativeFrom="column">
              <wp:posOffset>25400</wp:posOffset>
            </wp:positionH>
            <wp:positionV relativeFrom="paragraph">
              <wp:posOffset>339238</wp:posOffset>
            </wp:positionV>
            <wp:extent cx="5934075" cy="2880360"/>
            <wp:effectExtent l="19050" t="19050" r="28575" b="15240"/>
            <wp:wrapTopAndBottom/>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997" b="6838"/>
                    <a:stretch/>
                  </pic:blipFill>
                  <pic:spPr bwMode="auto">
                    <a:xfrm>
                      <a:off x="0" y="0"/>
                      <a:ext cx="5934075" cy="2880360"/>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4707D" w:rsidRPr="006F7DDA">
        <w:t xml:space="preserve">Удаление класса представлено на рисунке </w:t>
      </w:r>
      <w:r w:rsidR="005443CD">
        <w:t>6</w:t>
      </w:r>
      <w:r w:rsidR="0074707D" w:rsidRPr="006F7DDA">
        <w:t>.</w:t>
      </w:r>
    </w:p>
    <w:p w14:paraId="67D6E7C1" w14:textId="5A41B069" w:rsidR="0074707D" w:rsidRPr="006F7DDA" w:rsidRDefault="0074707D" w:rsidP="0074707D">
      <w:pPr>
        <w:pStyle w:val="afd"/>
        <w:tabs>
          <w:tab w:val="left" w:pos="2493"/>
          <w:tab w:val="center" w:pos="4677"/>
        </w:tabs>
        <w:rPr>
          <w:iCs/>
          <w:sz w:val="28"/>
          <w:szCs w:val="28"/>
        </w:rPr>
      </w:pPr>
      <w:r w:rsidRPr="006F7DDA">
        <w:rPr>
          <w:iCs/>
          <w:sz w:val="28"/>
          <w:szCs w:val="28"/>
        </w:rPr>
        <w:t xml:space="preserve">Рисунок </w:t>
      </w:r>
      <w:r w:rsidR="005443CD">
        <w:rPr>
          <w:iCs/>
          <w:sz w:val="28"/>
          <w:szCs w:val="28"/>
        </w:rPr>
        <w:t>6</w:t>
      </w:r>
      <w:r w:rsidRPr="006F7DDA">
        <w:rPr>
          <w:iCs/>
          <w:sz w:val="28"/>
          <w:szCs w:val="28"/>
        </w:rPr>
        <w:t xml:space="preserve"> – Удаление класса Информационной модели</w:t>
      </w:r>
    </w:p>
    <w:p w14:paraId="3A85D1B2" w14:textId="77777777" w:rsidR="0074707D" w:rsidRPr="006F7DDA" w:rsidRDefault="0074707D" w:rsidP="00A934C1">
      <w:pPr>
        <w:pStyle w:val="1fc"/>
        <w:spacing w:line="400" w:lineRule="exact"/>
      </w:pPr>
      <w:r w:rsidRPr="006F7DDA">
        <w:t>Для просмотра информационной модели необходимо перейти по меню в раздел Информационная модель.</w:t>
      </w:r>
    </w:p>
    <w:p w14:paraId="3ACA79CC" w14:textId="77777777" w:rsidR="0074707D" w:rsidRPr="006F7DDA" w:rsidRDefault="0074707D" w:rsidP="00A934C1">
      <w:pPr>
        <w:pStyle w:val="1fc"/>
        <w:spacing w:line="400" w:lineRule="exact"/>
      </w:pPr>
      <w:bookmarkStart w:id="20" w:name="_Hlk20203819"/>
      <w:r w:rsidRPr="006F7DDA">
        <w:t xml:space="preserve">Путь по меню: Главное меню =&gt; ИМ </w:t>
      </w:r>
      <w:bookmarkEnd w:id="20"/>
    </w:p>
    <w:p w14:paraId="04AF62AD" w14:textId="751E3B4E" w:rsidR="0074707D" w:rsidRPr="006F7DDA" w:rsidRDefault="0074707D" w:rsidP="0074707D">
      <w:pPr>
        <w:ind w:firstLine="708"/>
        <w:rPr>
          <w:rFonts w:ascii="Times New Roman" w:hAnsi="Times New Roman"/>
          <w:i w:val="0"/>
          <w:szCs w:val="28"/>
        </w:rPr>
      </w:pPr>
      <w:r w:rsidRPr="006F7DDA">
        <w:rPr>
          <w:rFonts w:ascii="Times New Roman" w:hAnsi="Times New Roman"/>
          <w:i w:val="0"/>
          <w:szCs w:val="28"/>
        </w:rPr>
        <w:t xml:space="preserve">Стартовый экран Информационной модели представлен на Рисунке </w:t>
      </w:r>
      <w:r w:rsidR="002D19D5">
        <w:rPr>
          <w:rFonts w:ascii="Times New Roman" w:hAnsi="Times New Roman"/>
          <w:i w:val="0"/>
          <w:szCs w:val="28"/>
        </w:rPr>
        <w:t>7</w:t>
      </w:r>
    </w:p>
    <w:p w14:paraId="576938F9" w14:textId="64549331" w:rsidR="0074707D" w:rsidRPr="006F7DDA" w:rsidRDefault="0074707D" w:rsidP="0074707D">
      <w:pPr>
        <w:pStyle w:val="afd"/>
        <w:tabs>
          <w:tab w:val="left" w:pos="2493"/>
          <w:tab w:val="center" w:pos="4677"/>
        </w:tabs>
        <w:rPr>
          <w:bCs w:val="0"/>
          <w:i/>
          <w:sz w:val="28"/>
          <w:szCs w:val="28"/>
        </w:rPr>
      </w:pPr>
      <w:r w:rsidRPr="006F7DDA">
        <w:rPr>
          <w:noProof/>
          <w:sz w:val="28"/>
          <w:szCs w:val="28"/>
        </w:rPr>
        <w:drawing>
          <wp:inline distT="0" distB="0" distL="0" distR="0" wp14:anchorId="650E21FC" wp14:editId="6A3AB80E">
            <wp:extent cx="5940425" cy="2612390"/>
            <wp:effectExtent l="0" t="0" r="317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612390"/>
                    </a:xfrm>
                    <a:prstGeom prst="rect">
                      <a:avLst/>
                    </a:prstGeom>
                  </pic:spPr>
                </pic:pic>
              </a:graphicData>
            </a:graphic>
          </wp:inline>
        </w:drawing>
      </w:r>
      <w:r w:rsidRPr="006F7DDA">
        <w:rPr>
          <w:sz w:val="28"/>
          <w:szCs w:val="28"/>
        </w:rPr>
        <w:t xml:space="preserve">Рисунок </w:t>
      </w:r>
      <w:r w:rsidR="002D19D5">
        <w:rPr>
          <w:bCs w:val="0"/>
          <w:iCs/>
          <w:sz w:val="28"/>
          <w:szCs w:val="28"/>
        </w:rPr>
        <w:t>7</w:t>
      </w:r>
      <w:r w:rsidRPr="006F7DDA">
        <w:rPr>
          <w:sz w:val="28"/>
          <w:szCs w:val="28"/>
        </w:rPr>
        <w:t xml:space="preserve"> – Информационная модель</w:t>
      </w:r>
    </w:p>
    <w:p w14:paraId="7ABB9626" w14:textId="6BAE99D3" w:rsidR="0074707D" w:rsidRDefault="0074707D" w:rsidP="00A934C1">
      <w:pPr>
        <w:pStyle w:val="1fc"/>
        <w:spacing w:line="400" w:lineRule="exact"/>
      </w:pPr>
      <w:r w:rsidRPr="006F7DDA">
        <w:t xml:space="preserve">С помощью одинарного нажатия ЛКМ по треугольному элементу слева от объектов информационной модели </w:t>
      </w:r>
      <w:r w:rsidRPr="006F7DDA">
        <w:rPr>
          <w:noProof/>
        </w:rPr>
        <w:drawing>
          <wp:inline distT="0" distB="0" distL="0" distR="0" wp14:anchorId="69B3E66C" wp14:editId="359BA84F">
            <wp:extent cx="161925" cy="180975"/>
            <wp:effectExtent l="0" t="0" r="9525"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1925" cy="180975"/>
                    </a:xfrm>
                    <a:prstGeom prst="rect">
                      <a:avLst/>
                    </a:prstGeom>
                  </pic:spPr>
                </pic:pic>
              </a:graphicData>
            </a:graphic>
          </wp:inline>
        </w:drawing>
      </w:r>
      <w:r w:rsidRPr="006F7DDA">
        <w:t xml:space="preserve"> пользователь может раскрывать структуру информационной модели для просмотра. Раскрытая структура информационной модели представлена на Рисунке </w:t>
      </w:r>
      <w:r w:rsidR="00AA49AB">
        <w:t>8</w:t>
      </w:r>
      <w:r w:rsidRPr="006F7DDA">
        <w:t>.</w:t>
      </w:r>
    </w:p>
    <w:p w14:paraId="162BBE7B" w14:textId="77777777" w:rsidR="002259AC" w:rsidRPr="006F7DDA" w:rsidRDefault="002259AC" w:rsidP="00A934C1">
      <w:pPr>
        <w:pStyle w:val="1fc"/>
        <w:spacing w:line="400" w:lineRule="exact"/>
      </w:pPr>
    </w:p>
    <w:p w14:paraId="097C2D03" w14:textId="77777777" w:rsidR="0074707D" w:rsidRPr="006F7DDA" w:rsidRDefault="0074707D" w:rsidP="0074707D">
      <w:pPr>
        <w:rPr>
          <w:rFonts w:ascii="Times New Roman" w:hAnsi="Times New Roman"/>
          <w:i w:val="0"/>
          <w:szCs w:val="28"/>
        </w:rPr>
      </w:pPr>
      <w:r w:rsidRPr="006F7DDA">
        <w:rPr>
          <w:rFonts w:ascii="Times New Roman" w:hAnsi="Times New Roman"/>
          <w:i w:val="0"/>
          <w:noProof/>
          <w:szCs w:val="28"/>
        </w:rPr>
        <w:drawing>
          <wp:inline distT="0" distB="0" distL="0" distR="0" wp14:anchorId="2F94A7D5" wp14:editId="74F754A4">
            <wp:extent cx="5940425" cy="2611120"/>
            <wp:effectExtent l="0" t="0" r="317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haredScreenshot9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2611120"/>
                    </a:xfrm>
                    <a:prstGeom prst="rect">
                      <a:avLst/>
                    </a:prstGeom>
                  </pic:spPr>
                </pic:pic>
              </a:graphicData>
            </a:graphic>
          </wp:inline>
        </w:drawing>
      </w:r>
    </w:p>
    <w:p w14:paraId="7BD793A5" w14:textId="33AE6CA2" w:rsidR="0074707D" w:rsidRPr="006F7DDA" w:rsidRDefault="0074707D" w:rsidP="0074707D">
      <w:pPr>
        <w:pStyle w:val="afd"/>
        <w:tabs>
          <w:tab w:val="left" w:pos="2493"/>
          <w:tab w:val="center" w:pos="4677"/>
        </w:tabs>
        <w:rPr>
          <w:i/>
          <w:sz w:val="28"/>
          <w:szCs w:val="28"/>
        </w:rPr>
      </w:pPr>
      <w:r w:rsidRPr="006F7DDA">
        <w:rPr>
          <w:sz w:val="28"/>
          <w:szCs w:val="28"/>
        </w:rPr>
        <w:t xml:space="preserve">Рисунок </w:t>
      </w:r>
      <w:r w:rsidR="00AA49AB">
        <w:rPr>
          <w:sz w:val="28"/>
          <w:szCs w:val="28"/>
        </w:rPr>
        <w:t>8</w:t>
      </w:r>
      <w:r w:rsidRPr="006F7DDA">
        <w:rPr>
          <w:sz w:val="28"/>
          <w:szCs w:val="28"/>
        </w:rPr>
        <w:t xml:space="preserve"> – Раскрытая структура Информационной модели</w:t>
      </w:r>
    </w:p>
    <w:p w14:paraId="18480CB1" w14:textId="77777777" w:rsidR="0074707D" w:rsidRPr="006F7DDA" w:rsidRDefault="0074707D" w:rsidP="0074707D">
      <w:pPr>
        <w:pStyle w:val="20"/>
        <w:spacing w:line="400" w:lineRule="exact"/>
        <w:ind w:left="0" w:firstLine="709"/>
      </w:pPr>
      <w:bookmarkStart w:id="21" w:name="_Toc21351598"/>
      <w:bookmarkStart w:id="22" w:name="_Toc52364581"/>
      <w:bookmarkStart w:id="23" w:name="_Toc210385231"/>
      <w:r w:rsidRPr="006F7DDA">
        <w:t>Ведение реестра Путевых машин</w:t>
      </w:r>
      <w:bookmarkEnd w:id="21"/>
      <w:bookmarkEnd w:id="22"/>
      <w:bookmarkEnd w:id="23"/>
    </w:p>
    <w:p w14:paraId="1F1B9D92" w14:textId="77777777" w:rsidR="0074707D" w:rsidRPr="006F7DDA" w:rsidRDefault="0074707D" w:rsidP="0074707D">
      <w:pPr>
        <w:pStyle w:val="31"/>
        <w:spacing w:before="240" w:after="240" w:line="240" w:lineRule="auto"/>
        <w:ind w:left="1060" w:firstLine="130"/>
        <w:rPr>
          <w:szCs w:val="28"/>
        </w:rPr>
      </w:pPr>
      <w:bookmarkStart w:id="24" w:name="_Toc21351599"/>
      <w:bookmarkStart w:id="25" w:name="_Toc21534872"/>
      <w:bookmarkStart w:id="26" w:name="_Toc52364582"/>
      <w:bookmarkStart w:id="27" w:name="_Toc210385232"/>
      <w:r w:rsidRPr="006F7DDA">
        <w:rPr>
          <w:szCs w:val="28"/>
        </w:rPr>
        <w:t>Поиск Путевой машины</w:t>
      </w:r>
      <w:bookmarkEnd w:id="24"/>
      <w:bookmarkEnd w:id="25"/>
      <w:bookmarkEnd w:id="26"/>
      <w:bookmarkEnd w:id="27"/>
    </w:p>
    <w:p w14:paraId="0178B785" w14:textId="6CFB918F" w:rsidR="0074707D" w:rsidRPr="006F7DDA" w:rsidRDefault="0074707D" w:rsidP="00A934C1">
      <w:pPr>
        <w:pStyle w:val="1fc"/>
        <w:spacing w:line="400" w:lineRule="exact"/>
      </w:pPr>
      <w:r w:rsidRPr="006F7DDA">
        <w:t xml:space="preserve">Реестр Путевых машин служит для отображения перечня </w:t>
      </w:r>
      <w:r w:rsidR="003A5687">
        <w:t xml:space="preserve">используемых </w:t>
      </w:r>
      <w:r w:rsidRPr="006F7DDA">
        <w:t xml:space="preserve">путевых </w:t>
      </w:r>
      <w:r w:rsidR="003A5687">
        <w:t>машин</w:t>
      </w:r>
      <w:r w:rsidRPr="006F7DDA">
        <w:t>.</w:t>
      </w:r>
    </w:p>
    <w:p w14:paraId="0F2515C1" w14:textId="77777777" w:rsidR="0074707D" w:rsidRPr="006F7DDA" w:rsidRDefault="0074707D" w:rsidP="00A934C1">
      <w:pPr>
        <w:pStyle w:val="1fc"/>
        <w:spacing w:line="400" w:lineRule="exact"/>
      </w:pPr>
      <w:r w:rsidRPr="006F7DDA">
        <w:t>Путь по меню: Главное меню =&gt; Реестр ПА =&gt; СПС</w:t>
      </w:r>
    </w:p>
    <w:p w14:paraId="1CC03594" w14:textId="77777777" w:rsidR="0074707D" w:rsidRPr="006F7DDA" w:rsidRDefault="0074707D" w:rsidP="00A934C1">
      <w:pPr>
        <w:pStyle w:val="1fc"/>
        <w:spacing w:line="400" w:lineRule="exact"/>
      </w:pPr>
      <w:r w:rsidRPr="006F7DDA">
        <w:t>Для поиска конкретного экземпляра путевой машины необходимо нажать на кнопку фильтра в названии признаков объекта и набрать на клавиатуре искомое значение.</w:t>
      </w:r>
    </w:p>
    <w:p w14:paraId="14D4310B" w14:textId="0595B7BE" w:rsidR="0074707D" w:rsidRDefault="0074707D" w:rsidP="00A934C1">
      <w:pPr>
        <w:pStyle w:val="1fc"/>
        <w:spacing w:line="400" w:lineRule="exact"/>
      </w:pPr>
      <w:r w:rsidRPr="006F7DDA">
        <w:t xml:space="preserve">На рисунке </w:t>
      </w:r>
      <w:r w:rsidR="00292FFA">
        <w:t>9</w:t>
      </w:r>
      <w:r w:rsidRPr="006F7DDA">
        <w:t xml:space="preserve"> представлен поиск объекта на примере поиска путевой машины с номером, содержащий «594».</w:t>
      </w:r>
    </w:p>
    <w:p w14:paraId="09809642" w14:textId="77777777" w:rsidR="002259AC" w:rsidRPr="006F7DDA" w:rsidRDefault="002259AC" w:rsidP="00A934C1">
      <w:pPr>
        <w:pStyle w:val="1fc"/>
        <w:spacing w:line="400" w:lineRule="exact"/>
      </w:pPr>
    </w:p>
    <w:p w14:paraId="2B6A2CA8" w14:textId="0C0D8B1A" w:rsidR="0074707D" w:rsidRPr="006F7DDA" w:rsidRDefault="0074707D" w:rsidP="0074707D">
      <w:pPr>
        <w:pStyle w:val="afd"/>
        <w:tabs>
          <w:tab w:val="left" w:pos="2493"/>
          <w:tab w:val="center" w:pos="4677"/>
        </w:tabs>
        <w:rPr>
          <w:sz w:val="28"/>
          <w:szCs w:val="28"/>
        </w:rPr>
      </w:pPr>
      <w:r w:rsidRPr="006F7DDA">
        <w:rPr>
          <w:noProof/>
          <w:sz w:val="28"/>
          <w:szCs w:val="28"/>
        </w:rPr>
        <w:drawing>
          <wp:inline distT="0" distB="0" distL="0" distR="0" wp14:anchorId="4F77159B" wp14:editId="2684C93B">
            <wp:extent cx="5940425" cy="2957830"/>
            <wp:effectExtent l="0" t="0" r="317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haredScreenshot9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957830"/>
                    </a:xfrm>
                    <a:prstGeom prst="rect">
                      <a:avLst/>
                    </a:prstGeom>
                  </pic:spPr>
                </pic:pic>
              </a:graphicData>
            </a:graphic>
          </wp:inline>
        </w:drawing>
      </w:r>
      <w:r w:rsidRPr="006F7DDA">
        <w:rPr>
          <w:sz w:val="28"/>
          <w:szCs w:val="28"/>
        </w:rPr>
        <w:t xml:space="preserve"> Рисунок </w:t>
      </w:r>
      <w:r w:rsidR="00292FFA">
        <w:rPr>
          <w:sz w:val="28"/>
          <w:szCs w:val="28"/>
        </w:rPr>
        <w:t>9</w:t>
      </w:r>
      <w:r w:rsidRPr="006F7DDA">
        <w:rPr>
          <w:sz w:val="28"/>
          <w:szCs w:val="28"/>
        </w:rPr>
        <w:t xml:space="preserve"> – </w:t>
      </w:r>
      <w:r w:rsidRPr="006F7DDA">
        <w:rPr>
          <w:iCs/>
          <w:sz w:val="28"/>
          <w:szCs w:val="28"/>
        </w:rPr>
        <w:t>Поиск</w:t>
      </w:r>
      <w:r w:rsidRPr="006F7DDA">
        <w:rPr>
          <w:sz w:val="28"/>
          <w:szCs w:val="28"/>
        </w:rPr>
        <w:t xml:space="preserve"> производственного актива</w:t>
      </w:r>
    </w:p>
    <w:p w14:paraId="233FE6F6" w14:textId="77777777" w:rsidR="0074707D" w:rsidRPr="006F7DDA" w:rsidRDefault="0074707D" w:rsidP="0074707D">
      <w:pPr>
        <w:pStyle w:val="31"/>
        <w:spacing w:before="240" w:after="240" w:line="240" w:lineRule="auto"/>
        <w:ind w:left="1060" w:firstLine="130"/>
        <w:rPr>
          <w:i/>
          <w:szCs w:val="28"/>
        </w:rPr>
      </w:pPr>
      <w:bookmarkStart w:id="28" w:name="_Toc21351600"/>
      <w:bookmarkStart w:id="29" w:name="_Toc21534873"/>
      <w:bookmarkStart w:id="30" w:name="_Toc52364583"/>
      <w:bookmarkStart w:id="31" w:name="_Toc210385233"/>
      <w:r w:rsidRPr="006F7DDA">
        <w:rPr>
          <w:szCs w:val="28"/>
        </w:rPr>
        <w:t>Создание</w:t>
      </w:r>
      <w:r w:rsidRPr="006F7DDA">
        <w:rPr>
          <w:iCs/>
          <w:szCs w:val="28"/>
        </w:rPr>
        <w:t xml:space="preserve"> Путевой машины</w:t>
      </w:r>
      <w:bookmarkEnd w:id="28"/>
      <w:bookmarkEnd w:id="29"/>
      <w:bookmarkEnd w:id="30"/>
      <w:bookmarkEnd w:id="31"/>
    </w:p>
    <w:p w14:paraId="658C36DB" w14:textId="77777777" w:rsidR="0074707D" w:rsidRPr="006F7DDA" w:rsidRDefault="0074707D" w:rsidP="00A934C1">
      <w:pPr>
        <w:pStyle w:val="1fc"/>
        <w:spacing w:line="400" w:lineRule="exact"/>
      </w:pPr>
      <w:r w:rsidRPr="006F7DDA">
        <w:t>Для создания новой путевой машины необходимо нажать ЛКМ на кнопку [Добавить запись]. После нажатия кнопки откроется новое окно - карточка объекта.</w:t>
      </w:r>
    </w:p>
    <w:p w14:paraId="4F215CB1" w14:textId="1CDCFF95" w:rsidR="0074707D" w:rsidRPr="006F7DDA" w:rsidRDefault="0074707D" w:rsidP="00A934C1">
      <w:pPr>
        <w:pStyle w:val="1fc"/>
        <w:spacing w:line="400" w:lineRule="exact"/>
      </w:pPr>
      <w:r w:rsidRPr="006F7DDA">
        <w:t xml:space="preserve">На Рисунке </w:t>
      </w:r>
      <w:r w:rsidR="00707185">
        <w:t>10</w:t>
      </w:r>
      <w:r w:rsidRPr="006F7DDA">
        <w:t xml:space="preserve"> представлена карточка Путевой машины.</w:t>
      </w:r>
    </w:p>
    <w:p w14:paraId="4DEDCE76" w14:textId="414958F5" w:rsidR="0074707D" w:rsidRPr="006F7DDA" w:rsidRDefault="0074707D" w:rsidP="0074707D">
      <w:pPr>
        <w:pStyle w:val="afd"/>
        <w:rPr>
          <w:sz w:val="28"/>
          <w:szCs w:val="28"/>
        </w:rPr>
      </w:pPr>
      <w:r w:rsidRPr="006F7DDA">
        <w:rPr>
          <w:noProof/>
          <w:sz w:val="28"/>
          <w:szCs w:val="28"/>
        </w:rPr>
        <w:drawing>
          <wp:inline distT="0" distB="0" distL="0" distR="0" wp14:anchorId="4F28A1D1" wp14:editId="64D4B068">
            <wp:extent cx="5902036" cy="3071553"/>
            <wp:effectExtent l="0" t="0" r="381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jpg"/>
                    <pic:cNvPicPr/>
                  </pic:nvPicPr>
                  <pic:blipFill>
                    <a:blip r:embed="rId18">
                      <a:extLst>
                        <a:ext uri="{28A0092B-C50C-407E-A947-70E740481C1C}">
                          <a14:useLocalDpi xmlns:a14="http://schemas.microsoft.com/office/drawing/2010/main" val="0"/>
                        </a:ext>
                      </a:extLst>
                    </a:blip>
                    <a:stretch>
                      <a:fillRect/>
                    </a:stretch>
                  </pic:blipFill>
                  <pic:spPr>
                    <a:xfrm>
                      <a:off x="0" y="0"/>
                      <a:ext cx="5902036" cy="3071553"/>
                    </a:xfrm>
                    <a:prstGeom prst="rect">
                      <a:avLst/>
                    </a:prstGeom>
                  </pic:spPr>
                </pic:pic>
              </a:graphicData>
            </a:graphic>
          </wp:inline>
        </w:drawing>
      </w:r>
      <w:r w:rsidRPr="006F7DDA">
        <w:rPr>
          <w:sz w:val="28"/>
          <w:szCs w:val="28"/>
        </w:rPr>
        <w:t xml:space="preserve"> Рисунок </w:t>
      </w:r>
      <w:r w:rsidR="007D6CB6">
        <w:rPr>
          <w:sz w:val="28"/>
          <w:szCs w:val="28"/>
        </w:rPr>
        <w:t>1</w:t>
      </w:r>
      <w:r w:rsidR="00707185">
        <w:rPr>
          <w:sz w:val="28"/>
          <w:szCs w:val="28"/>
        </w:rPr>
        <w:t>0</w:t>
      </w:r>
      <w:r w:rsidRPr="006F7DDA">
        <w:rPr>
          <w:sz w:val="28"/>
          <w:szCs w:val="28"/>
        </w:rPr>
        <w:t xml:space="preserve"> - Карточка нового объекта Путевые машины</w:t>
      </w:r>
    </w:p>
    <w:p w14:paraId="37166EBE" w14:textId="77777777" w:rsidR="0074707D" w:rsidRPr="006F7DDA" w:rsidRDefault="0074707D" w:rsidP="00A934C1">
      <w:pPr>
        <w:pStyle w:val="1fc"/>
        <w:spacing w:line="400" w:lineRule="exact"/>
      </w:pPr>
      <w:r w:rsidRPr="006F7DDA">
        <w:t>В открытой карточке объекта необходимо ввести данные в обязательные для заполнения поля, которые подсвечены красным цветом. В поле, где присутствует выпадающий список значений необходимо выбрать значение из данного списка. В случае не заполнения обязательного поля система не позволит создать объект.</w:t>
      </w:r>
    </w:p>
    <w:p w14:paraId="72A33BBF" w14:textId="77777777" w:rsidR="0074707D" w:rsidRPr="006F7DDA" w:rsidRDefault="0074707D" w:rsidP="00A934C1">
      <w:pPr>
        <w:pStyle w:val="1fc"/>
        <w:spacing w:line="400" w:lineRule="exact"/>
      </w:pPr>
      <w:r w:rsidRPr="006F7DDA">
        <w:t>После заполнения полей необходимо нажать кнопку [Создать] и затем для возвращения к реестру объектов кнопку [Назад].</w:t>
      </w:r>
    </w:p>
    <w:p w14:paraId="7B380E96" w14:textId="1ABBB2EB" w:rsidR="0074707D" w:rsidRPr="006F7DDA" w:rsidRDefault="0074707D" w:rsidP="00A934C1">
      <w:pPr>
        <w:pStyle w:val="1fc"/>
        <w:spacing w:line="400" w:lineRule="exact"/>
      </w:pPr>
      <w:r w:rsidRPr="006F7DDA">
        <w:t>Заполненная карточка объекта представлена на Рисунке 1</w:t>
      </w:r>
      <w:r w:rsidR="008A0AE3">
        <w:t>1</w:t>
      </w:r>
      <w:r w:rsidRPr="006F7DDA">
        <w:t xml:space="preserve">. </w:t>
      </w:r>
    </w:p>
    <w:p w14:paraId="3094889A" w14:textId="77777777" w:rsidR="0074707D" w:rsidRPr="006F7DDA" w:rsidRDefault="0074707D" w:rsidP="0074707D">
      <w:pPr>
        <w:rPr>
          <w:rFonts w:ascii="Times New Roman" w:hAnsi="Times New Roman"/>
          <w:i w:val="0"/>
          <w:szCs w:val="28"/>
        </w:rPr>
      </w:pPr>
      <w:r w:rsidRPr="006F7DDA">
        <w:rPr>
          <w:rFonts w:ascii="Times New Roman" w:hAnsi="Times New Roman"/>
          <w:i w:val="0"/>
          <w:noProof/>
          <w:szCs w:val="28"/>
        </w:rPr>
        <w:drawing>
          <wp:inline distT="0" distB="0" distL="0" distR="0" wp14:anchorId="4E806BAF" wp14:editId="2FAFF39D">
            <wp:extent cx="5893724" cy="3067396"/>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jpg"/>
                    <pic:cNvPicPr/>
                  </pic:nvPicPr>
                  <pic:blipFill>
                    <a:blip r:embed="rId19">
                      <a:extLst>
                        <a:ext uri="{28A0092B-C50C-407E-A947-70E740481C1C}">
                          <a14:useLocalDpi xmlns:a14="http://schemas.microsoft.com/office/drawing/2010/main" val="0"/>
                        </a:ext>
                      </a:extLst>
                    </a:blip>
                    <a:stretch>
                      <a:fillRect/>
                    </a:stretch>
                  </pic:blipFill>
                  <pic:spPr>
                    <a:xfrm>
                      <a:off x="0" y="0"/>
                      <a:ext cx="5893724" cy="3067396"/>
                    </a:xfrm>
                    <a:prstGeom prst="rect">
                      <a:avLst/>
                    </a:prstGeom>
                  </pic:spPr>
                </pic:pic>
              </a:graphicData>
            </a:graphic>
          </wp:inline>
        </w:drawing>
      </w:r>
    </w:p>
    <w:p w14:paraId="4D495C61" w14:textId="780B6421" w:rsidR="0074707D" w:rsidRPr="006F7DDA" w:rsidRDefault="0074707D" w:rsidP="0074707D">
      <w:pPr>
        <w:pStyle w:val="afd"/>
        <w:rPr>
          <w:sz w:val="28"/>
          <w:szCs w:val="28"/>
        </w:rPr>
      </w:pPr>
      <w:r w:rsidRPr="006F7DDA">
        <w:rPr>
          <w:sz w:val="28"/>
          <w:szCs w:val="28"/>
        </w:rPr>
        <w:t>Рисунок 1</w:t>
      </w:r>
      <w:r w:rsidR="008A0AE3">
        <w:rPr>
          <w:sz w:val="28"/>
          <w:szCs w:val="28"/>
        </w:rPr>
        <w:t>1</w:t>
      </w:r>
      <w:r w:rsidRPr="006F7DDA">
        <w:rPr>
          <w:sz w:val="28"/>
          <w:szCs w:val="28"/>
        </w:rPr>
        <w:t xml:space="preserve"> - Карточка создаваемого объекта Путевой машины</w:t>
      </w:r>
    </w:p>
    <w:p w14:paraId="1269C650" w14:textId="77777777" w:rsidR="0074707D" w:rsidRPr="006F7DDA" w:rsidRDefault="0074707D" w:rsidP="0074707D">
      <w:pPr>
        <w:spacing w:before="240"/>
        <w:jc w:val="center"/>
        <w:rPr>
          <w:rFonts w:ascii="Times New Roman" w:hAnsi="Times New Roman"/>
          <w:b/>
          <w:i w:val="0"/>
          <w:szCs w:val="28"/>
        </w:rPr>
      </w:pPr>
    </w:p>
    <w:p w14:paraId="7EE9B311" w14:textId="77777777" w:rsidR="0074707D" w:rsidRPr="006F7DDA" w:rsidRDefault="0074707D" w:rsidP="0074707D">
      <w:pPr>
        <w:pStyle w:val="31"/>
        <w:spacing w:before="240" w:after="240" w:line="240" w:lineRule="auto"/>
        <w:ind w:left="1060" w:firstLine="130"/>
        <w:rPr>
          <w:i/>
          <w:szCs w:val="28"/>
        </w:rPr>
      </w:pPr>
      <w:bookmarkStart w:id="32" w:name="_Toc21351601"/>
      <w:bookmarkStart w:id="33" w:name="_Toc21534874"/>
      <w:bookmarkStart w:id="34" w:name="_Toc52364584"/>
      <w:bookmarkStart w:id="35" w:name="_Toc210385234"/>
      <w:r w:rsidRPr="006F7DDA">
        <w:rPr>
          <w:szCs w:val="28"/>
        </w:rPr>
        <w:t>Редактирование</w:t>
      </w:r>
      <w:r w:rsidRPr="006F7DDA">
        <w:rPr>
          <w:iCs/>
          <w:szCs w:val="28"/>
        </w:rPr>
        <w:t xml:space="preserve"> Путевой машины</w:t>
      </w:r>
      <w:bookmarkEnd w:id="32"/>
      <w:bookmarkEnd w:id="33"/>
      <w:bookmarkEnd w:id="34"/>
      <w:bookmarkEnd w:id="35"/>
    </w:p>
    <w:p w14:paraId="6687825E" w14:textId="77777777" w:rsidR="0074707D" w:rsidRPr="006F7DDA" w:rsidRDefault="0074707D" w:rsidP="00A934C1">
      <w:pPr>
        <w:pStyle w:val="1fc"/>
        <w:spacing w:line="400" w:lineRule="exact"/>
      </w:pPr>
      <w:r w:rsidRPr="006F7DDA">
        <w:t>Для редактирования экземпляра путевой машины необходимо открыть карточку объекта с помощью двойного нажатия ЛКМ по соответствующей записи.</w:t>
      </w:r>
    </w:p>
    <w:p w14:paraId="77A13F44" w14:textId="77777777" w:rsidR="0074707D" w:rsidRPr="006F7DDA" w:rsidRDefault="0074707D" w:rsidP="00A934C1">
      <w:pPr>
        <w:pStyle w:val="1fc"/>
        <w:spacing w:line="400" w:lineRule="exact"/>
      </w:pPr>
      <w:r w:rsidRPr="006F7DDA">
        <w:t>В открывшейся карточке объекта изменить значения полей, нажать кнопку [Сохранить] и затем для возвращения к реестру объектов нажать кнопку [Назад].</w:t>
      </w:r>
    </w:p>
    <w:p w14:paraId="0004FBDC" w14:textId="5CDDDF11" w:rsidR="0074707D" w:rsidRPr="006F7DDA" w:rsidRDefault="0074707D" w:rsidP="00A934C1">
      <w:pPr>
        <w:pStyle w:val="1fc"/>
        <w:spacing w:line="400" w:lineRule="exact"/>
      </w:pPr>
      <w:r w:rsidRPr="006F7DDA">
        <w:t>Редактирование параметров представлено на Рисунке 1</w:t>
      </w:r>
      <w:r w:rsidR="008A0AE3">
        <w:t>2</w:t>
      </w:r>
      <w:r w:rsidRPr="006F7DDA">
        <w:t>.</w:t>
      </w:r>
    </w:p>
    <w:p w14:paraId="5A3EC69E" w14:textId="77777777" w:rsidR="0074707D" w:rsidRPr="006F7DDA" w:rsidRDefault="0074707D" w:rsidP="0074707D">
      <w:pPr>
        <w:rPr>
          <w:rFonts w:ascii="Times New Roman" w:hAnsi="Times New Roman"/>
          <w:i w:val="0"/>
          <w:szCs w:val="28"/>
        </w:rPr>
      </w:pPr>
      <w:r w:rsidRPr="006F7DDA">
        <w:rPr>
          <w:rFonts w:ascii="Times New Roman" w:hAnsi="Times New Roman"/>
          <w:i w:val="0"/>
          <w:noProof/>
          <w:szCs w:val="28"/>
        </w:rPr>
        <w:drawing>
          <wp:inline distT="0" distB="0" distL="0" distR="0" wp14:anchorId="0C219C1D" wp14:editId="006EC25B">
            <wp:extent cx="5934075" cy="3181350"/>
            <wp:effectExtent l="19050" t="19050" r="28575" b="1905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075" cy="3181350"/>
                    </a:xfrm>
                    <a:prstGeom prst="rect">
                      <a:avLst/>
                    </a:prstGeom>
                    <a:noFill/>
                    <a:ln w="6350">
                      <a:solidFill>
                        <a:schemeClr val="tx1"/>
                      </a:solidFill>
                    </a:ln>
                  </pic:spPr>
                </pic:pic>
              </a:graphicData>
            </a:graphic>
          </wp:inline>
        </w:drawing>
      </w:r>
    </w:p>
    <w:p w14:paraId="35566EDF" w14:textId="524A287E" w:rsidR="0074707D" w:rsidRPr="006F7DDA" w:rsidRDefault="0074707D" w:rsidP="0074707D">
      <w:pPr>
        <w:pStyle w:val="afd"/>
        <w:rPr>
          <w:sz w:val="28"/>
          <w:szCs w:val="28"/>
        </w:rPr>
      </w:pPr>
      <w:r w:rsidRPr="006F7DDA">
        <w:rPr>
          <w:sz w:val="28"/>
          <w:szCs w:val="28"/>
        </w:rPr>
        <w:t>Рисунок 1</w:t>
      </w:r>
      <w:r w:rsidR="008A0AE3">
        <w:rPr>
          <w:sz w:val="28"/>
          <w:szCs w:val="28"/>
        </w:rPr>
        <w:t>2</w:t>
      </w:r>
      <w:r w:rsidRPr="006F7DDA">
        <w:rPr>
          <w:sz w:val="28"/>
          <w:szCs w:val="28"/>
        </w:rPr>
        <w:t xml:space="preserve"> - Редактирование параметров объекта</w:t>
      </w:r>
    </w:p>
    <w:p w14:paraId="4FE82FB0" w14:textId="77777777" w:rsidR="0074707D" w:rsidRPr="006F7DDA" w:rsidRDefault="0074707D" w:rsidP="0074707D">
      <w:pPr>
        <w:pStyle w:val="31"/>
        <w:spacing w:before="240" w:after="240" w:line="240" w:lineRule="auto"/>
        <w:ind w:left="1060" w:firstLine="130"/>
        <w:rPr>
          <w:iCs/>
          <w:szCs w:val="28"/>
        </w:rPr>
      </w:pPr>
      <w:bookmarkStart w:id="36" w:name="_Toc21351602"/>
      <w:bookmarkStart w:id="37" w:name="_Toc21534875"/>
      <w:bookmarkStart w:id="38" w:name="_Toc52364585"/>
      <w:bookmarkStart w:id="39" w:name="_Toc210385235"/>
      <w:r w:rsidRPr="006F7DDA">
        <w:rPr>
          <w:szCs w:val="28"/>
        </w:rPr>
        <w:t>Удаление</w:t>
      </w:r>
      <w:r w:rsidRPr="006F7DDA">
        <w:rPr>
          <w:iCs/>
          <w:szCs w:val="28"/>
        </w:rPr>
        <w:t xml:space="preserve"> Путевой машины</w:t>
      </w:r>
      <w:bookmarkEnd w:id="36"/>
      <w:bookmarkEnd w:id="37"/>
      <w:bookmarkEnd w:id="38"/>
      <w:bookmarkEnd w:id="39"/>
    </w:p>
    <w:p w14:paraId="197A4224" w14:textId="77777777" w:rsidR="0074707D" w:rsidRPr="006F7DDA" w:rsidRDefault="0074707D" w:rsidP="00A934C1">
      <w:pPr>
        <w:pStyle w:val="1fc"/>
        <w:spacing w:line="400" w:lineRule="exact"/>
      </w:pPr>
      <w:r w:rsidRPr="006F7DDA">
        <w:t>Для удаления экземпляра путевой машины необходимо открыть карточку объекта с помощью двойного нажатия ЛКМ по соответствующей записи.</w:t>
      </w:r>
    </w:p>
    <w:p w14:paraId="02481255" w14:textId="77777777" w:rsidR="0074707D" w:rsidRPr="006F7DDA" w:rsidRDefault="0074707D" w:rsidP="00A934C1">
      <w:pPr>
        <w:pStyle w:val="1fc"/>
        <w:spacing w:line="400" w:lineRule="exact"/>
      </w:pPr>
      <w:r w:rsidRPr="006F7DDA">
        <w:t>В открывшейся карточке объекта изменить значение поля «Исправность» на Выведена из эксплуатации. Нажать кнопку [Сохранить] и затем для возвращения к реестру объектов нажать кнопку [Назад].</w:t>
      </w:r>
    </w:p>
    <w:p w14:paraId="21F403A6" w14:textId="672C01DF" w:rsidR="0074707D" w:rsidRPr="006F7DDA" w:rsidRDefault="0074707D" w:rsidP="00A934C1">
      <w:pPr>
        <w:pStyle w:val="1fc"/>
        <w:spacing w:line="400" w:lineRule="exact"/>
      </w:pPr>
      <w:r w:rsidRPr="006F7DDA">
        <w:t>Удаление путевой машины представлено на Рисунке 1</w:t>
      </w:r>
      <w:r w:rsidR="000A62CE">
        <w:t>3</w:t>
      </w:r>
      <w:r w:rsidRPr="006F7DDA">
        <w:t>.</w:t>
      </w:r>
    </w:p>
    <w:p w14:paraId="293CB6B3" w14:textId="77777777" w:rsidR="0074707D" w:rsidRPr="006F7DDA" w:rsidRDefault="0074707D" w:rsidP="0074707D">
      <w:pPr>
        <w:pStyle w:val="1fc"/>
        <w:spacing w:line="240" w:lineRule="auto"/>
        <w:ind w:firstLine="0"/>
      </w:pPr>
      <w:r w:rsidRPr="006F7DDA">
        <w:rPr>
          <w:noProof/>
        </w:rPr>
        <w:drawing>
          <wp:inline distT="0" distB="0" distL="0" distR="0" wp14:anchorId="3422CAEA" wp14:editId="35CF5325">
            <wp:extent cx="5939790" cy="3126740"/>
            <wp:effectExtent l="19050" t="19050" r="22860" b="1651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39790" cy="3126740"/>
                    </a:xfrm>
                    <a:prstGeom prst="rect">
                      <a:avLst/>
                    </a:prstGeom>
                    <a:noFill/>
                    <a:ln w="6350">
                      <a:solidFill>
                        <a:schemeClr val="tx1"/>
                      </a:solidFill>
                    </a:ln>
                  </pic:spPr>
                </pic:pic>
              </a:graphicData>
            </a:graphic>
          </wp:inline>
        </w:drawing>
      </w:r>
    </w:p>
    <w:p w14:paraId="1939AEC5" w14:textId="17552EBF" w:rsidR="0074707D" w:rsidRPr="006F7DDA" w:rsidRDefault="0074707D" w:rsidP="0074707D">
      <w:pPr>
        <w:pStyle w:val="afd"/>
        <w:rPr>
          <w:sz w:val="28"/>
          <w:szCs w:val="28"/>
        </w:rPr>
      </w:pPr>
      <w:r w:rsidRPr="006F7DDA">
        <w:rPr>
          <w:sz w:val="28"/>
          <w:szCs w:val="28"/>
        </w:rPr>
        <w:t>Рисунок 1</w:t>
      </w:r>
      <w:r w:rsidR="000A62CE">
        <w:rPr>
          <w:sz w:val="28"/>
          <w:szCs w:val="28"/>
        </w:rPr>
        <w:t>3</w:t>
      </w:r>
      <w:r w:rsidRPr="006F7DDA">
        <w:rPr>
          <w:sz w:val="28"/>
          <w:szCs w:val="28"/>
        </w:rPr>
        <w:t xml:space="preserve"> - Удаление путевой машины</w:t>
      </w:r>
    </w:p>
    <w:p w14:paraId="54F288D1" w14:textId="77777777" w:rsidR="0074707D" w:rsidRPr="006F7DDA" w:rsidRDefault="0074707D" w:rsidP="0074707D">
      <w:pPr>
        <w:pStyle w:val="20"/>
        <w:spacing w:line="400" w:lineRule="exact"/>
        <w:ind w:left="0" w:firstLine="709"/>
      </w:pPr>
      <w:bookmarkStart w:id="40" w:name="_Toc52364586"/>
      <w:bookmarkStart w:id="41" w:name="_Toc210385236"/>
      <w:r w:rsidRPr="006F7DDA">
        <w:t>Просмотр реестра ПА</w:t>
      </w:r>
      <w:bookmarkEnd w:id="40"/>
      <w:bookmarkEnd w:id="41"/>
      <w:r w:rsidRPr="006F7DDA">
        <w:t xml:space="preserve"> </w:t>
      </w:r>
    </w:p>
    <w:p w14:paraId="77779E2D" w14:textId="19854AEE" w:rsidR="0074707D" w:rsidRPr="006F7DDA" w:rsidRDefault="0074707D" w:rsidP="00A934C1">
      <w:pPr>
        <w:pStyle w:val="1fc"/>
        <w:spacing w:line="400" w:lineRule="exact"/>
      </w:pPr>
      <w:r w:rsidRPr="006F7DDA">
        <w:t xml:space="preserve">Для просмотра реестра производственных активов пользователь должен зайти в соответствующий пункт меню, представленный в Таблице </w:t>
      </w:r>
      <w:r w:rsidR="002259AC">
        <w:t>1</w:t>
      </w:r>
      <w:r w:rsidRPr="006F7DDA">
        <w:t>.</w:t>
      </w:r>
    </w:p>
    <w:p w14:paraId="42FC25E6" w14:textId="52E7B431" w:rsidR="0074707D" w:rsidRPr="006F7DDA" w:rsidRDefault="0074707D" w:rsidP="002E5EA7">
      <w:pPr>
        <w:pStyle w:val="1fc"/>
        <w:spacing w:line="400" w:lineRule="exact"/>
        <w:ind w:firstLine="0"/>
      </w:pPr>
      <w:r w:rsidRPr="006F7DDA">
        <w:t xml:space="preserve">Таблица </w:t>
      </w:r>
      <w:r w:rsidR="002259AC">
        <w:t>1</w:t>
      </w:r>
      <w:r w:rsidRPr="006F7DDA">
        <w:t xml:space="preserve"> – Путь по меню для производственных активов</w:t>
      </w:r>
    </w:p>
    <w:tbl>
      <w:tblPr>
        <w:tblStyle w:val="afff"/>
        <w:tblW w:w="0" w:type="auto"/>
        <w:tblInd w:w="0" w:type="dxa"/>
        <w:tblLook w:val="04A0" w:firstRow="1" w:lastRow="0" w:firstColumn="1" w:lastColumn="0" w:noHBand="0" w:noVBand="1"/>
      </w:tblPr>
      <w:tblGrid>
        <w:gridCol w:w="2689"/>
        <w:gridCol w:w="6655"/>
      </w:tblGrid>
      <w:tr w:rsidR="0074707D" w:rsidRPr="006F7DDA" w14:paraId="078327E6" w14:textId="77777777" w:rsidTr="00532DB7">
        <w:trPr>
          <w:tblHeader/>
        </w:trPr>
        <w:tc>
          <w:tcPr>
            <w:tcW w:w="2689" w:type="dxa"/>
            <w:vAlign w:val="center"/>
          </w:tcPr>
          <w:p w14:paraId="5E46C4A4" w14:textId="77777777" w:rsidR="0074707D" w:rsidRPr="006F7DDA" w:rsidRDefault="0074707D" w:rsidP="00532DB7">
            <w:pPr>
              <w:jc w:val="center"/>
              <w:rPr>
                <w:rFonts w:ascii="Times New Roman" w:hAnsi="Times New Roman"/>
                <w:i w:val="0"/>
                <w:szCs w:val="28"/>
              </w:rPr>
            </w:pPr>
            <w:r w:rsidRPr="006F7DDA">
              <w:rPr>
                <w:rFonts w:ascii="Times New Roman" w:hAnsi="Times New Roman"/>
                <w:i w:val="0"/>
                <w:szCs w:val="28"/>
              </w:rPr>
              <w:t>Объект</w:t>
            </w:r>
          </w:p>
        </w:tc>
        <w:tc>
          <w:tcPr>
            <w:tcW w:w="6655" w:type="dxa"/>
            <w:vAlign w:val="center"/>
          </w:tcPr>
          <w:p w14:paraId="5BF2AA7B" w14:textId="77777777" w:rsidR="0074707D" w:rsidRPr="006F7DDA" w:rsidRDefault="0074707D" w:rsidP="00532DB7">
            <w:pPr>
              <w:jc w:val="center"/>
              <w:rPr>
                <w:rFonts w:ascii="Times New Roman" w:hAnsi="Times New Roman"/>
                <w:i w:val="0"/>
                <w:szCs w:val="28"/>
              </w:rPr>
            </w:pPr>
            <w:r w:rsidRPr="006F7DDA">
              <w:rPr>
                <w:rFonts w:ascii="Times New Roman" w:hAnsi="Times New Roman"/>
                <w:i w:val="0"/>
                <w:szCs w:val="28"/>
              </w:rPr>
              <w:t>Путь по меню</w:t>
            </w:r>
          </w:p>
        </w:tc>
      </w:tr>
      <w:tr w:rsidR="0074707D" w:rsidRPr="006F7DDA" w14:paraId="4E48E339" w14:textId="77777777" w:rsidTr="00532DB7">
        <w:trPr>
          <w:trHeight w:val="471"/>
        </w:trPr>
        <w:tc>
          <w:tcPr>
            <w:tcW w:w="9344" w:type="dxa"/>
            <w:gridSpan w:val="2"/>
            <w:vAlign w:val="center"/>
          </w:tcPr>
          <w:p w14:paraId="4D9E55A8" w14:textId="77777777" w:rsidR="0074707D" w:rsidRPr="006F7DDA" w:rsidRDefault="0074707D" w:rsidP="00532DB7">
            <w:pPr>
              <w:jc w:val="center"/>
              <w:rPr>
                <w:rFonts w:ascii="Times New Roman" w:hAnsi="Times New Roman"/>
                <w:i w:val="0"/>
                <w:szCs w:val="28"/>
              </w:rPr>
            </w:pPr>
            <w:r w:rsidRPr="006F7DDA">
              <w:rPr>
                <w:rFonts w:ascii="Times New Roman" w:hAnsi="Times New Roman"/>
                <w:i w:val="0"/>
                <w:szCs w:val="28"/>
              </w:rPr>
              <w:t>Производственные активы</w:t>
            </w:r>
          </w:p>
        </w:tc>
      </w:tr>
      <w:tr w:rsidR="0074707D" w:rsidRPr="006F7DDA" w14:paraId="17118E63" w14:textId="77777777" w:rsidTr="00532DB7">
        <w:tc>
          <w:tcPr>
            <w:tcW w:w="2689" w:type="dxa"/>
            <w:vAlign w:val="center"/>
          </w:tcPr>
          <w:p w14:paraId="5D41EFB3"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Путевые машины</w:t>
            </w:r>
          </w:p>
        </w:tc>
        <w:tc>
          <w:tcPr>
            <w:tcW w:w="6655" w:type="dxa"/>
            <w:vAlign w:val="center"/>
          </w:tcPr>
          <w:p w14:paraId="459598BE"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СПС</w:t>
            </w:r>
          </w:p>
        </w:tc>
      </w:tr>
      <w:tr w:rsidR="0074707D" w:rsidRPr="006F7DDA" w14:paraId="692B5372" w14:textId="77777777" w:rsidTr="00532DB7">
        <w:tc>
          <w:tcPr>
            <w:tcW w:w="2689" w:type="dxa"/>
            <w:vAlign w:val="center"/>
          </w:tcPr>
          <w:p w14:paraId="17902BE2"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Средства малой механизации</w:t>
            </w:r>
          </w:p>
        </w:tc>
        <w:tc>
          <w:tcPr>
            <w:tcW w:w="6655" w:type="dxa"/>
            <w:vAlign w:val="center"/>
          </w:tcPr>
          <w:p w14:paraId="10F02E42"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СММ</w:t>
            </w:r>
          </w:p>
        </w:tc>
      </w:tr>
      <w:tr w:rsidR="0074707D" w:rsidRPr="006F7DDA" w14:paraId="06FD6F17" w14:textId="77777777" w:rsidTr="00532DB7">
        <w:tc>
          <w:tcPr>
            <w:tcW w:w="2689" w:type="dxa"/>
            <w:vAlign w:val="center"/>
          </w:tcPr>
          <w:p w14:paraId="3E2D2278"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Грузоподъемные механизмы</w:t>
            </w:r>
          </w:p>
        </w:tc>
        <w:tc>
          <w:tcPr>
            <w:tcW w:w="6655" w:type="dxa"/>
            <w:vAlign w:val="center"/>
          </w:tcPr>
          <w:p w14:paraId="64901834"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ГПМ</w:t>
            </w:r>
          </w:p>
        </w:tc>
      </w:tr>
      <w:tr w:rsidR="0074707D" w:rsidRPr="006F7DDA" w14:paraId="43BBE4EE" w14:textId="77777777" w:rsidTr="00532DB7">
        <w:tc>
          <w:tcPr>
            <w:tcW w:w="2689" w:type="dxa"/>
            <w:vAlign w:val="center"/>
          </w:tcPr>
          <w:p w14:paraId="439B83EC"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Оборудование</w:t>
            </w:r>
          </w:p>
        </w:tc>
        <w:tc>
          <w:tcPr>
            <w:tcW w:w="6655" w:type="dxa"/>
            <w:vAlign w:val="center"/>
          </w:tcPr>
          <w:p w14:paraId="4020C1E9"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Оборудование</w:t>
            </w:r>
          </w:p>
        </w:tc>
      </w:tr>
      <w:tr w:rsidR="0074707D" w:rsidRPr="006F7DDA" w14:paraId="31EBEC5A" w14:textId="77777777" w:rsidTr="00532DB7">
        <w:tc>
          <w:tcPr>
            <w:tcW w:w="2689" w:type="dxa"/>
            <w:vAlign w:val="center"/>
          </w:tcPr>
          <w:p w14:paraId="1A4A5DC6"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Линейное оборудование</w:t>
            </w:r>
          </w:p>
        </w:tc>
        <w:tc>
          <w:tcPr>
            <w:tcW w:w="6655" w:type="dxa"/>
            <w:vAlign w:val="center"/>
          </w:tcPr>
          <w:p w14:paraId="31FC2A34"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Линейное оборудование</w:t>
            </w:r>
          </w:p>
        </w:tc>
      </w:tr>
      <w:tr w:rsidR="0074707D" w:rsidRPr="006F7DDA" w14:paraId="03875477" w14:textId="77777777" w:rsidTr="00532DB7">
        <w:tc>
          <w:tcPr>
            <w:tcW w:w="2689" w:type="dxa"/>
            <w:vAlign w:val="center"/>
          </w:tcPr>
          <w:p w14:paraId="42D6FBE8"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Дорожно-строительная техника</w:t>
            </w:r>
          </w:p>
        </w:tc>
        <w:tc>
          <w:tcPr>
            <w:tcW w:w="6655" w:type="dxa"/>
            <w:vAlign w:val="center"/>
          </w:tcPr>
          <w:p w14:paraId="4C8ACA7F"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ДСТ</w:t>
            </w:r>
          </w:p>
        </w:tc>
      </w:tr>
      <w:tr w:rsidR="0074707D" w:rsidRPr="006F7DDA" w14:paraId="298FCC2B" w14:textId="77777777" w:rsidTr="00532DB7">
        <w:tc>
          <w:tcPr>
            <w:tcW w:w="2689" w:type="dxa"/>
            <w:vAlign w:val="center"/>
          </w:tcPr>
          <w:p w14:paraId="79C0030A"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Персонал</w:t>
            </w:r>
          </w:p>
        </w:tc>
        <w:tc>
          <w:tcPr>
            <w:tcW w:w="6655" w:type="dxa"/>
            <w:vAlign w:val="center"/>
          </w:tcPr>
          <w:p w14:paraId="56417E1C"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Персонал</w:t>
            </w:r>
          </w:p>
        </w:tc>
      </w:tr>
      <w:tr w:rsidR="0074707D" w:rsidRPr="006F7DDA" w14:paraId="3D473DD8" w14:textId="77777777" w:rsidTr="00532DB7">
        <w:tc>
          <w:tcPr>
            <w:tcW w:w="2689" w:type="dxa"/>
            <w:vAlign w:val="center"/>
          </w:tcPr>
          <w:p w14:paraId="0C9858DA"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Здания</w:t>
            </w:r>
          </w:p>
        </w:tc>
        <w:tc>
          <w:tcPr>
            <w:tcW w:w="6655" w:type="dxa"/>
            <w:vAlign w:val="center"/>
          </w:tcPr>
          <w:p w14:paraId="4B9564C2"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Реестр ПА =&gt; Здания</w:t>
            </w:r>
          </w:p>
        </w:tc>
      </w:tr>
    </w:tbl>
    <w:p w14:paraId="711C595D" w14:textId="77777777" w:rsidR="0074707D" w:rsidRPr="006F7DDA" w:rsidRDefault="0074707D" w:rsidP="0074707D">
      <w:pPr>
        <w:ind w:firstLine="708"/>
        <w:rPr>
          <w:rFonts w:ascii="Times New Roman" w:hAnsi="Times New Roman"/>
          <w:i w:val="0"/>
          <w:szCs w:val="28"/>
        </w:rPr>
      </w:pPr>
    </w:p>
    <w:p w14:paraId="679D3314" w14:textId="7821FF1A" w:rsidR="0074707D" w:rsidRPr="006F7DDA" w:rsidRDefault="0074707D" w:rsidP="0074707D">
      <w:pPr>
        <w:ind w:firstLine="708"/>
        <w:rPr>
          <w:rFonts w:ascii="Times New Roman" w:hAnsi="Times New Roman"/>
          <w:i w:val="0"/>
          <w:szCs w:val="28"/>
        </w:rPr>
      </w:pPr>
      <w:r w:rsidRPr="006F7DDA">
        <w:rPr>
          <w:rFonts w:ascii="Times New Roman" w:hAnsi="Times New Roman"/>
          <w:i w:val="0"/>
          <w:szCs w:val="28"/>
        </w:rPr>
        <w:t>На рисунке 1</w:t>
      </w:r>
      <w:r w:rsidR="00B67D2D">
        <w:rPr>
          <w:rFonts w:ascii="Times New Roman" w:hAnsi="Times New Roman"/>
          <w:i w:val="0"/>
          <w:szCs w:val="28"/>
        </w:rPr>
        <w:t>4</w:t>
      </w:r>
      <w:r w:rsidRPr="006F7DDA">
        <w:rPr>
          <w:rFonts w:ascii="Times New Roman" w:hAnsi="Times New Roman"/>
          <w:i w:val="0"/>
          <w:szCs w:val="28"/>
        </w:rPr>
        <w:t xml:space="preserve"> представлен реестр СММ на ПЧМ.</w:t>
      </w:r>
    </w:p>
    <w:p w14:paraId="4D70D624" w14:textId="77777777" w:rsidR="00B67D2D" w:rsidRDefault="00B67D2D" w:rsidP="0074707D">
      <w:pPr>
        <w:rPr>
          <w:rFonts w:ascii="Times New Roman" w:hAnsi="Times New Roman"/>
          <w:i w:val="0"/>
          <w:noProof/>
          <w:szCs w:val="28"/>
        </w:rPr>
      </w:pPr>
    </w:p>
    <w:p w14:paraId="14BD6E7E" w14:textId="77777777" w:rsidR="0074707D" w:rsidRPr="006F7DDA" w:rsidRDefault="0074707D" w:rsidP="0074707D">
      <w:pPr>
        <w:rPr>
          <w:rFonts w:ascii="Times New Roman" w:hAnsi="Times New Roman"/>
          <w:i w:val="0"/>
          <w:szCs w:val="28"/>
        </w:rPr>
      </w:pPr>
      <w:r w:rsidRPr="006F7DDA">
        <w:rPr>
          <w:rFonts w:ascii="Times New Roman" w:hAnsi="Times New Roman"/>
          <w:i w:val="0"/>
          <w:noProof/>
          <w:szCs w:val="28"/>
        </w:rPr>
        <w:drawing>
          <wp:inline distT="0" distB="0" distL="0" distR="0" wp14:anchorId="6DB57324" wp14:editId="387DCEBC">
            <wp:extent cx="5939790" cy="1980771"/>
            <wp:effectExtent l="19050" t="19050" r="22860" b="1968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6523"/>
                    <a:stretch/>
                  </pic:blipFill>
                  <pic:spPr bwMode="auto">
                    <a:xfrm>
                      <a:off x="0" y="0"/>
                      <a:ext cx="5939790" cy="1980771"/>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244A4A6" w14:textId="1F43B9BE" w:rsidR="0074707D" w:rsidRPr="006F7DDA" w:rsidRDefault="0074707D" w:rsidP="0074707D">
      <w:pPr>
        <w:pStyle w:val="afd"/>
        <w:rPr>
          <w:sz w:val="28"/>
          <w:szCs w:val="28"/>
        </w:rPr>
      </w:pPr>
      <w:r w:rsidRPr="006F7DDA">
        <w:rPr>
          <w:sz w:val="28"/>
          <w:szCs w:val="28"/>
        </w:rPr>
        <w:t>Рисунок 1</w:t>
      </w:r>
      <w:r w:rsidR="00B67D2D">
        <w:rPr>
          <w:sz w:val="28"/>
          <w:szCs w:val="28"/>
        </w:rPr>
        <w:t>4</w:t>
      </w:r>
      <w:r w:rsidRPr="006F7DDA">
        <w:rPr>
          <w:sz w:val="28"/>
          <w:szCs w:val="28"/>
        </w:rPr>
        <w:t xml:space="preserve"> – Реестр СММ</w:t>
      </w:r>
    </w:p>
    <w:p w14:paraId="5E6D5C14" w14:textId="77777777" w:rsidR="0074707D" w:rsidRPr="006F7DDA" w:rsidRDefault="0074707D" w:rsidP="00A934C1">
      <w:pPr>
        <w:pStyle w:val="1fc"/>
        <w:spacing w:line="400" w:lineRule="exact"/>
      </w:pPr>
      <w:r w:rsidRPr="006F7DDA">
        <w:t>Для поиска конкретного экземпляра производственного актива необходимо нажать на кнопку фильтра в названии признаков объекта и набрать на клавиатуре искомое значение.</w:t>
      </w:r>
    </w:p>
    <w:p w14:paraId="72B456C2" w14:textId="4ACDAF80" w:rsidR="00D5225C" w:rsidRPr="006F7DDA" w:rsidRDefault="0074707D" w:rsidP="00D5225C">
      <w:pPr>
        <w:jc w:val="left"/>
        <w:rPr>
          <w:rFonts w:ascii="Times New Roman" w:hAnsi="Times New Roman"/>
          <w:i w:val="0"/>
          <w:noProof/>
          <w:szCs w:val="28"/>
        </w:rPr>
      </w:pPr>
      <w:r w:rsidRPr="006F7DDA">
        <w:rPr>
          <w:rFonts w:ascii="Times New Roman" w:hAnsi="Times New Roman"/>
          <w:i w:val="0"/>
          <w:szCs w:val="28"/>
        </w:rPr>
        <w:t xml:space="preserve">На рисунке </w:t>
      </w:r>
      <w:r w:rsidR="00B263C2">
        <w:rPr>
          <w:rFonts w:ascii="Times New Roman" w:hAnsi="Times New Roman"/>
          <w:i w:val="0"/>
          <w:szCs w:val="28"/>
        </w:rPr>
        <w:t>15</w:t>
      </w:r>
      <w:r w:rsidRPr="006F7DDA">
        <w:rPr>
          <w:rFonts w:ascii="Times New Roman" w:hAnsi="Times New Roman"/>
          <w:i w:val="0"/>
          <w:szCs w:val="28"/>
        </w:rPr>
        <w:t xml:space="preserve"> представлен поиск объекта.</w:t>
      </w:r>
      <w:r w:rsidR="00D5225C" w:rsidRPr="006F7DDA">
        <w:rPr>
          <w:rFonts w:ascii="Times New Roman" w:hAnsi="Times New Roman"/>
          <w:i w:val="0"/>
          <w:noProof/>
          <w:szCs w:val="28"/>
        </w:rPr>
        <w:t xml:space="preserve"> </w:t>
      </w:r>
    </w:p>
    <w:p w14:paraId="24725B10" w14:textId="5779B227" w:rsidR="0074707D" w:rsidRPr="006F7DDA" w:rsidRDefault="00D5225C" w:rsidP="00D5225C">
      <w:pPr>
        <w:jc w:val="center"/>
        <w:rPr>
          <w:rFonts w:ascii="Times New Roman" w:hAnsi="Times New Roman"/>
          <w:i w:val="0"/>
          <w:noProof/>
          <w:szCs w:val="28"/>
        </w:rPr>
      </w:pPr>
      <w:r w:rsidRPr="006F7DDA">
        <w:rPr>
          <w:rFonts w:ascii="Times New Roman" w:hAnsi="Times New Roman"/>
          <w:i w:val="0"/>
          <w:noProof/>
          <w:szCs w:val="28"/>
        </w:rPr>
        <w:drawing>
          <wp:inline distT="0" distB="0" distL="0" distR="0" wp14:anchorId="668F0B44" wp14:editId="18B00AD2">
            <wp:extent cx="5422900" cy="2806700"/>
            <wp:effectExtent l="0" t="0" r="635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haredScreenshot9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22900" cy="2806700"/>
                    </a:xfrm>
                    <a:prstGeom prst="rect">
                      <a:avLst/>
                    </a:prstGeom>
                  </pic:spPr>
                </pic:pic>
              </a:graphicData>
            </a:graphic>
          </wp:inline>
        </w:drawing>
      </w:r>
    </w:p>
    <w:p w14:paraId="521C2896" w14:textId="0E26819F" w:rsidR="0074707D" w:rsidRPr="006F7DDA" w:rsidRDefault="0074707D" w:rsidP="0074707D">
      <w:pPr>
        <w:pStyle w:val="afd"/>
        <w:rPr>
          <w:sz w:val="28"/>
          <w:szCs w:val="28"/>
        </w:rPr>
      </w:pPr>
      <w:r w:rsidRPr="006F7DDA">
        <w:rPr>
          <w:sz w:val="28"/>
          <w:szCs w:val="28"/>
        </w:rPr>
        <w:t xml:space="preserve">Рисунок </w:t>
      </w:r>
      <w:r w:rsidR="00B27376">
        <w:rPr>
          <w:sz w:val="28"/>
          <w:szCs w:val="28"/>
        </w:rPr>
        <w:t>15</w:t>
      </w:r>
      <w:r w:rsidRPr="006F7DDA">
        <w:rPr>
          <w:sz w:val="28"/>
          <w:szCs w:val="28"/>
        </w:rPr>
        <w:t xml:space="preserve"> – Поиск СММ</w:t>
      </w:r>
    </w:p>
    <w:p w14:paraId="1D4DF00A" w14:textId="77777777" w:rsidR="0074707D" w:rsidRPr="006F7DDA" w:rsidRDefault="0074707D" w:rsidP="0074707D">
      <w:pPr>
        <w:pStyle w:val="20"/>
        <w:spacing w:line="400" w:lineRule="exact"/>
        <w:ind w:left="0" w:firstLine="709"/>
      </w:pPr>
      <w:bookmarkStart w:id="42" w:name="_Toc52364587"/>
      <w:bookmarkStart w:id="43" w:name="_Toc210385237"/>
      <w:r w:rsidRPr="006F7DDA">
        <w:t>Ведение реестра документов</w:t>
      </w:r>
      <w:bookmarkEnd w:id="42"/>
      <w:bookmarkEnd w:id="43"/>
    </w:p>
    <w:p w14:paraId="51FE788A" w14:textId="77777777" w:rsidR="0074707D" w:rsidRPr="006F7DDA" w:rsidRDefault="0074707D" w:rsidP="0074707D">
      <w:pPr>
        <w:pStyle w:val="31"/>
        <w:spacing w:before="240" w:after="240" w:line="240" w:lineRule="auto"/>
        <w:ind w:left="1060" w:firstLine="130"/>
        <w:rPr>
          <w:szCs w:val="28"/>
        </w:rPr>
      </w:pPr>
      <w:bookmarkStart w:id="44" w:name="_Toc52364588"/>
      <w:bookmarkStart w:id="45" w:name="_Toc210385238"/>
      <w:r w:rsidRPr="006F7DDA">
        <w:rPr>
          <w:szCs w:val="28"/>
        </w:rPr>
        <w:t>Поиск документа</w:t>
      </w:r>
      <w:bookmarkEnd w:id="44"/>
      <w:bookmarkEnd w:id="45"/>
    </w:p>
    <w:p w14:paraId="2A6315DC" w14:textId="77777777" w:rsidR="0074707D" w:rsidRPr="006F7DDA" w:rsidRDefault="0074707D" w:rsidP="00A934C1">
      <w:pPr>
        <w:pStyle w:val="1fc"/>
        <w:spacing w:line="400" w:lineRule="exact"/>
      </w:pPr>
      <w:r w:rsidRPr="006F7DDA">
        <w:t>Для просмотра реестра документов пользователь должен перейти по меню в раздел Документация.</w:t>
      </w:r>
    </w:p>
    <w:p w14:paraId="364A5697" w14:textId="77777777" w:rsidR="0074707D" w:rsidRPr="006F7DDA" w:rsidRDefault="0074707D" w:rsidP="00A934C1">
      <w:pPr>
        <w:pStyle w:val="1fc"/>
        <w:spacing w:line="400" w:lineRule="exact"/>
      </w:pPr>
      <w:r w:rsidRPr="006F7DDA">
        <w:t>Путь по меню: Главное меню =&gt; Документация</w:t>
      </w:r>
    </w:p>
    <w:p w14:paraId="5CE8A523" w14:textId="77777777" w:rsidR="0074707D" w:rsidRPr="006F7DDA" w:rsidRDefault="0074707D" w:rsidP="00A934C1">
      <w:pPr>
        <w:pStyle w:val="1fc"/>
        <w:spacing w:line="400" w:lineRule="exact"/>
      </w:pPr>
      <w:r w:rsidRPr="006F7DDA">
        <w:t>Для поиска конкретного экземпляра документа необходимо нажать на кнопку фильтра в названии признаков объекта и набрать на клавиатуре искомое значение.</w:t>
      </w:r>
    </w:p>
    <w:p w14:paraId="64141817" w14:textId="2D3E8CC4" w:rsidR="0074707D" w:rsidRPr="006F7DDA" w:rsidRDefault="0074707D" w:rsidP="0074707D">
      <w:pPr>
        <w:ind w:firstLine="708"/>
        <w:rPr>
          <w:rFonts w:ascii="Times New Roman" w:hAnsi="Times New Roman"/>
          <w:i w:val="0"/>
          <w:szCs w:val="28"/>
        </w:rPr>
      </w:pPr>
      <w:r w:rsidRPr="006F7DDA">
        <w:rPr>
          <w:rFonts w:ascii="Times New Roman" w:hAnsi="Times New Roman"/>
          <w:i w:val="0"/>
          <w:szCs w:val="28"/>
        </w:rPr>
        <w:t xml:space="preserve">На Рисунке </w:t>
      </w:r>
      <w:r w:rsidR="001A6CC3">
        <w:rPr>
          <w:rFonts w:ascii="Times New Roman" w:hAnsi="Times New Roman"/>
          <w:i w:val="0"/>
          <w:szCs w:val="28"/>
        </w:rPr>
        <w:t>16</w:t>
      </w:r>
      <w:r w:rsidRPr="006F7DDA">
        <w:rPr>
          <w:rFonts w:ascii="Times New Roman" w:hAnsi="Times New Roman"/>
          <w:i w:val="0"/>
          <w:szCs w:val="28"/>
        </w:rPr>
        <w:t xml:space="preserve"> представлен поиск документа по признаку «Номер документа».</w:t>
      </w:r>
    </w:p>
    <w:p w14:paraId="71ED052A" w14:textId="347CD921" w:rsidR="0074707D" w:rsidRPr="006F7DDA" w:rsidRDefault="0074707D" w:rsidP="0074707D">
      <w:pPr>
        <w:pStyle w:val="afd"/>
        <w:rPr>
          <w:sz w:val="28"/>
          <w:szCs w:val="28"/>
        </w:rPr>
      </w:pPr>
      <w:r w:rsidRPr="006F7DDA">
        <w:rPr>
          <w:noProof/>
          <w:sz w:val="28"/>
          <w:szCs w:val="28"/>
        </w:rPr>
        <w:drawing>
          <wp:inline distT="0" distB="0" distL="0" distR="0" wp14:anchorId="388C6515" wp14:editId="7D0E98DD">
            <wp:extent cx="5940425" cy="2961005"/>
            <wp:effectExtent l="0" t="0" r="317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haredScreenshot10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2961005"/>
                    </a:xfrm>
                    <a:prstGeom prst="rect">
                      <a:avLst/>
                    </a:prstGeom>
                  </pic:spPr>
                </pic:pic>
              </a:graphicData>
            </a:graphic>
          </wp:inline>
        </w:drawing>
      </w:r>
      <w:r w:rsidRPr="006F7DDA">
        <w:rPr>
          <w:sz w:val="28"/>
          <w:szCs w:val="28"/>
        </w:rPr>
        <w:t xml:space="preserve">Рисунок </w:t>
      </w:r>
      <w:r w:rsidR="001A6CC3">
        <w:rPr>
          <w:sz w:val="28"/>
          <w:szCs w:val="28"/>
        </w:rPr>
        <w:t>16</w:t>
      </w:r>
      <w:r w:rsidRPr="006F7DDA">
        <w:rPr>
          <w:sz w:val="28"/>
          <w:szCs w:val="28"/>
        </w:rPr>
        <w:t xml:space="preserve"> - Поиск Документа</w:t>
      </w:r>
    </w:p>
    <w:p w14:paraId="2CEC2228" w14:textId="77777777" w:rsidR="0074707D" w:rsidRPr="006F7DDA" w:rsidRDefault="0074707D" w:rsidP="0074707D">
      <w:pPr>
        <w:pStyle w:val="31"/>
        <w:spacing w:before="240" w:after="240" w:line="240" w:lineRule="auto"/>
        <w:ind w:left="1060" w:firstLine="130"/>
        <w:rPr>
          <w:i/>
          <w:szCs w:val="28"/>
        </w:rPr>
      </w:pPr>
      <w:bookmarkStart w:id="46" w:name="_Toc52364589"/>
      <w:bookmarkStart w:id="47" w:name="_Toc210385239"/>
      <w:r w:rsidRPr="006F7DDA">
        <w:rPr>
          <w:szCs w:val="28"/>
        </w:rPr>
        <w:t>Создание</w:t>
      </w:r>
      <w:r w:rsidRPr="006F7DDA">
        <w:rPr>
          <w:iCs/>
          <w:szCs w:val="28"/>
        </w:rPr>
        <w:t xml:space="preserve"> документа</w:t>
      </w:r>
      <w:bookmarkEnd w:id="46"/>
      <w:bookmarkEnd w:id="47"/>
    </w:p>
    <w:p w14:paraId="79E722C8" w14:textId="77777777" w:rsidR="0074707D" w:rsidRPr="006F7DDA" w:rsidRDefault="0074707D" w:rsidP="00A934C1">
      <w:pPr>
        <w:pStyle w:val="1fc"/>
        <w:spacing w:line="400" w:lineRule="exact"/>
      </w:pPr>
      <w:r w:rsidRPr="006F7DDA">
        <w:t>Для создания нового документа необходимо нажать ЛКМ на кнопку [Добавить запись]. После нажатия кнопки откроется новое окно - карточка объекта.</w:t>
      </w:r>
    </w:p>
    <w:p w14:paraId="332E5316" w14:textId="77777777" w:rsidR="0074707D" w:rsidRPr="006F7DDA" w:rsidRDefault="0074707D" w:rsidP="00A934C1">
      <w:pPr>
        <w:pStyle w:val="1fc"/>
        <w:spacing w:line="400" w:lineRule="exact"/>
      </w:pPr>
      <w:r w:rsidRPr="006F7DDA">
        <w:t>В открытой карточке объекта необходимо ввести данные в обязательные для заполнения поля (подсвечены красным цветом). В случае не заполнения обязательного поля система не позволит создать объект. После заполнения полей необходимо нажать кнопку [Создать] и затем для возвращения к реестру объектов кнопку [Назад].</w:t>
      </w:r>
    </w:p>
    <w:p w14:paraId="1336335C" w14:textId="6F12BC44" w:rsidR="0074707D" w:rsidRPr="006F7DDA" w:rsidRDefault="0074707D" w:rsidP="0074707D">
      <w:pPr>
        <w:ind w:firstLine="708"/>
        <w:rPr>
          <w:rFonts w:ascii="Times New Roman" w:hAnsi="Times New Roman"/>
          <w:i w:val="0"/>
          <w:szCs w:val="28"/>
        </w:rPr>
      </w:pPr>
      <w:r w:rsidRPr="006F7DDA">
        <w:rPr>
          <w:rFonts w:ascii="Times New Roman" w:hAnsi="Times New Roman"/>
          <w:noProof/>
          <w:szCs w:val="28"/>
        </w:rPr>
        <w:drawing>
          <wp:anchor distT="0" distB="0" distL="114300" distR="114300" simplePos="0" relativeHeight="251677696" behindDoc="0" locked="0" layoutInCell="1" allowOverlap="1" wp14:anchorId="340B4601" wp14:editId="2F89679C">
            <wp:simplePos x="0" y="0"/>
            <wp:positionH relativeFrom="column">
              <wp:posOffset>-22860</wp:posOffset>
            </wp:positionH>
            <wp:positionV relativeFrom="paragraph">
              <wp:posOffset>252095</wp:posOffset>
            </wp:positionV>
            <wp:extent cx="5939790" cy="1997710"/>
            <wp:effectExtent l="19050" t="19050" r="22860" b="21590"/>
            <wp:wrapTopAndBottom/>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939790" cy="1997710"/>
                    </a:xfrm>
                    <a:prstGeom prst="rect">
                      <a:avLst/>
                    </a:prstGeom>
                    <a:noFill/>
                    <a:ln w="6350">
                      <a:solidFill>
                        <a:schemeClr val="tx1"/>
                      </a:solidFill>
                    </a:ln>
                  </pic:spPr>
                </pic:pic>
              </a:graphicData>
            </a:graphic>
          </wp:anchor>
        </w:drawing>
      </w:r>
      <w:r w:rsidRPr="006F7DDA">
        <w:rPr>
          <w:rFonts w:ascii="Times New Roman" w:hAnsi="Times New Roman"/>
          <w:szCs w:val="28"/>
        </w:rPr>
        <w:t xml:space="preserve"> </w:t>
      </w:r>
      <w:r w:rsidRPr="006F7DDA">
        <w:rPr>
          <w:rFonts w:ascii="Times New Roman" w:hAnsi="Times New Roman"/>
          <w:i w:val="0"/>
          <w:szCs w:val="28"/>
        </w:rPr>
        <w:t xml:space="preserve">На Рисунке </w:t>
      </w:r>
      <w:r w:rsidR="00F24AD5">
        <w:rPr>
          <w:rFonts w:ascii="Times New Roman" w:hAnsi="Times New Roman"/>
          <w:i w:val="0"/>
          <w:szCs w:val="28"/>
        </w:rPr>
        <w:t>17</w:t>
      </w:r>
      <w:r w:rsidRPr="006F7DDA">
        <w:rPr>
          <w:rFonts w:ascii="Times New Roman" w:hAnsi="Times New Roman"/>
          <w:i w:val="0"/>
          <w:szCs w:val="28"/>
        </w:rPr>
        <w:t xml:space="preserve"> представлена заполненная карточка документа.</w:t>
      </w:r>
    </w:p>
    <w:p w14:paraId="215D0506" w14:textId="0A124004" w:rsidR="0074707D" w:rsidRPr="006F7DDA" w:rsidRDefault="0074707D" w:rsidP="0074707D">
      <w:pPr>
        <w:ind w:firstLine="708"/>
        <w:jc w:val="center"/>
        <w:rPr>
          <w:rFonts w:ascii="Times New Roman" w:hAnsi="Times New Roman"/>
          <w:bCs/>
          <w:i w:val="0"/>
          <w:szCs w:val="28"/>
        </w:rPr>
      </w:pPr>
      <w:r w:rsidRPr="006F7DDA">
        <w:rPr>
          <w:rFonts w:ascii="Times New Roman" w:hAnsi="Times New Roman"/>
          <w:bCs/>
          <w:i w:val="0"/>
          <w:szCs w:val="28"/>
        </w:rPr>
        <w:t xml:space="preserve">Рисунок </w:t>
      </w:r>
      <w:r w:rsidR="00F24AD5">
        <w:rPr>
          <w:rFonts w:ascii="Times New Roman" w:hAnsi="Times New Roman"/>
          <w:bCs/>
          <w:i w:val="0"/>
          <w:szCs w:val="28"/>
        </w:rPr>
        <w:t>17</w:t>
      </w:r>
      <w:r w:rsidRPr="006F7DDA">
        <w:rPr>
          <w:rFonts w:ascii="Times New Roman" w:hAnsi="Times New Roman"/>
          <w:bCs/>
          <w:i w:val="0"/>
          <w:szCs w:val="28"/>
        </w:rPr>
        <w:t xml:space="preserve"> – Карточка создаваемого Документа</w:t>
      </w:r>
    </w:p>
    <w:p w14:paraId="08967E4A" w14:textId="77777777" w:rsidR="0074707D" w:rsidRPr="006F7DDA" w:rsidRDefault="0074707D" w:rsidP="0074707D">
      <w:pPr>
        <w:pStyle w:val="31"/>
        <w:spacing w:before="240" w:after="240" w:line="240" w:lineRule="auto"/>
        <w:ind w:left="1060" w:firstLine="130"/>
        <w:rPr>
          <w:i/>
          <w:szCs w:val="28"/>
        </w:rPr>
      </w:pPr>
      <w:bookmarkStart w:id="48" w:name="_Toc52364590"/>
      <w:bookmarkStart w:id="49" w:name="_Toc210385240"/>
      <w:r w:rsidRPr="006F7DDA">
        <w:rPr>
          <w:szCs w:val="28"/>
        </w:rPr>
        <w:t>Редактирование</w:t>
      </w:r>
      <w:r w:rsidRPr="006F7DDA">
        <w:rPr>
          <w:iCs/>
          <w:szCs w:val="28"/>
        </w:rPr>
        <w:t xml:space="preserve"> документа</w:t>
      </w:r>
      <w:bookmarkEnd w:id="48"/>
      <w:bookmarkEnd w:id="49"/>
    </w:p>
    <w:p w14:paraId="10779ED3" w14:textId="77777777" w:rsidR="0074707D" w:rsidRPr="006F7DDA" w:rsidRDefault="0074707D" w:rsidP="00A934C1">
      <w:pPr>
        <w:pStyle w:val="1fc"/>
        <w:spacing w:line="400" w:lineRule="exact"/>
      </w:pPr>
      <w:r w:rsidRPr="006F7DDA">
        <w:t>Для редактирования документа необходимо открыть карточку объекта, с помощью двойного нажатия ЛКМ по соответствующей записи.</w:t>
      </w:r>
    </w:p>
    <w:p w14:paraId="5814B222" w14:textId="77777777" w:rsidR="0074707D" w:rsidRPr="006F7DDA" w:rsidRDefault="0074707D" w:rsidP="00A934C1">
      <w:pPr>
        <w:pStyle w:val="1fc"/>
        <w:spacing w:line="400" w:lineRule="exact"/>
      </w:pPr>
      <w:r w:rsidRPr="006F7DDA">
        <w:t>В открывшейся карточке объекта изменить значения полей, нажать кнопку [Сохранить] и затем для возвращения к реестру объектов нажать кнопку [Назад].</w:t>
      </w:r>
    </w:p>
    <w:p w14:paraId="2D02A602" w14:textId="77777777" w:rsidR="0074707D" w:rsidRPr="006F7DDA" w:rsidRDefault="0074707D" w:rsidP="0074707D">
      <w:pPr>
        <w:pStyle w:val="31"/>
        <w:spacing w:before="240" w:after="240" w:line="240" w:lineRule="auto"/>
        <w:ind w:left="1060" w:firstLine="130"/>
        <w:rPr>
          <w:i/>
          <w:szCs w:val="28"/>
        </w:rPr>
      </w:pPr>
      <w:bookmarkStart w:id="50" w:name="_Toc52364591"/>
      <w:bookmarkStart w:id="51" w:name="_Toc210385241"/>
      <w:r w:rsidRPr="006F7DDA">
        <w:rPr>
          <w:szCs w:val="28"/>
        </w:rPr>
        <w:t>Удаление</w:t>
      </w:r>
      <w:r w:rsidRPr="006F7DDA">
        <w:rPr>
          <w:iCs/>
          <w:szCs w:val="28"/>
        </w:rPr>
        <w:t xml:space="preserve"> документа</w:t>
      </w:r>
      <w:bookmarkEnd w:id="50"/>
      <w:bookmarkEnd w:id="51"/>
    </w:p>
    <w:p w14:paraId="59A76488" w14:textId="77777777" w:rsidR="0074707D" w:rsidRPr="006F7DDA" w:rsidRDefault="0074707D" w:rsidP="00A934C1">
      <w:pPr>
        <w:pStyle w:val="1fc"/>
        <w:spacing w:line="400" w:lineRule="exact"/>
      </w:pPr>
      <w:r w:rsidRPr="006F7DDA">
        <w:t>Для удаления документа необходимо открыть карточку объекта, с помощью двойного нажатия ЛКМ по соответствующей записи.</w:t>
      </w:r>
    </w:p>
    <w:p w14:paraId="05C88C07" w14:textId="77777777" w:rsidR="0074707D" w:rsidRPr="006F7DDA" w:rsidRDefault="0074707D" w:rsidP="00A934C1">
      <w:pPr>
        <w:pStyle w:val="1fc"/>
        <w:spacing w:line="400" w:lineRule="exact"/>
      </w:pPr>
      <w:r w:rsidRPr="006F7DDA">
        <w:t>В открывшейся карточке объекта изменить значение поля «Статус» на «Неактивно». Нажать кнопку [Сохранить] и затем для возвращения к реестру объектов нажать кнопку [Назад].</w:t>
      </w:r>
    </w:p>
    <w:p w14:paraId="79B09B1E" w14:textId="07E6A953" w:rsidR="0074707D" w:rsidRPr="006F7DDA" w:rsidRDefault="0074707D" w:rsidP="0074707D">
      <w:pPr>
        <w:jc w:val="left"/>
        <w:rPr>
          <w:rFonts w:ascii="Times New Roman" w:hAnsi="Times New Roman"/>
          <w:i w:val="0"/>
          <w:szCs w:val="28"/>
        </w:rPr>
      </w:pPr>
      <w:r w:rsidRPr="006F7DDA">
        <w:rPr>
          <w:rFonts w:ascii="Times New Roman" w:hAnsi="Times New Roman"/>
          <w:i w:val="0"/>
          <w:szCs w:val="28"/>
        </w:rPr>
        <w:t xml:space="preserve">На Рисунке </w:t>
      </w:r>
      <w:r w:rsidR="00D71530">
        <w:rPr>
          <w:rFonts w:ascii="Times New Roman" w:hAnsi="Times New Roman"/>
          <w:i w:val="0"/>
          <w:szCs w:val="28"/>
        </w:rPr>
        <w:t>18</w:t>
      </w:r>
      <w:r w:rsidRPr="006F7DDA">
        <w:rPr>
          <w:rFonts w:ascii="Times New Roman" w:hAnsi="Times New Roman"/>
          <w:i w:val="0"/>
          <w:szCs w:val="28"/>
        </w:rPr>
        <w:t xml:space="preserve"> представлено удаление документа.</w:t>
      </w:r>
      <w:r w:rsidRPr="006F7DDA">
        <w:rPr>
          <w:rFonts w:ascii="Times New Roman" w:hAnsi="Times New Roman"/>
          <w:noProof/>
          <w:szCs w:val="28"/>
        </w:rPr>
        <w:t xml:space="preserve"> </w:t>
      </w:r>
      <w:r w:rsidRPr="006F7DDA">
        <w:rPr>
          <w:rFonts w:ascii="Times New Roman" w:hAnsi="Times New Roman"/>
          <w:noProof/>
          <w:szCs w:val="28"/>
        </w:rPr>
        <w:drawing>
          <wp:inline distT="0" distB="0" distL="0" distR="0" wp14:anchorId="45589DF1" wp14:editId="73B01152">
            <wp:extent cx="5939790" cy="1997710"/>
            <wp:effectExtent l="19050" t="19050" r="22860" b="2159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1997710"/>
                    </a:xfrm>
                    <a:prstGeom prst="rect">
                      <a:avLst/>
                    </a:prstGeom>
                    <a:noFill/>
                    <a:ln w="6350">
                      <a:solidFill>
                        <a:schemeClr val="tx1"/>
                      </a:solidFill>
                    </a:ln>
                  </pic:spPr>
                </pic:pic>
              </a:graphicData>
            </a:graphic>
          </wp:inline>
        </w:drawing>
      </w:r>
    </w:p>
    <w:p w14:paraId="073BBF0B" w14:textId="538843FC" w:rsidR="0074707D" w:rsidRPr="006F7DDA" w:rsidRDefault="0074707D" w:rsidP="0074707D">
      <w:pPr>
        <w:ind w:firstLine="708"/>
        <w:jc w:val="center"/>
        <w:rPr>
          <w:rFonts w:ascii="Times New Roman" w:hAnsi="Times New Roman"/>
          <w:bCs/>
          <w:i w:val="0"/>
          <w:szCs w:val="28"/>
        </w:rPr>
      </w:pPr>
      <w:r w:rsidRPr="006F7DDA">
        <w:rPr>
          <w:rFonts w:ascii="Times New Roman" w:hAnsi="Times New Roman"/>
          <w:bCs/>
          <w:i w:val="0"/>
          <w:szCs w:val="28"/>
        </w:rPr>
        <w:t xml:space="preserve">Рисунок </w:t>
      </w:r>
      <w:r w:rsidR="00D71530">
        <w:rPr>
          <w:rFonts w:ascii="Times New Roman" w:hAnsi="Times New Roman"/>
          <w:bCs/>
          <w:i w:val="0"/>
          <w:szCs w:val="28"/>
        </w:rPr>
        <w:t xml:space="preserve">18 </w:t>
      </w:r>
      <w:r w:rsidRPr="006F7DDA">
        <w:rPr>
          <w:rFonts w:ascii="Times New Roman" w:hAnsi="Times New Roman"/>
          <w:bCs/>
          <w:i w:val="0"/>
          <w:szCs w:val="28"/>
        </w:rPr>
        <w:t>– Удаление Документа</w:t>
      </w:r>
    </w:p>
    <w:p w14:paraId="1A1CC744" w14:textId="77777777" w:rsidR="0074707D" w:rsidRPr="006F7DDA" w:rsidRDefault="0074707D" w:rsidP="0074707D">
      <w:pPr>
        <w:pStyle w:val="20"/>
        <w:spacing w:line="400" w:lineRule="exact"/>
        <w:ind w:left="0" w:firstLine="709"/>
      </w:pPr>
      <w:bookmarkStart w:id="52" w:name="_Toc52364592"/>
      <w:bookmarkStart w:id="53" w:name="_Toc210385242"/>
      <w:r w:rsidRPr="006F7DDA">
        <w:t>Ведение справочников технологии ремонтов пути</w:t>
      </w:r>
      <w:bookmarkEnd w:id="52"/>
      <w:bookmarkEnd w:id="53"/>
    </w:p>
    <w:p w14:paraId="5D152D01" w14:textId="77777777" w:rsidR="0074707D" w:rsidRPr="006F7DDA" w:rsidRDefault="0074707D" w:rsidP="0074707D">
      <w:pPr>
        <w:pStyle w:val="31"/>
        <w:spacing w:before="240" w:after="240" w:line="240" w:lineRule="auto"/>
        <w:ind w:left="1060" w:firstLine="130"/>
        <w:rPr>
          <w:szCs w:val="28"/>
        </w:rPr>
      </w:pPr>
      <w:bookmarkStart w:id="54" w:name="_Toc52364593"/>
      <w:bookmarkStart w:id="55" w:name="_Toc210385243"/>
      <w:r w:rsidRPr="006F7DDA">
        <w:rPr>
          <w:szCs w:val="28"/>
        </w:rPr>
        <w:t>Просмотр справочника Вид ремонта</w:t>
      </w:r>
      <w:bookmarkEnd w:id="54"/>
      <w:bookmarkEnd w:id="55"/>
    </w:p>
    <w:p w14:paraId="106C6D23" w14:textId="77777777" w:rsidR="0074707D" w:rsidRPr="006F7DDA" w:rsidRDefault="0074707D" w:rsidP="00A934C1">
      <w:pPr>
        <w:pStyle w:val="1fc"/>
        <w:spacing w:line="400" w:lineRule="exact"/>
      </w:pPr>
      <w:r w:rsidRPr="006F7DDA">
        <w:t>Для просмотра справочника Вид ремонта и необходимо перейти по меню в раздел Вид ремонта.</w:t>
      </w:r>
    </w:p>
    <w:p w14:paraId="2AA38F2A" w14:textId="77777777" w:rsidR="0074707D" w:rsidRPr="006F7DDA" w:rsidRDefault="0074707D" w:rsidP="00A934C1">
      <w:pPr>
        <w:pStyle w:val="1fc"/>
        <w:spacing w:line="400" w:lineRule="exact"/>
      </w:pPr>
      <w:r w:rsidRPr="006F7DDA">
        <w:t>Путь по меню: Главное меню =&gt; ТРП =&gt; Вид ремонта</w:t>
      </w:r>
    </w:p>
    <w:p w14:paraId="5FB8019E" w14:textId="77777777" w:rsidR="0074707D" w:rsidRPr="006F7DDA" w:rsidRDefault="0074707D" w:rsidP="00A934C1">
      <w:pPr>
        <w:pStyle w:val="1fc"/>
        <w:spacing w:line="400" w:lineRule="exact"/>
      </w:pPr>
      <w:r w:rsidRPr="006F7DDA">
        <w:t>Данный справочник доступен только в режиме просмотра.</w:t>
      </w:r>
    </w:p>
    <w:p w14:paraId="3122EF8E" w14:textId="46753B02" w:rsidR="0074707D" w:rsidRPr="006F7DDA" w:rsidRDefault="0074707D" w:rsidP="00A934C1">
      <w:pPr>
        <w:pStyle w:val="1fc"/>
        <w:spacing w:line="400" w:lineRule="exact"/>
      </w:pPr>
      <w:r w:rsidRPr="006F7DDA">
        <w:t xml:space="preserve">На Рисунке </w:t>
      </w:r>
      <w:r w:rsidR="00807932">
        <w:t>19</w:t>
      </w:r>
      <w:r w:rsidRPr="006F7DDA">
        <w:t xml:space="preserve"> представлен справочник Вид ремонта.</w:t>
      </w:r>
    </w:p>
    <w:p w14:paraId="4E562333" w14:textId="77777777" w:rsidR="00975799" w:rsidRDefault="00975799" w:rsidP="0074707D">
      <w:pPr>
        <w:pStyle w:val="1fc"/>
        <w:spacing w:line="240" w:lineRule="auto"/>
        <w:ind w:firstLine="0"/>
        <w:rPr>
          <w:noProof/>
        </w:rPr>
      </w:pPr>
    </w:p>
    <w:p w14:paraId="244CD64E" w14:textId="77777777" w:rsidR="0074707D" w:rsidRPr="006F7DDA" w:rsidRDefault="0074707D" w:rsidP="0074707D">
      <w:pPr>
        <w:pStyle w:val="1fc"/>
        <w:spacing w:line="240" w:lineRule="auto"/>
        <w:ind w:firstLine="0"/>
      </w:pPr>
      <w:r w:rsidRPr="006F7DDA">
        <w:rPr>
          <w:noProof/>
        </w:rPr>
        <w:drawing>
          <wp:inline distT="0" distB="0" distL="0" distR="0" wp14:anchorId="449570C6" wp14:editId="2D05B0A3">
            <wp:extent cx="5934075" cy="2956958"/>
            <wp:effectExtent l="19050" t="19050" r="9525" b="1524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6996" b="4559"/>
                    <a:stretch/>
                  </pic:blipFill>
                  <pic:spPr bwMode="auto">
                    <a:xfrm>
                      <a:off x="0" y="0"/>
                      <a:ext cx="5934075" cy="2956958"/>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2C63F42" w14:textId="091E36FC" w:rsidR="0074707D" w:rsidRPr="006F7DDA" w:rsidRDefault="0074707D" w:rsidP="0074707D">
      <w:pPr>
        <w:pStyle w:val="1fc"/>
        <w:spacing w:line="240" w:lineRule="auto"/>
        <w:ind w:firstLine="0"/>
        <w:jc w:val="center"/>
        <w:rPr>
          <w:bCs/>
        </w:rPr>
      </w:pPr>
      <w:r w:rsidRPr="006F7DDA">
        <w:rPr>
          <w:bCs/>
        </w:rPr>
        <w:t xml:space="preserve">Рисунок </w:t>
      </w:r>
      <w:r w:rsidR="00807932">
        <w:rPr>
          <w:bCs/>
        </w:rPr>
        <w:t>19</w:t>
      </w:r>
      <w:r w:rsidRPr="006F7DDA">
        <w:rPr>
          <w:bCs/>
        </w:rPr>
        <w:t xml:space="preserve"> – Справочник Вид ремонта</w:t>
      </w:r>
    </w:p>
    <w:p w14:paraId="7A75A768" w14:textId="77777777" w:rsidR="0074707D" w:rsidRPr="006F7DDA" w:rsidRDefault="0074707D" w:rsidP="0074707D">
      <w:pPr>
        <w:pStyle w:val="31"/>
        <w:spacing w:before="240" w:after="240" w:line="240" w:lineRule="auto"/>
        <w:ind w:left="1060" w:firstLine="130"/>
        <w:rPr>
          <w:szCs w:val="28"/>
        </w:rPr>
      </w:pPr>
      <w:bookmarkStart w:id="56" w:name="_Toc52364594"/>
      <w:bookmarkStart w:id="57" w:name="_Toc210385244"/>
      <w:r w:rsidRPr="006F7DDA">
        <w:rPr>
          <w:szCs w:val="28"/>
        </w:rPr>
        <w:t>Ведение справочников Виды ремонта СПС, СММ и ЛО</w:t>
      </w:r>
      <w:bookmarkEnd w:id="56"/>
      <w:bookmarkEnd w:id="57"/>
    </w:p>
    <w:p w14:paraId="0EA43838" w14:textId="77777777" w:rsidR="0074707D" w:rsidRPr="006F7DDA" w:rsidRDefault="0074707D" w:rsidP="0074707D">
      <w:pPr>
        <w:pStyle w:val="40"/>
        <w:spacing w:before="240" w:after="240"/>
        <w:ind w:left="1712" w:firstLine="130"/>
        <w:rPr>
          <w:rFonts w:ascii="Times New Roman" w:hAnsi="Times New Roman"/>
          <w:b/>
          <w:bCs/>
          <w:i w:val="0"/>
          <w:iCs/>
        </w:rPr>
      </w:pPr>
      <w:r w:rsidRPr="006F7DDA">
        <w:rPr>
          <w:rFonts w:ascii="Times New Roman" w:hAnsi="Times New Roman"/>
          <w:b/>
          <w:bCs/>
          <w:i w:val="0"/>
          <w:iCs/>
        </w:rPr>
        <w:t>Просмотр справочника Виды ремонта СПС</w:t>
      </w:r>
    </w:p>
    <w:p w14:paraId="4D0D8480" w14:textId="77777777" w:rsidR="0074707D" w:rsidRPr="006F7DDA" w:rsidRDefault="0074707D" w:rsidP="00A934C1">
      <w:pPr>
        <w:pStyle w:val="1fc"/>
        <w:spacing w:line="400" w:lineRule="exact"/>
      </w:pPr>
      <w:r w:rsidRPr="006F7DDA">
        <w:t>Для просмотра справочника Технологии ремонта необходимо перейти по меню в раздел Технологии ремонта.</w:t>
      </w:r>
    </w:p>
    <w:p w14:paraId="1AA0F945" w14:textId="77777777" w:rsidR="0074707D" w:rsidRPr="006F7DDA" w:rsidRDefault="0074707D" w:rsidP="00A934C1">
      <w:pPr>
        <w:pStyle w:val="1fc"/>
        <w:spacing w:line="400" w:lineRule="exact"/>
      </w:pPr>
      <w:r w:rsidRPr="006F7DDA">
        <w:t>Путь по меню: Главное меню =&gt; Справочники =&gt; Виды ремонта СПС</w:t>
      </w:r>
    </w:p>
    <w:p w14:paraId="2C878C95" w14:textId="7F1B74CF" w:rsidR="0074707D" w:rsidRPr="006F7DDA" w:rsidRDefault="0074707D" w:rsidP="00A934C1">
      <w:pPr>
        <w:pStyle w:val="1fc"/>
        <w:spacing w:line="400" w:lineRule="exact"/>
      </w:pPr>
      <w:r w:rsidRPr="006F7DDA">
        <w:t>Для поиска конкретного вида ремонта можно воспользоваться поиском через фильтр в названии признаков объекта, набрав на клавиатуре искомое значение.</w:t>
      </w:r>
    </w:p>
    <w:p w14:paraId="6728F2AA" w14:textId="24B67A76" w:rsidR="0074707D" w:rsidRPr="006F7DDA" w:rsidRDefault="0074707D" w:rsidP="0074707D">
      <w:pPr>
        <w:pStyle w:val="1fc"/>
        <w:spacing w:line="240" w:lineRule="auto"/>
        <w:rPr>
          <w:i/>
          <w:noProof/>
        </w:rPr>
      </w:pPr>
      <w:r w:rsidRPr="006F7DDA">
        <w:t>На Рисунке 2</w:t>
      </w:r>
      <w:r w:rsidR="00442AC4">
        <w:t>0</w:t>
      </w:r>
      <w:r w:rsidRPr="006F7DDA">
        <w:t xml:space="preserve"> представлен просмотр справочника Виды ремонта ПМ.</w:t>
      </w:r>
    </w:p>
    <w:p w14:paraId="28F248FD" w14:textId="77777777" w:rsidR="0074707D" w:rsidRPr="006F7DDA" w:rsidRDefault="0074707D" w:rsidP="0074707D">
      <w:pPr>
        <w:keepNext/>
        <w:rPr>
          <w:rFonts w:ascii="Times New Roman" w:hAnsi="Times New Roman"/>
          <w:szCs w:val="28"/>
        </w:rPr>
      </w:pPr>
      <w:r w:rsidRPr="006F7DDA">
        <w:rPr>
          <w:rFonts w:ascii="Times New Roman" w:hAnsi="Times New Roman"/>
          <w:noProof/>
          <w:szCs w:val="28"/>
        </w:rPr>
        <w:drawing>
          <wp:inline distT="0" distB="0" distL="0" distR="0" wp14:anchorId="04B62B62" wp14:editId="28348B74">
            <wp:extent cx="5940425" cy="2019300"/>
            <wp:effectExtent l="0" t="0" r="317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aredScreenshot10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0425" cy="2019300"/>
                    </a:xfrm>
                    <a:prstGeom prst="rect">
                      <a:avLst/>
                    </a:prstGeom>
                  </pic:spPr>
                </pic:pic>
              </a:graphicData>
            </a:graphic>
          </wp:inline>
        </w:drawing>
      </w:r>
    </w:p>
    <w:p w14:paraId="71E6D498" w14:textId="0A7D14D5" w:rsidR="0074707D" w:rsidRPr="006F7DDA" w:rsidRDefault="0074707D" w:rsidP="0074707D">
      <w:pPr>
        <w:pStyle w:val="1fc"/>
        <w:spacing w:line="240" w:lineRule="auto"/>
        <w:ind w:firstLine="0"/>
        <w:jc w:val="center"/>
      </w:pPr>
      <w:r w:rsidRPr="006F7DDA">
        <w:t>Рисунок 2</w:t>
      </w:r>
      <w:r w:rsidR="00442AC4">
        <w:t>0</w:t>
      </w:r>
      <w:r w:rsidRPr="006F7DDA">
        <w:t xml:space="preserve"> - Просмотр справочника Виды ремонта ПМ</w:t>
      </w:r>
    </w:p>
    <w:p w14:paraId="3F76BE62" w14:textId="77777777" w:rsidR="0074707D" w:rsidRPr="006F7DDA" w:rsidRDefault="0074707D" w:rsidP="0074707D">
      <w:pPr>
        <w:pStyle w:val="1fc"/>
        <w:spacing w:line="240" w:lineRule="auto"/>
        <w:ind w:firstLine="0"/>
        <w:jc w:val="center"/>
      </w:pPr>
    </w:p>
    <w:p w14:paraId="4972967C" w14:textId="77777777" w:rsidR="0074707D" w:rsidRPr="006F7DDA" w:rsidRDefault="0074707D" w:rsidP="00A934C1">
      <w:pPr>
        <w:pStyle w:val="1fc"/>
        <w:spacing w:line="400" w:lineRule="exact"/>
      </w:pPr>
      <w:r w:rsidRPr="006F7DDA">
        <w:t>Просмотр справочников Виды ремонта СММ и Виды ремонта ЛО осуществляется аналогично, путь по меню Главное меню =&gt; Справочники =&gt; Виды ремонта СММ, Главное меню =&gt; Справочники =&gt; Виды ремонта ЛО.</w:t>
      </w:r>
    </w:p>
    <w:p w14:paraId="4C03E791" w14:textId="77777777" w:rsidR="0074707D" w:rsidRPr="006F7DDA" w:rsidRDefault="0074707D" w:rsidP="0074707D">
      <w:pPr>
        <w:pStyle w:val="40"/>
        <w:spacing w:before="240" w:after="240"/>
        <w:ind w:left="1712" w:firstLine="130"/>
        <w:rPr>
          <w:rFonts w:ascii="Times New Roman" w:hAnsi="Times New Roman"/>
          <w:b/>
          <w:bCs/>
          <w:i w:val="0"/>
          <w:iCs/>
        </w:rPr>
      </w:pPr>
      <w:r w:rsidRPr="006F7DDA">
        <w:rPr>
          <w:rFonts w:ascii="Times New Roman" w:hAnsi="Times New Roman"/>
          <w:b/>
          <w:bCs/>
          <w:i w:val="0"/>
          <w:iCs/>
        </w:rPr>
        <w:t>Создание / редактирование / удаление Вида ремонта</w:t>
      </w:r>
    </w:p>
    <w:p w14:paraId="4CD77B52" w14:textId="14CDDE03" w:rsidR="0074707D" w:rsidRPr="006F7DDA" w:rsidRDefault="0074707D" w:rsidP="00A934C1">
      <w:pPr>
        <w:pStyle w:val="1fc"/>
        <w:spacing w:line="400" w:lineRule="exact"/>
      </w:pPr>
      <w:r w:rsidRPr="006F7DDA">
        <w:t>В зависимости от необходимого действия (создание, редактирование или удаление записи) пользователь однократным нажатием ЛКМ выбирает кнопку на экране, как показано на рисунке 2</w:t>
      </w:r>
      <w:r w:rsidR="00417B07">
        <w:t>1</w:t>
      </w:r>
      <w:r w:rsidRPr="006F7DDA">
        <w:t>.</w:t>
      </w:r>
    </w:p>
    <w:p w14:paraId="01A2C3DF" w14:textId="77777777" w:rsidR="0074707D" w:rsidRPr="006F7DDA" w:rsidRDefault="0074707D" w:rsidP="0074707D">
      <w:pPr>
        <w:ind w:firstLine="708"/>
        <w:rPr>
          <w:rFonts w:ascii="Times New Roman" w:hAnsi="Times New Roman"/>
          <w:i w:val="0"/>
          <w:szCs w:val="28"/>
        </w:rPr>
      </w:pPr>
    </w:p>
    <w:p w14:paraId="5C40F5A3" w14:textId="77777777" w:rsidR="0074707D" w:rsidRPr="006F7DDA" w:rsidRDefault="0074707D" w:rsidP="0074707D">
      <w:pPr>
        <w:ind w:firstLine="708"/>
        <w:rPr>
          <w:rFonts w:ascii="Times New Roman" w:hAnsi="Times New Roman"/>
          <w:i w:val="0"/>
          <w:szCs w:val="28"/>
        </w:rPr>
      </w:pPr>
      <w:r w:rsidRPr="006F7DDA">
        <w:rPr>
          <w:rFonts w:ascii="Times New Roman" w:hAnsi="Times New Roman"/>
          <w:i w:val="0"/>
          <w:noProof/>
          <w:szCs w:val="28"/>
        </w:rPr>
        <w:drawing>
          <wp:inline distT="0" distB="0" distL="0" distR="0" wp14:anchorId="49D4D270" wp14:editId="0499F4EC">
            <wp:extent cx="5689600" cy="2857500"/>
            <wp:effectExtent l="0" t="0" r="635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haredScreenshot1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89600" cy="2857500"/>
                    </a:xfrm>
                    <a:prstGeom prst="rect">
                      <a:avLst/>
                    </a:prstGeom>
                  </pic:spPr>
                </pic:pic>
              </a:graphicData>
            </a:graphic>
          </wp:inline>
        </w:drawing>
      </w:r>
    </w:p>
    <w:p w14:paraId="431C4DD3" w14:textId="58F93101" w:rsidR="0074707D" w:rsidRPr="006F7DDA" w:rsidRDefault="0074707D" w:rsidP="0074707D">
      <w:pPr>
        <w:ind w:firstLine="708"/>
        <w:jc w:val="center"/>
        <w:rPr>
          <w:rFonts w:ascii="Times New Roman" w:hAnsi="Times New Roman"/>
          <w:i w:val="0"/>
          <w:szCs w:val="28"/>
        </w:rPr>
      </w:pPr>
      <w:r w:rsidRPr="006F7DDA">
        <w:rPr>
          <w:rFonts w:ascii="Times New Roman" w:hAnsi="Times New Roman"/>
          <w:i w:val="0"/>
          <w:szCs w:val="28"/>
        </w:rPr>
        <w:t>Рисунок 2</w:t>
      </w:r>
      <w:r w:rsidR="00A03CA3">
        <w:rPr>
          <w:rFonts w:ascii="Times New Roman" w:hAnsi="Times New Roman"/>
          <w:i w:val="0"/>
          <w:szCs w:val="28"/>
        </w:rPr>
        <w:t>1</w:t>
      </w:r>
      <w:r w:rsidRPr="006F7DDA">
        <w:rPr>
          <w:rFonts w:ascii="Times New Roman" w:hAnsi="Times New Roman"/>
          <w:i w:val="0"/>
          <w:szCs w:val="28"/>
        </w:rPr>
        <w:t xml:space="preserve"> – Создание/редактирование/удаление вида ремонта </w:t>
      </w:r>
    </w:p>
    <w:p w14:paraId="2FE27444" w14:textId="77777777" w:rsidR="0074707D" w:rsidRPr="006F7DDA" w:rsidRDefault="0074707D" w:rsidP="0074707D">
      <w:pPr>
        <w:ind w:firstLine="708"/>
        <w:jc w:val="center"/>
        <w:rPr>
          <w:rFonts w:ascii="Times New Roman" w:hAnsi="Times New Roman"/>
          <w:i w:val="0"/>
          <w:szCs w:val="28"/>
        </w:rPr>
      </w:pPr>
    </w:p>
    <w:p w14:paraId="1D931BAA" w14:textId="77777777" w:rsidR="0074707D" w:rsidRPr="006F7DDA" w:rsidRDefault="0074707D" w:rsidP="00A934C1">
      <w:pPr>
        <w:pStyle w:val="1fc"/>
        <w:spacing w:line="400" w:lineRule="exact"/>
      </w:pPr>
      <w:r w:rsidRPr="006F7DDA">
        <w:t>Создание, редактирование, удаление записей в справочнике Виды ремонта СММ и ЛО осуществляется аналогично.</w:t>
      </w:r>
    </w:p>
    <w:p w14:paraId="2F98FCC2" w14:textId="77777777" w:rsidR="0074707D" w:rsidRPr="006F7DDA" w:rsidRDefault="0074707D" w:rsidP="0074707D">
      <w:pPr>
        <w:pStyle w:val="31"/>
        <w:spacing w:before="240" w:after="240" w:line="240" w:lineRule="auto"/>
        <w:ind w:left="1060" w:firstLine="130"/>
        <w:rPr>
          <w:szCs w:val="28"/>
        </w:rPr>
      </w:pPr>
      <w:bookmarkStart w:id="58" w:name="_Toc52364595"/>
      <w:bookmarkStart w:id="59" w:name="_Toc210385245"/>
      <w:r w:rsidRPr="006F7DDA">
        <w:rPr>
          <w:szCs w:val="28"/>
        </w:rPr>
        <w:t>Заполнение НСИ по СПС и СММ</w:t>
      </w:r>
      <w:bookmarkEnd w:id="58"/>
      <w:bookmarkEnd w:id="59"/>
    </w:p>
    <w:p w14:paraId="07DBC939" w14:textId="79D4A885" w:rsidR="0074707D" w:rsidRPr="006F7DDA" w:rsidRDefault="0074707D" w:rsidP="00A934C1">
      <w:pPr>
        <w:pStyle w:val="1fc"/>
        <w:spacing w:line="400" w:lineRule="exact"/>
      </w:pPr>
      <w:r w:rsidRPr="006F7DDA">
        <w:t>Для заполнения нормативно-справочной информации по СПС необходимо перейти по меню в раздел Заполнение НСИ по СПС. (рис. 2</w:t>
      </w:r>
      <w:r w:rsidR="00B26290">
        <w:t>2</w:t>
      </w:r>
      <w:r w:rsidRPr="006F7DDA">
        <w:t>)</w:t>
      </w:r>
    </w:p>
    <w:p w14:paraId="15C33A32" w14:textId="77777777" w:rsidR="0074707D" w:rsidRPr="006F7DDA" w:rsidRDefault="0074707D" w:rsidP="00A934C1">
      <w:pPr>
        <w:pStyle w:val="1fc"/>
        <w:spacing w:line="400" w:lineRule="exact"/>
      </w:pPr>
      <w:r w:rsidRPr="006F7DDA">
        <w:t>Путь по меню: Главное меню =&gt; Отчеты =&gt; Заполнение НСИ по СПС</w:t>
      </w:r>
    </w:p>
    <w:p w14:paraId="7D9C4343" w14:textId="77777777" w:rsidR="0074707D" w:rsidRPr="006F7DDA" w:rsidRDefault="0074707D" w:rsidP="0074707D">
      <w:pPr>
        <w:rPr>
          <w:rFonts w:ascii="Times New Roman" w:hAnsi="Times New Roman"/>
          <w:szCs w:val="28"/>
        </w:rPr>
      </w:pPr>
      <w:r w:rsidRPr="006F7DDA">
        <w:rPr>
          <w:rFonts w:ascii="Times New Roman" w:hAnsi="Times New Roman"/>
          <w:noProof/>
          <w:szCs w:val="28"/>
        </w:rPr>
        <w:drawing>
          <wp:inline distT="0" distB="0" distL="0" distR="0" wp14:anchorId="2155BA3C" wp14:editId="70D6419F">
            <wp:extent cx="5940425" cy="2970530"/>
            <wp:effectExtent l="0" t="0" r="3175" b="127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970530"/>
                    </a:xfrm>
                    <a:prstGeom prst="rect">
                      <a:avLst/>
                    </a:prstGeom>
                  </pic:spPr>
                </pic:pic>
              </a:graphicData>
            </a:graphic>
          </wp:inline>
        </w:drawing>
      </w:r>
    </w:p>
    <w:p w14:paraId="6ECD5CE5" w14:textId="5582CB11" w:rsidR="0074707D" w:rsidRPr="006F7DDA" w:rsidRDefault="0074707D" w:rsidP="0074707D">
      <w:pPr>
        <w:jc w:val="center"/>
        <w:rPr>
          <w:rFonts w:ascii="Times New Roman" w:hAnsi="Times New Roman"/>
          <w:szCs w:val="28"/>
        </w:rPr>
      </w:pPr>
      <w:r w:rsidRPr="006F7DDA">
        <w:rPr>
          <w:rFonts w:ascii="Times New Roman" w:hAnsi="Times New Roman"/>
          <w:i w:val="0"/>
          <w:szCs w:val="28"/>
        </w:rPr>
        <w:t>Рисунок 2</w:t>
      </w:r>
      <w:r w:rsidR="00B26290">
        <w:rPr>
          <w:rFonts w:ascii="Times New Roman" w:hAnsi="Times New Roman"/>
          <w:i w:val="0"/>
          <w:szCs w:val="28"/>
        </w:rPr>
        <w:t>2</w:t>
      </w:r>
      <w:r w:rsidRPr="006F7DDA">
        <w:rPr>
          <w:rFonts w:ascii="Times New Roman" w:hAnsi="Times New Roman"/>
          <w:i w:val="0"/>
          <w:szCs w:val="28"/>
        </w:rPr>
        <w:t xml:space="preserve"> – Таблица Заполнение НСИ по СПС</w:t>
      </w:r>
    </w:p>
    <w:p w14:paraId="5771AB43" w14:textId="77777777" w:rsidR="0074707D" w:rsidRPr="006F7DDA" w:rsidRDefault="0074707D" w:rsidP="0074707D">
      <w:pPr>
        <w:pStyle w:val="1fc"/>
        <w:spacing w:line="240" w:lineRule="auto"/>
        <w:rPr>
          <w:i/>
        </w:rPr>
      </w:pPr>
    </w:p>
    <w:p w14:paraId="3EC3FCBC" w14:textId="77777777" w:rsidR="0074707D" w:rsidRPr="006F7DDA" w:rsidRDefault="0074707D" w:rsidP="00A934C1">
      <w:pPr>
        <w:pStyle w:val="1fc"/>
        <w:spacing w:line="400" w:lineRule="exact"/>
      </w:pPr>
      <w:r w:rsidRPr="006F7DDA">
        <w:t>Для внесения изменений в какую-либо модель СПС, пользователю необходимо двойным нажатием ЛКМ открыть нужную строку, и в открывшейся карточке модели СПС внести изменения в существующие данные или добавить новые.</w:t>
      </w:r>
    </w:p>
    <w:p w14:paraId="7FC39880" w14:textId="22970E44" w:rsidR="0074707D" w:rsidRPr="006F7DDA" w:rsidRDefault="0074707D" w:rsidP="0074707D">
      <w:pPr>
        <w:pStyle w:val="1fc"/>
        <w:spacing w:line="240" w:lineRule="auto"/>
      </w:pPr>
      <w:r w:rsidRPr="006F7DDA">
        <w:t>На Рисунке 2</w:t>
      </w:r>
      <w:r w:rsidR="00B26290">
        <w:t>3</w:t>
      </w:r>
      <w:r w:rsidRPr="006F7DDA">
        <w:t xml:space="preserve"> представлена карточка модели СПС.</w:t>
      </w:r>
    </w:p>
    <w:p w14:paraId="0DBE6F66" w14:textId="77777777" w:rsidR="0074707D" w:rsidRPr="006F7DDA" w:rsidRDefault="0074707D" w:rsidP="0074707D">
      <w:pPr>
        <w:pStyle w:val="1fc"/>
        <w:spacing w:line="240" w:lineRule="auto"/>
      </w:pPr>
      <w:r w:rsidRPr="006F7DDA">
        <w:rPr>
          <w:noProof/>
        </w:rPr>
        <w:drawing>
          <wp:inline distT="0" distB="0" distL="0" distR="0" wp14:anchorId="66A068F2" wp14:editId="32E6F33E">
            <wp:extent cx="5676900" cy="300990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haredScreenshot10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76900" cy="3009900"/>
                    </a:xfrm>
                    <a:prstGeom prst="rect">
                      <a:avLst/>
                    </a:prstGeom>
                  </pic:spPr>
                </pic:pic>
              </a:graphicData>
            </a:graphic>
          </wp:inline>
        </w:drawing>
      </w:r>
    </w:p>
    <w:p w14:paraId="5DC44A22" w14:textId="7B686322" w:rsidR="0074707D" w:rsidRPr="006F7DDA" w:rsidRDefault="0074707D" w:rsidP="0074707D">
      <w:pPr>
        <w:pStyle w:val="1fc"/>
        <w:spacing w:line="240" w:lineRule="auto"/>
        <w:jc w:val="center"/>
      </w:pPr>
      <w:r w:rsidRPr="006F7DDA">
        <w:t>Рисунок 2</w:t>
      </w:r>
      <w:r w:rsidR="00B26290">
        <w:t>3</w:t>
      </w:r>
      <w:r w:rsidRPr="006F7DDA">
        <w:t xml:space="preserve"> – Карточка модели СПС</w:t>
      </w:r>
    </w:p>
    <w:p w14:paraId="4E5CEF64" w14:textId="77777777" w:rsidR="0074707D" w:rsidRPr="006F7DDA" w:rsidRDefault="0074707D" w:rsidP="0074707D">
      <w:pPr>
        <w:pStyle w:val="1fc"/>
        <w:spacing w:line="240" w:lineRule="auto"/>
        <w:jc w:val="center"/>
      </w:pPr>
    </w:p>
    <w:p w14:paraId="5E589E87" w14:textId="6D5313DB" w:rsidR="0074707D" w:rsidRPr="006F7DDA" w:rsidRDefault="0074707D" w:rsidP="00A934C1">
      <w:pPr>
        <w:pStyle w:val="1fc"/>
        <w:spacing w:line="400" w:lineRule="exact"/>
      </w:pPr>
      <w:r w:rsidRPr="006F7DDA">
        <w:t>Для изменения существующих параметров или стоимости материала или добавления новых, необходимо двойным нажатием ЛКМ открыть нужную строку, и в открывшейся карточке материала нажать кнопку Добавить, заполнить поля Год, Дорога, Код СКМТР, Стоимость и нажать кнопку Сохранить, как показано на рисунке 2</w:t>
      </w:r>
      <w:r w:rsidR="00A5050E">
        <w:t>4</w:t>
      </w:r>
      <w:r w:rsidRPr="006F7DDA">
        <w:t>.</w:t>
      </w:r>
    </w:p>
    <w:p w14:paraId="08C67AA9" w14:textId="77777777" w:rsidR="0074707D" w:rsidRPr="006F7DDA" w:rsidRDefault="0074707D" w:rsidP="0074707D">
      <w:pPr>
        <w:pStyle w:val="1fc"/>
        <w:spacing w:line="240" w:lineRule="auto"/>
        <w:jc w:val="center"/>
      </w:pPr>
    </w:p>
    <w:p w14:paraId="415C6229" w14:textId="77777777" w:rsidR="0074707D" w:rsidRPr="006F7DDA" w:rsidRDefault="0074707D" w:rsidP="0074707D">
      <w:pPr>
        <w:pStyle w:val="1fc"/>
        <w:spacing w:line="240" w:lineRule="auto"/>
        <w:jc w:val="center"/>
      </w:pPr>
      <w:r w:rsidRPr="006F7DDA">
        <w:rPr>
          <w:noProof/>
        </w:rPr>
        <w:drawing>
          <wp:inline distT="0" distB="0" distL="0" distR="0" wp14:anchorId="610E5781" wp14:editId="7E3FE2BA">
            <wp:extent cx="5708650" cy="3092450"/>
            <wp:effectExtent l="0" t="0" r="635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haredScreenshot10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08650" cy="3092450"/>
                    </a:xfrm>
                    <a:prstGeom prst="rect">
                      <a:avLst/>
                    </a:prstGeom>
                  </pic:spPr>
                </pic:pic>
              </a:graphicData>
            </a:graphic>
          </wp:inline>
        </w:drawing>
      </w:r>
    </w:p>
    <w:p w14:paraId="102EA4A7" w14:textId="77777777" w:rsidR="0074707D" w:rsidRPr="006F7DDA" w:rsidRDefault="0074707D" w:rsidP="0074707D">
      <w:pPr>
        <w:pStyle w:val="1fc"/>
        <w:spacing w:line="240" w:lineRule="auto"/>
        <w:jc w:val="center"/>
      </w:pPr>
    </w:p>
    <w:p w14:paraId="686F4167" w14:textId="208BBD36" w:rsidR="0074707D" w:rsidRPr="006F7DDA" w:rsidRDefault="0074707D" w:rsidP="0074707D">
      <w:pPr>
        <w:pStyle w:val="1fc"/>
        <w:spacing w:line="240" w:lineRule="auto"/>
        <w:jc w:val="center"/>
      </w:pPr>
      <w:r w:rsidRPr="006F7DDA">
        <w:t>Рисунок 2</w:t>
      </w:r>
      <w:r w:rsidR="00A5050E">
        <w:t>4</w:t>
      </w:r>
      <w:r w:rsidRPr="006F7DDA">
        <w:t xml:space="preserve"> – Карточка модели СПС</w:t>
      </w:r>
    </w:p>
    <w:p w14:paraId="0F2D091A" w14:textId="77777777" w:rsidR="0074707D" w:rsidRPr="006F7DDA" w:rsidRDefault="0074707D" w:rsidP="0074707D">
      <w:pPr>
        <w:pStyle w:val="1fc"/>
        <w:spacing w:line="240" w:lineRule="auto"/>
        <w:jc w:val="center"/>
      </w:pPr>
    </w:p>
    <w:p w14:paraId="4DC2E783" w14:textId="4225F872" w:rsidR="0074707D" w:rsidRPr="006F7DDA" w:rsidRDefault="0074707D" w:rsidP="00B7701F">
      <w:pPr>
        <w:pStyle w:val="1fc"/>
        <w:spacing w:line="400" w:lineRule="exact"/>
      </w:pPr>
      <w:r w:rsidRPr="006F7DDA">
        <w:t>Таблица Заполнение НСИ по СММ заполняется аналогичным образом</w:t>
      </w:r>
      <w:r w:rsidR="00B7701F" w:rsidRPr="006F7DDA">
        <w:t>.</w:t>
      </w:r>
    </w:p>
    <w:p w14:paraId="493867DA" w14:textId="77777777" w:rsidR="0074707D" w:rsidRPr="006F7DDA" w:rsidRDefault="0074707D" w:rsidP="00B7701F">
      <w:pPr>
        <w:pStyle w:val="1fc"/>
        <w:spacing w:line="400" w:lineRule="exact"/>
      </w:pPr>
      <w:r w:rsidRPr="006F7DDA">
        <w:t>Путь по меню: Главное меню =&gt; Отчеты =&gt; Заполнение НСИ по СММ</w:t>
      </w:r>
    </w:p>
    <w:p w14:paraId="7E26880F" w14:textId="77777777" w:rsidR="0074707D" w:rsidRPr="006F7DDA" w:rsidRDefault="0074707D" w:rsidP="0074707D">
      <w:pPr>
        <w:pStyle w:val="20"/>
        <w:spacing w:line="400" w:lineRule="exact"/>
        <w:ind w:left="0" w:firstLine="709"/>
      </w:pPr>
      <w:bookmarkStart w:id="60" w:name="_Toc52364597"/>
      <w:bookmarkStart w:id="61" w:name="_Toc210385246"/>
      <w:r w:rsidRPr="006F7DDA">
        <w:t>Ведение технологических и системных справочников</w:t>
      </w:r>
      <w:bookmarkEnd w:id="60"/>
      <w:bookmarkEnd w:id="61"/>
    </w:p>
    <w:p w14:paraId="2A593BEA" w14:textId="77777777" w:rsidR="0074707D" w:rsidRPr="006F7DDA" w:rsidRDefault="0074707D" w:rsidP="0074707D">
      <w:pPr>
        <w:pStyle w:val="31"/>
        <w:spacing w:before="240" w:after="240" w:line="240" w:lineRule="auto"/>
        <w:ind w:left="1060" w:firstLine="130"/>
        <w:rPr>
          <w:szCs w:val="28"/>
        </w:rPr>
      </w:pPr>
      <w:bookmarkStart w:id="62" w:name="_Toc52364598"/>
      <w:bookmarkStart w:id="63" w:name="_Toc210385247"/>
      <w:r w:rsidRPr="006F7DDA">
        <w:rPr>
          <w:szCs w:val="28"/>
        </w:rPr>
        <w:t>Ведение справочников материально-технических ресурсов</w:t>
      </w:r>
      <w:bookmarkEnd w:id="62"/>
      <w:bookmarkEnd w:id="63"/>
    </w:p>
    <w:p w14:paraId="3C5C5786" w14:textId="547D3A12" w:rsidR="0074707D" w:rsidRPr="006F7DDA" w:rsidRDefault="0074707D" w:rsidP="00B7701F">
      <w:pPr>
        <w:pStyle w:val="1fc"/>
        <w:spacing w:line="400" w:lineRule="exact"/>
      </w:pPr>
      <w:r w:rsidRPr="006F7DDA">
        <w:t xml:space="preserve">Для ведения справочников материально-технических ресурсов необходимо перейти по меню в соответствующий раздел справочников МТР согласно таблице </w:t>
      </w:r>
      <w:r w:rsidR="002259AC">
        <w:t>2</w:t>
      </w:r>
      <w:r w:rsidRPr="006F7DDA">
        <w:t>.</w:t>
      </w:r>
    </w:p>
    <w:p w14:paraId="3D968F83" w14:textId="66775064" w:rsidR="0074707D" w:rsidRPr="006F7DDA" w:rsidRDefault="0074707D" w:rsidP="002E5EA7">
      <w:pPr>
        <w:pStyle w:val="1fc"/>
        <w:spacing w:line="400" w:lineRule="exact"/>
        <w:ind w:firstLine="0"/>
        <w:jc w:val="left"/>
      </w:pPr>
      <w:r w:rsidRPr="006F7DDA">
        <w:t xml:space="preserve">Таблица </w:t>
      </w:r>
      <w:r w:rsidR="002259AC">
        <w:t>2</w:t>
      </w:r>
      <w:r w:rsidRPr="006F7DDA">
        <w:t xml:space="preserve"> – Справочники МТР</w:t>
      </w:r>
    </w:p>
    <w:tbl>
      <w:tblPr>
        <w:tblStyle w:val="afff"/>
        <w:tblW w:w="0" w:type="auto"/>
        <w:tblInd w:w="0" w:type="dxa"/>
        <w:tblLook w:val="04A0" w:firstRow="1" w:lastRow="0" w:firstColumn="1" w:lastColumn="0" w:noHBand="0" w:noVBand="1"/>
      </w:tblPr>
      <w:tblGrid>
        <w:gridCol w:w="2275"/>
        <w:gridCol w:w="4070"/>
        <w:gridCol w:w="2999"/>
      </w:tblGrid>
      <w:tr w:rsidR="0074707D" w:rsidRPr="006F7DDA" w14:paraId="76F264CC" w14:textId="77777777" w:rsidTr="00532DB7">
        <w:trPr>
          <w:tblHeader/>
        </w:trPr>
        <w:tc>
          <w:tcPr>
            <w:tcW w:w="2275" w:type="dxa"/>
            <w:vAlign w:val="center"/>
          </w:tcPr>
          <w:p w14:paraId="540C7AA4" w14:textId="77777777" w:rsidR="0074707D" w:rsidRPr="006F7DDA" w:rsidRDefault="0074707D" w:rsidP="00532DB7">
            <w:pPr>
              <w:jc w:val="center"/>
              <w:rPr>
                <w:rFonts w:ascii="Times New Roman" w:hAnsi="Times New Roman"/>
                <w:i w:val="0"/>
                <w:szCs w:val="28"/>
              </w:rPr>
            </w:pPr>
            <w:r w:rsidRPr="006F7DDA">
              <w:rPr>
                <w:rFonts w:ascii="Times New Roman" w:hAnsi="Times New Roman"/>
                <w:i w:val="0"/>
                <w:szCs w:val="28"/>
              </w:rPr>
              <w:t>Справочник</w:t>
            </w:r>
          </w:p>
        </w:tc>
        <w:tc>
          <w:tcPr>
            <w:tcW w:w="4070" w:type="dxa"/>
            <w:vAlign w:val="center"/>
          </w:tcPr>
          <w:p w14:paraId="7DC9CE8D" w14:textId="77777777" w:rsidR="0074707D" w:rsidRPr="006F7DDA" w:rsidRDefault="0074707D" w:rsidP="00532DB7">
            <w:pPr>
              <w:jc w:val="center"/>
              <w:rPr>
                <w:rFonts w:ascii="Times New Roman" w:hAnsi="Times New Roman"/>
                <w:i w:val="0"/>
                <w:szCs w:val="28"/>
              </w:rPr>
            </w:pPr>
            <w:r w:rsidRPr="006F7DDA">
              <w:rPr>
                <w:rFonts w:ascii="Times New Roman" w:hAnsi="Times New Roman"/>
                <w:i w:val="0"/>
                <w:szCs w:val="28"/>
              </w:rPr>
              <w:t>Путь по меню</w:t>
            </w:r>
          </w:p>
        </w:tc>
        <w:tc>
          <w:tcPr>
            <w:tcW w:w="2999" w:type="dxa"/>
          </w:tcPr>
          <w:p w14:paraId="4205E36B" w14:textId="77777777" w:rsidR="0074707D" w:rsidRPr="006F7DDA" w:rsidRDefault="0074707D" w:rsidP="00532DB7">
            <w:pPr>
              <w:jc w:val="center"/>
              <w:rPr>
                <w:rFonts w:ascii="Times New Roman" w:hAnsi="Times New Roman"/>
                <w:i w:val="0"/>
                <w:szCs w:val="28"/>
              </w:rPr>
            </w:pPr>
            <w:r w:rsidRPr="006F7DDA">
              <w:rPr>
                <w:rFonts w:ascii="Times New Roman" w:hAnsi="Times New Roman"/>
                <w:i w:val="0"/>
                <w:szCs w:val="28"/>
              </w:rPr>
              <w:t>Просмотр / ведение справочника</w:t>
            </w:r>
          </w:p>
        </w:tc>
      </w:tr>
      <w:tr w:rsidR="0074707D" w:rsidRPr="006F7DDA" w14:paraId="11911CAE" w14:textId="77777777" w:rsidTr="00532DB7">
        <w:tc>
          <w:tcPr>
            <w:tcW w:w="2275" w:type="dxa"/>
            <w:vAlign w:val="center"/>
          </w:tcPr>
          <w:p w14:paraId="4C11D9A6"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Номенклатурные группы СК МТР</w:t>
            </w:r>
          </w:p>
        </w:tc>
        <w:tc>
          <w:tcPr>
            <w:tcW w:w="4070" w:type="dxa"/>
            <w:vAlign w:val="center"/>
          </w:tcPr>
          <w:p w14:paraId="63D792BD"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 xml:space="preserve">Главное меню =&gt; Справочники =&gt; Справочники МТР =&gt; Номенклатурные группы СК МТР </w:t>
            </w:r>
          </w:p>
        </w:tc>
        <w:tc>
          <w:tcPr>
            <w:tcW w:w="2999" w:type="dxa"/>
            <w:vAlign w:val="center"/>
          </w:tcPr>
          <w:p w14:paraId="602549E7"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Просмотр справочника</w:t>
            </w:r>
          </w:p>
        </w:tc>
      </w:tr>
      <w:tr w:rsidR="0074707D" w:rsidRPr="006F7DDA" w14:paraId="7E4B1A45" w14:textId="77777777" w:rsidTr="00532DB7">
        <w:tc>
          <w:tcPr>
            <w:tcW w:w="2275" w:type="dxa"/>
            <w:vAlign w:val="center"/>
          </w:tcPr>
          <w:p w14:paraId="0705F90F"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Номенклатурные позиции СК МТР</w:t>
            </w:r>
          </w:p>
        </w:tc>
        <w:tc>
          <w:tcPr>
            <w:tcW w:w="4070" w:type="dxa"/>
            <w:vAlign w:val="center"/>
          </w:tcPr>
          <w:p w14:paraId="0B30709F"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Справочники =&gt; Справочники МТР =&gt; Номенклатурные позиции СК МТР</w:t>
            </w:r>
          </w:p>
        </w:tc>
        <w:tc>
          <w:tcPr>
            <w:tcW w:w="2999" w:type="dxa"/>
            <w:vAlign w:val="center"/>
          </w:tcPr>
          <w:p w14:paraId="5C5D31C4"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Просмотр справочника</w:t>
            </w:r>
          </w:p>
        </w:tc>
      </w:tr>
      <w:tr w:rsidR="0074707D" w:rsidRPr="006F7DDA" w14:paraId="3785D04F" w14:textId="77777777" w:rsidTr="00532DB7">
        <w:tc>
          <w:tcPr>
            <w:tcW w:w="2275" w:type="dxa"/>
            <w:vAlign w:val="center"/>
          </w:tcPr>
          <w:p w14:paraId="223BC2C1"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Единицы измерения</w:t>
            </w:r>
          </w:p>
        </w:tc>
        <w:tc>
          <w:tcPr>
            <w:tcW w:w="4070" w:type="dxa"/>
            <w:vAlign w:val="center"/>
          </w:tcPr>
          <w:p w14:paraId="69AB18FD" w14:textId="77777777" w:rsidR="0074707D" w:rsidRPr="006F7DDA" w:rsidRDefault="0074707D" w:rsidP="00532DB7">
            <w:pPr>
              <w:jc w:val="left"/>
              <w:rPr>
                <w:rFonts w:ascii="Times New Roman" w:hAnsi="Times New Roman"/>
                <w:iCs/>
                <w:szCs w:val="28"/>
              </w:rPr>
            </w:pPr>
            <w:r w:rsidRPr="006F7DDA">
              <w:rPr>
                <w:rFonts w:ascii="Times New Roman" w:hAnsi="Times New Roman"/>
                <w:iCs/>
                <w:szCs w:val="28"/>
              </w:rPr>
              <w:t>Главное меню =&gt; Справочники =&gt; Справочники МТР =&gt; Единицы измерения</w:t>
            </w:r>
          </w:p>
        </w:tc>
        <w:tc>
          <w:tcPr>
            <w:tcW w:w="2999" w:type="dxa"/>
            <w:vAlign w:val="center"/>
          </w:tcPr>
          <w:p w14:paraId="63EA888F" w14:textId="77777777" w:rsidR="0074707D" w:rsidRPr="006F7DDA" w:rsidRDefault="0074707D" w:rsidP="00532DB7">
            <w:pPr>
              <w:jc w:val="left"/>
              <w:rPr>
                <w:rFonts w:ascii="Times New Roman" w:hAnsi="Times New Roman"/>
                <w:i w:val="0"/>
                <w:szCs w:val="28"/>
              </w:rPr>
            </w:pPr>
            <w:r w:rsidRPr="006F7DDA">
              <w:rPr>
                <w:rFonts w:ascii="Times New Roman" w:hAnsi="Times New Roman"/>
                <w:i w:val="0"/>
                <w:szCs w:val="28"/>
              </w:rPr>
              <w:t>Просмотр справочника</w:t>
            </w:r>
          </w:p>
        </w:tc>
      </w:tr>
    </w:tbl>
    <w:p w14:paraId="239531EE" w14:textId="77777777" w:rsidR="0074707D" w:rsidRPr="006F7DDA" w:rsidRDefault="0074707D" w:rsidP="00B7701F">
      <w:pPr>
        <w:pStyle w:val="1fc"/>
        <w:spacing w:line="400" w:lineRule="exact"/>
      </w:pPr>
      <w:r w:rsidRPr="006F7DDA">
        <w:t>Поиск/создание/редактирование/удаление записей в технических справочниках осуществляется аналогично ведению справочников Коэффициенты, Документации и т.д.</w:t>
      </w:r>
    </w:p>
    <w:p w14:paraId="2DA93906" w14:textId="77777777" w:rsidR="0074707D" w:rsidRPr="006F7DDA" w:rsidRDefault="0074707D" w:rsidP="0074707D">
      <w:pPr>
        <w:pStyle w:val="31"/>
        <w:spacing w:before="240" w:after="240" w:line="240" w:lineRule="auto"/>
        <w:ind w:left="1060" w:firstLine="130"/>
        <w:rPr>
          <w:szCs w:val="28"/>
        </w:rPr>
      </w:pPr>
      <w:bookmarkStart w:id="64" w:name="_Toc52364599"/>
      <w:bookmarkStart w:id="65" w:name="_Toc210385248"/>
      <w:r w:rsidRPr="006F7DDA">
        <w:rPr>
          <w:szCs w:val="28"/>
        </w:rPr>
        <w:t>Ведение справочника Местонахождения</w:t>
      </w:r>
      <w:bookmarkEnd w:id="64"/>
      <w:bookmarkEnd w:id="65"/>
    </w:p>
    <w:p w14:paraId="4FFD728C" w14:textId="77777777" w:rsidR="0074707D" w:rsidRPr="006F7DDA" w:rsidRDefault="0074707D" w:rsidP="00B7701F">
      <w:pPr>
        <w:pStyle w:val="1fc"/>
        <w:spacing w:line="400" w:lineRule="exact"/>
      </w:pPr>
      <w:r w:rsidRPr="006F7DDA">
        <w:t>Для ведения справочника Местонахождения необходимо перейти по меню в раздел Местонахождения.</w:t>
      </w:r>
    </w:p>
    <w:p w14:paraId="492036C1" w14:textId="77777777" w:rsidR="0074707D" w:rsidRPr="006F7DDA" w:rsidRDefault="0074707D" w:rsidP="00B7701F">
      <w:pPr>
        <w:pStyle w:val="1fc"/>
        <w:spacing w:line="400" w:lineRule="exact"/>
      </w:pPr>
      <w:r w:rsidRPr="006F7DDA">
        <w:t>Путь по меню: Главное меню =&gt; Справочники =&gt; Местонахождение</w:t>
      </w:r>
    </w:p>
    <w:p w14:paraId="73E17868" w14:textId="77777777" w:rsidR="0074707D" w:rsidRPr="006F7DDA" w:rsidRDefault="0074707D" w:rsidP="00B7701F">
      <w:pPr>
        <w:pStyle w:val="1fc"/>
        <w:spacing w:line="400" w:lineRule="exact"/>
      </w:pPr>
      <w:r w:rsidRPr="006F7DDA">
        <w:t>Для поиска конкретного сотрудника необходимо нажать на кнопку фильтра в названии признаков объекта и набрать на клавиатуре искомое значение.</w:t>
      </w:r>
    </w:p>
    <w:p w14:paraId="2BD51602" w14:textId="1324A55E" w:rsidR="0074707D" w:rsidRPr="006F7DDA" w:rsidRDefault="0074707D" w:rsidP="0074707D">
      <w:pPr>
        <w:ind w:firstLine="708"/>
        <w:rPr>
          <w:rFonts w:ascii="Times New Roman" w:hAnsi="Times New Roman"/>
          <w:i w:val="0"/>
          <w:szCs w:val="28"/>
        </w:rPr>
      </w:pPr>
      <w:r w:rsidRPr="006F7DDA">
        <w:rPr>
          <w:rFonts w:ascii="Times New Roman" w:hAnsi="Times New Roman"/>
          <w:i w:val="0"/>
          <w:szCs w:val="28"/>
        </w:rPr>
        <w:t xml:space="preserve">На рисунке </w:t>
      </w:r>
      <w:r w:rsidR="007B50E4">
        <w:rPr>
          <w:rFonts w:ascii="Times New Roman" w:hAnsi="Times New Roman"/>
          <w:i w:val="0"/>
          <w:szCs w:val="28"/>
        </w:rPr>
        <w:t>25</w:t>
      </w:r>
      <w:r w:rsidRPr="006F7DDA">
        <w:rPr>
          <w:rFonts w:ascii="Times New Roman" w:hAnsi="Times New Roman"/>
          <w:i w:val="0"/>
          <w:szCs w:val="28"/>
        </w:rPr>
        <w:t xml:space="preserve"> представлен справочник Местонахождений.</w:t>
      </w:r>
    </w:p>
    <w:p w14:paraId="28BA17AE" w14:textId="77777777" w:rsidR="0074707D" w:rsidRPr="006F7DDA" w:rsidRDefault="0074707D" w:rsidP="0074707D">
      <w:pPr>
        <w:rPr>
          <w:rFonts w:ascii="Times New Roman" w:hAnsi="Times New Roman"/>
          <w:szCs w:val="28"/>
        </w:rPr>
      </w:pPr>
      <w:r w:rsidRPr="006F7DDA">
        <w:rPr>
          <w:rFonts w:ascii="Times New Roman" w:hAnsi="Times New Roman"/>
          <w:noProof/>
          <w:szCs w:val="28"/>
        </w:rPr>
        <w:drawing>
          <wp:inline distT="0" distB="0" distL="0" distR="0" wp14:anchorId="73E9E4DD" wp14:editId="6EFDF6AE">
            <wp:extent cx="5940425" cy="2926715"/>
            <wp:effectExtent l="0" t="0" r="3175" b="698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926715"/>
                    </a:xfrm>
                    <a:prstGeom prst="rect">
                      <a:avLst/>
                    </a:prstGeom>
                  </pic:spPr>
                </pic:pic>
              </a:graphicData>
            </a:graphic>
          </wp:inline>
        </w:drawing>
      </w:r>
    </w:p>
    <w:p w14:paraId="062B3698" w14:textId="745FDE59" w:rsidR="0074707D" w:rsidRPr="006F7DDA" w:rsidRDefault="0074707D" w:rsidP="0074707D">
      <w:pPr>
        <w:pStyle w:val="1fc"/>
        <w:spacing w:line="240" w:lineRule="auto"/>
        <w:jc w:val="center"/>
      </w:pPr>
      <w:r w:rsidRPr="006F7DDA">
        <w:t xml:space="preserve">Рисунок </w:t>
      </w:r>
      <w:r w:rsidR="007B50E4">
        <w:t>25</w:t>
      </w:r>
      <w:r w:rsidRPr="006F7DDA">
        <w:t xml:space="preserve"> – Справочник местонахождений</w:t>
      </w:r>
    </w:p>
    <w:p w14:paraId="46404282" w14:textId="77777777" w:rsidR="00B7701F" w:rsidRPr="006F7DDA" w:rsidRDefault="00B7701F" w:rsidP="0074707D">
      <w:pPr>
        <w:pStyle w:val="1fc"/>
        <w:spacing w:line="240" w:lineRule="auto"/>
        <w:jc w:val="center"/>
      </w:pPr>
    </w:p>
    <w:p w14:paraId="42DA2A87" w14:textId="77777777" w:rsidR="0074707D" w:rsidRPr="006F7DDA" w:rsidRDefault="0074707D" w:rsidP="00B7701F">
      <w:pPr>
        <w:pStyle w:val="1fc"/>
        <w:spacing w:line="400" w:lineRule="exact"/>
      </w:pPr>
      <w:r w:rsidRPr="006F7DDA">
        <w:t>Поиск/создание/редактирование/удаление записей в технических справочниках осуществляется аналогично ведению справочников Коэффициенты, Документации и т.д.</w:t>
      </w:r>
    </w:p>
    <w:p w14:paraId="469E578E" w14:textId="77777777" w:rsidR="0074707D" w:rsidRPr="006F7DDA" w:rsidRDefault="0074707D" w:rsidP="0074707D">
      <w:pPr>
        <w:pStyle w:val="20"/>
        <w:spacing w:line="400" w:lineRule="exact"/>
        <w:ind w:left="0" w:firstLine="709"/>
      </w:pPr>
      <w:bookmarkStart w:id="66" w:name="_Toc52364600"/>
      <w:bookmarkStart w:id="67" w:name="_Toc210385249"/>
      <w:r w:rsidRPr="006F7DDA">
        <w:t>Просмотр справочника Оргструктура</w:t>
      </w:r>
      <w:bookmarkEnd w:id="66"/>
      <w:bookmarkEnd w:id="67"/>
    </w:p>
    <w:p w14:paraId="4391CC9C" w14:textId="77777777" w:rsidR="0074707D" w:rsidRPr="006F7DDA" w:rsidRDefault="0074707D" w:rsidP="00B7701F">
      <w:pPr>
        <w:pStyle w:val="1fc"/>
        <w:spacing w:line="400" w:lineRule="exact"/>
      </w:pPr>
      <w:bookmarkStart w:id="68" w:name="_Hlk24483077"/>
      <w:r w:rsidRPr="006F7DDA">
        <w:t>Для просмотра справочника Организационной структуры необходимо перейти по меню в раздел Оргструктура.</w:t>
      </w:r>
    </w:p>
    <w:p w14:paraId="4B635756" w14:textId="77777777" w:rsidR="0074707D" w:rsidRPr="006F7DDA" w:rsidRDefault="0074707D" w:rsidP="00B7701F">
      <w:pPr>
        <w:pStyle w:val="1fc"/>
        <w:spacing w:line="400" w:lineRule="exact"/>
      </w:pPr>
      <w:r w:rsidRPr="006F7DDA">
        <w:t>Путь по меню: Главное меню =&gt; Оргструктура</w:t>
      </w:r>
    </w:p>
    <w:p w14:paraId="3D1A4FD7" w14:textId="77777777" w:rsidR="0074707D" w:rsidRPr="006F7DDA" w:rsidRDefault="0074707D" w:rsidP="00B7701F">
      <w:pPr>
        <w:pStyle w:val="1fc"/>
        <w:spacing w:line="400" w:lineRule="exact"/>
      </w:pPr>
      <w:r w:rsidRPr="006F7DDA">
        <w:t>Данный справочник доступен только в режиме просмотра.</w:t>
      </w:r>
    </w:p>
    <w:p w14:paraId="3575BD87" w14:textId="1E64C0EE" w:rsidR="0074707D" w:rsidRPr="006F7DDA" w:rsidRDefault="0074707D" w:rsidP="00B7701F">
      <w:pPr>
        <w:pStyle w:val="1fc"/>
        <w:spacing w:line="400" w:lineRule="exact"/>
      </w:pPr>
      <w:r w:rsidRPr="006F7DDA">
        <w:t xml:space="preserve">На рисунке </w:t>
      </w:r>
      <w:r w:rsidR="00BB3196">
        <w:t>26</w:t>
      </w:r>
      <w:r w:rsidRPr="006F7DDA">
        <w:t xml:space="preserve"> представлен просмотр справочника </w:t>
      </w:r>
      <w:proofErr w:type="spellStart"/>
      <w:r w:rsidRPr="006F7DDA">
        <w:t>ОргСтруктура</w:t>
      </w:r>
      <w:proofErr w:type="spellEnd"/>
      <w:r w:rsidRPr="006F7DDA">
        <w:t>.</w:t>
      </w:r>
    </w:p>
    <w:p w14:paraId="00F4B665" w14:textId="77777777" w:rsidR="0074707D" w:rsidRPr="006F7DDA" w:rsidRDefault="0074707D" w:rsidP="0074707D">
      <w:pPr>
        <w:rPr>
          <w:rFonts w:ascii="Times New Roman" w:hAnsi="Times New Roman"/>
          <w:szCs w:val="28"/>
        </w:rPr>
      </w:pPr>
      <w:r w:rsidRPr="006F7DDA">
        <w:rPr>
          <w:rFonts w:ascii="Times New Roman" w:hAnsi="Times New Roman"/>
          <w:noProof/>
          <w:szCs w:val="28"/>
        </w:rPr>
        <w:drawing>
          <wp:inline distT="0" distB="0" distL="0" distR="0" wp14:anchorId="1FED6FEB" wp14:editId="72EB43D7">
            <wp:extent cx="5940425" cy="2716530"/>
            <wp:effectExtent l="0" t="0" r="3175" b="762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6530"/>
                    </a:xfrm>
                    <a:prstGeom prst="rect">
                      <a:avLst/>
                    </a:prstGeom>
                  </pic:spPr>
                </pic:pic>
              </a:graphicData>
            </a:graphic>
          </wp:inline>
        </w:drawing>
      </w:r>
    </w:p>
    <w:p w14:paraId="4705E5B5" w14:textId="6ADA8B0A" w:rsidR="0074707D" w:rsidRPr="006F7DDA" w:rsidRDefault="0074707D" w:rsidP="0074707D">
      <w:pPr>
        <w:pStyle w:val="1fc"/>
        <w:spacing w:line="240" w:lineRule="auto"/>
        <w:jc w:val="center"/>
      </w:pPr>
      <w:r w:rsidRPr="006F7DDA">
        <w:t xml:space="preserve">Рисунок </w:t>
      </w:r>
      <w:r w:rsidR="00BB3196">
        <w:t>26</w:t>
      </w:r>
      <w:r w:rsidRPr="006F7DDA">
        <w:t xml:space="preserve"> – Справочник подразделений</w:t>
      </w:r>
      <w:bookmarkEnd w:id="68"/>
    </w:p>
    <w:p w14:paraId="484A2041" w14:textId="77777777" w:rsidR="0074707D" w:rsidRPr="006F7DDA" w:rsidRDefault="0074707D" w:rsidP="0074707D">
      <w:pPr>
        <w:rPr>
          <w:rFonts w:ascii="Times New Roman" w:hAnsi="Times New Roman"/>
          <w:szCs w:val="28"/>
        </w:rPr>
      </w:pPr>
    </w:p>
    <w:p w14:paraId="5EC43833" w14:textId="50BD447E" w:rsidR="0074707D" w:rsidRPr="006F7DDA" w:rsidRDefault="0074707D" w:rsidP="0074707D">
      <w:pPr>
        <w:pStyle w:val="20"/>
        <w:spacing w:line="400" w:lineRule="exact"/>
        <w:ind w:left="0" w:firstLine="709"/>
      </w:pPr>
      <w:bookmarkStart w:id="69" w:name="_Toc52364601"/>
      <w:bookmarkStart w:id="70" w:name="_Toc210385250"/>
      <w:r w:rsidRPr="006F7DDA">
        <w:t>Просмотр паспорта технической оснащенности</w:t>
      </w:r>
      <w:bookmarkEnd w:id="69"/>
      <w:bookmarkEnd w:id="70"/>
    </w:p>
    <w:p w14:paraId="28ACED85" w14:textId="14836FF8" w:rsidR="0074707D" w:rsidRPr="006F7DDA" w:rsidRDefault="0074707D" w:rsidP="00B7701F">
      <w:pPr>
        <w:pStyle w:val="1fc"/>
        <w:spacing w:line="400" w:lineRule="exact"/>
      </w:pPr>
      <w:r w:rsidRPr="006F7DDA">
        <w:t>Для просмотра паспорта технической оснащенности необходимо перейти по меню в раздел Оргструктура.</w:t>
      </w:r>
    </w:p>
    <w:p w14:paraId="0D20DDDD" w14:textId="77777777" w:rsidR="0074707D" w:rsidRPr="006F7DDA" w:rsidRDefault="0074707D" w:rsidP="00B7701F">
      <w:pPr>
        <w:pStyle w:val="1fc"/>
        <w:spacing w:line="400" w:lineRule="exact"/>
      </w:pPr>
      <w:r w:rsidRPr="006F7DDA">
        <w:t>Путь по меню: Главное меню =&gt; Оргструктура</w:t>
      </w:r>
    </w:p>
    <w:p w14:paraId="40EC12E5" w14:textId="57500CED" w:rsidR="0074707D" w:rsidRPr="006F7DDA" w:rsidRDefault="0074707D" w:rsidP="00B7701F">
      <w:pPr>
        <w:pStyle w:val="1fc"/>
        <w:spacing w:line="400" w:lineRule="exact"/>
      </w:pPr>
      <w:r w:rsidRPr="006F7DDA">
        <w:t>Выбрать необходимое подразделение и открыть карточку с помощью двойного нажатия ЛКМ по соответствующей записи.</w:t>
      </w:r>
    </w:p>
    <w:p w14:paraId="3B9DAA17" w14:textId="5CE4BA67" w:rsidR="0074707D" w:rsidRPr="006F7DDA" w:rsidRDefault="0074707D" w:rsidP="00B7701F">
      <w:pPr>
        <w:pStyle w:val="1fc"/>
        <w:spacing w:line="400" w:lineRule="exact"/>
      </w:pPr>
      <w:r w:rsidRPr="006F7DDA">
        <w:t>На карточке отображается справочная информация. Для формирования паспорта нажа</w:t>
      </w:r>
      <w:r w:rsidR="00E60F21">
        <w:t>ть кнопку [Сформировать паспорт</w:t>
      </w:r>
      <w:r w:rsidRPr="006F7DDA">
        <w:t xml:space="preserve">]. Паспорт технической оснащенности откроется в новой вкладке браузера. При необходимости сохранить паспорт в формате </w:t>
      </w:r>
      <w:proofErr w:type="spellStart"/>
      <w:r w:rsidRPr="006F7DDA">
        <w:t>pdf</w:t>
      </w:r>
      <w:proofErr w:type="spellEnd"/>
      <w:r w:rsidRPr="006F7DDA">
        <w:t>.</w:t>
      </w:r>
    </w:p>
    <w:p w14:paraId="2A931876" w14:textId="72AA5B6B" w:rsidR="0074707D" w:rsidRPr="006F7DDA" w:rsidRDefault="0074707D" w:rsidP="00B7701F">
      <w:pPr>
        <w:pStyle w:val="1fc"/>
        <w:spacing w:line="400" w:lineRule="exact"/>
      </w:pPr>
      <w:r w:rsidRPr="006F7DDA">
        <w:t xml:space="preserve">На рисунке </w:t>
      </w:r>
      <w:r w:rsidR="00E60F21">
        <w:t>27</w:t>
      </w:r>
      <w:r w:rsidRPr="006F7DDA">
        <w:t xml:space="preserve"> представлена карточка подразделения.</w:t>
      </w:r>
    </w:p>
    <w:p w14:paraId="681E341E" w14:textId="77777777" w:rsidR="0074707D" w:rsidRPr="006F7DDA" w:rsidRDefault="0074707D" w:rsidP="00DC587E">
      <w:pPr>
        <w:jc w:val="center"/>
        <w:rPr>
          <w:rFonts w:ascii="Times New Roman" w:hAnsi="Times New Roman"/>
          <w:i w:val="0"/>
          <w:szCs w:val="28"/>
        </w:rPr>
      </w:pPr>
      <w:r w:rsidRPr="006F7DDA">
        <w:rPr>
          <w:rFonts w:ascii="Times New Roman" w:hAnsi="Times New Roman"/>
          <w:i w:val="0"/>
          <w:noProof/>
          <w:szCs w:val="28"/>
        </w:rPr>
        <w:drawing>
          <wp:inline distT="0" distB="0" distL="0" distR="0" wp14:anchorId="46967528" wp14:editId="151968A9">
            <wp:extent cx="5715000" cy="297561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haredScreenshot10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15000" cy="2975610"/>
                    </a:xfrm>
                    <a:prstGeom prst="rect">
                      <a:avLst/>
                    </a:prstGeom>
                  </pic:spPr>
                </pic:pic>
              </a:graphicData>
            </a:graphic>
          </wp:inline>
        </w:drawing>
      </w:r>
    </w:p>
    <w:p w14:paraId="69C24726" w14:textId="4C0CDCC7" w:rsidR="0074707D" w:rsidRPr="006F7DDA" w:rsidRDefault="0074707D" w:rsidP="0074707D">
      <w:pPr>
        <w:pStyle w:val="1fc"/>
        <w:spacing w:line="240" w:lineRule="auto"/>
        <w:jc w:val="center"/>
      </w:pPr>
      <w:r w:rsidRPr="006F7DDA">
        <w:t xml:space="preserve">Рисунок </w:t>
      </w:r>
      <w:r w:rsidR="009B609F">
        <w:t>27</w:t>
      </w:r>
      <w:r w:rsidRPr="006F7DDA">
        <w:t xml:space="preserve"> – Карточка подразделения</w:t>
      </w:r>
    </w:p>
    <w:p w14:paraId="37A4C42E" w14:textId="1BD8F1A9" w:rsidR="00550B7F" w:rsidRPr="00E441D2" w:rsidRDefault="00E441D2" w:rsidP="00E441D2">
      <w:pPr>
        <w:pStyle w:val="1"/>
        <w:tabs>
          <w:tab w:val="clear" w:pos="-228"/>
          <w:tab w:val="clear" w:pos="709"/>
          <w:tab w:val="left" w:pos="426"/>
          <w:tab w:val="left" w:pos="851"/>
        </w:tabs>
        <w:spacing w:line="400" w:lineRule="exact"/>
        <w:ind w:left="567" w:hanging="283"/>
        <w:jc w:val="left"/>
        <w:rPr>
          <w:rFonts w:ascii="Times New Roman" w:hAnsi="Times New Roman"/>
          <w:szCs w:val="28"/>
        </w:rPr>
      </w:pPr>
      <w:bookmarkStart w:id="71" w:name="_Toc210342752"/>
      <w:bookmarkStart w:id="72" w:name="_Toc210385251"/>
      <w:r>
        <w:rPr>
          <w:rFonts w:ascii="Times New Roman" w:hAnsi="Times New Roman"/>
          <w:szCs w:val="28"/>
        </w:rPr>
        <w:t xml:space="preserve">. </w:t>
      </w:r>
      <w:r w:rsidRPr="00E441D2">
        <w:rPr>
          <w:rFonts w:ascii="Times New Roman" w:hAnsi="Times New Roman"/>
          <w:szCs w:val="28"/>
        </w:rPr>
        <w:t>Частые ошибки</w:t>
      </w:r>
      <w:bookmarkEnd w:id="71"/>
      <w:bookmarkEnd w:id="72"/>
    </w:p>
    <w:p w14:paraId="034047FD" w14:textId="7C4CED2E" w:rsidR="00E441D2" w:rsidRPr="00DB5096" w:rsidRDefault="00E441D2" w:rsidP="00E441D2">
      <w:pPr>
        <w:pStyle w:val="1fc"/>
        <w:spacing w:line="400" w:lineRule="exact"/>
      </w:pPr>
      <w:bookmarkStart w:id="73" w:name="_Hlk147870496"/>
      <w:r w:rsidRPr="00DB5096">
        <w:t>В случае возникновения ошибок, не описанных в данном разделе, необходимо обращаться к сотруднику технической поддержки.</w:t>
      </w:r>
      <w:r>
        <w:t xml:space="preserve"> Типовые ошибки представлены в таблице </w:t>
      </w:r>
      <w:r w:rsidR="002E5EA7">
        <w:t>3</w:t>
      </w:r>
      <w:r>
        <w:t>.</w:t>
      </w:r>
    </w:p>
    <w:p w14:paraId="46F36A42" w14:textId="77777777" w:rsidR="00E441D2" w:rsidRDefault="00E441D2" w:rsidP="00550B7F">
      <w:pPr>
        <w:rPr>
          <w:rFonts w:ascii="Times New Roman" w:eastAsia="Calibri" w:hAnsi="Times New Roman"/>
          <w:i w:val="0"/>
          <w:color w:val="000000"/>
          <w:szCs w:val="28"/>
          <w:lang w:eastAsia="en-US"/>
        </w:rPr>
      </w:pPr>
    </w:p>
    <w:p w14:paraId="70885D69" w14:textId="05C7E2F4" w:rsidR="00550B7F" w:rsidRDefault="00550B7F" w:rsidP="00550B7F">
      <w:pPr>
        <w:rPr>
          <w:rFonts w:ascii="Times New Roman" w:hAnsi="Times New Roman"/>
          <w:i w:val="0"/>
          <w:color w:val="000000"/>
        </w:rPr>
      </w:pPr>
      <w:r>
        <w:rPr>
          <w:rFonts w:ascii="Times New Roman" w:eastAsia="Calibri" w:hAnsi="Times New Roman"/>
          <w:i w:val="0"/>
          <w:color w:val="000000"/>
          <w:szCs w:val="28"/>
          <w:lang w:eastAsia="en-US"/>
        </w:rPr>
        <w:t xml:space="preserve">Таблица </w:t>
      </w:r>
      <w:r w:rsidR="002E5EA7">
        <w:rPr>
          <w:rFonts w:ascii="Times New Roman" w:eastAsia="Calibri" w:hAnsi="Times New Roman"/>
          <w:i w:val="0"/>
          <w:color w:val="000000"/>
          <w:szCs w:val="28"/>
          <w:lang w:eastAsia="en-US"/>
        </w:rPr>
        <w:t>3</w:t>
      </w:r>
      <w:r>
        <w:rPr>
          <w:rFonts w:ascii="Times New Roman" w:eastAsia="Calibri" w:hAnsi="Times New Roman"/>
          <w:i w:val="0"/>
          <w:color w:val="000000"/>
          <w:szCs w:val="28"/>
          <w:lang w:eastAsia="en-US"/>
        </w:rPr>
        <w:t xml:space="preserve"> </w:t>
      </w:r>
      <w:r>
        <w:rPr>
          <w:rFonts w:ascii="Times New Roman" w:hAnsi="Times New Roman"/>
          <w:i w:val="0"/>
          <w:color w:val="000000"/>
        </w:rPr>
        <w:t>– Ошибки при работе с автоматизированной системой</w:t>
      </w:r>
    </w:p>
    <w:tbl>
      <w:tblPr>
        <w:tblW w:w="9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CECEC"/>
        <w:tblCellMar>
          <w:left w:w="0" w:type="dxa"/>
          <w:right w:w="0" w:type="dxa"/>
        </w:tblCellMar>
        <w:tblLook w:val="04A0" w:firstRow="1" w:lastRow="0" w:firstColumn="1" w:lastColumn="0" w:noHBand="0" w:noVBand="1"/>
      </w:tblPr>
      <w:tblGrid>
        <w:gridCol w:w="1582"/>
        <w:gridCol w:w="2189"/>
        <w:gridCol w:w="3226"/>
        <w:gridCol w:w="2787"/>
      </w:tblGrid>
      <w:tr w:rsidR="00550B7F" w14:paraId="36CD979A" w14:textId="77777777" w:rsidTr="00550B7F">
        <w:trPr>
          <w:trHeight w:val="947"/>
          <w:jc w:val="center"/>
        </w:trPr>
        <w:tc>
          <w:tcPr>
            <w:tcW w:w="1582" w:type="dxa"/>
            <w:tcBorders>
              <w:top w:val="single" w:sz="4" w:space="0" w:color="auto"/>
              <w:left w:val="single" w:sz="4" w:space="0" w:color="auto"/>
              <w:bottom w:val="single" w:sz="4" w:space="0" w:color="auto"/>
              <w:right w:val="single" w:sz="4" w:space="0" w:color="auto"/>
            </w:tcBorders>
            <w:tcMar>
              <w:top w:w="150" w:type="dxa"/>
              <w:left w:w="225" w:type="dxa"/>
              <w:bottom w:w="150" w:type="dxa"/>
              <w:right w:w="225" w:type="dxa"/>
            </w:tcMar>
            <w:vAlign w:val="center"/>
            <w:hideMark/>
          </w:tcPr>
          <w:bookmarkEnd w:id="73"/>
          <w:p w14:paraId="3A746F05" w14:textId="77777777" w:rsidR="00550B7F" w:rsidRDefault="00550B7F">
            <w:pPr>
              <w:jc w:val="center"/>
              <w:rPr>
                <w:rFonts w:ascii="Times New Roman" w:hAnsi="Times New Roman"/>
                <w:bCs/>
                <w:i w:val="0"/>
                <w:iCs/>
                <w:sz w:val="24"/>
                <w:szCs w:val="24"/>
                <w:lang w:eastAsia="ja-JP"/>
              </w:rPr>
            </w:pPr>
            <w:r>
              <w:rPr>
                <w:rFonts w:ascii="Times New Roman" w:hAnsi="Times New Roman"/>
                <w:bCs/>
                <w:i w:val="0"/>
                <w:iCs/>
                <w:sz w:val="24"/>
                <w:szCs w:val="24"/>
                <w:lang w:eastAsia="ja-JP"/>
              </w:rPr>
              <w:t>Класс ошибки</w:t>
            </w:r>
          </w:p>
        </w:tc>
        <w:tc>
          <w:tcPr>
            <w:tcW w:w="2189" w:type="dxa"/>
            <w:tcBorders>
              <w:top w:val="single" w:sz="4" w:space="0" w:color="auto"/>
              <w:left w:val="single" w:sz="4" w:space="0" w:color="auto"/>
              <w:bottom w:val="single" w:sz="4" w:space="0" w:color="auto"/>
              <w:right w:val="single" w:sz="4" w:space="0" w:color="auto"/>
            </w:tcBorders>
            <w:tcMar>
              <w:top w:w="150" w:type="dxa"/>
              <w:left w:w="225" w:type="dxa"/>
              <w:bottom w:w="150" w:type="dxa"/>
              <w:right w:w="225" w:type="dxa"/>
            </w:tcMar>
            <w:vAlign w:val="center"/>
            <w:hideMark/>
          </w:tcPr>
          <w:p w14:paraId="1FD3DF9F" w14:textId="77777777" w:rsidR="00550B7F" w:rsidRDefault="00550B7F">
            <w:pPr>
              <w:jc w:val="center"/>
              <w:rPr>
                <w:rFonts w:ascii="Times New Roman" w:hAnsi="Times New Roman"/>
                <w:bCs/>
                <w:i w:val="0"/>
                <w:iCs/>
                <w:sz w:val="24"/>
                <w:szCs w:val="24"/>
                <w:lang w:eastAsia="ja-JP"/>
              </w:rPr>
            </w:pPr>
            <w:r>
              <w:rPr>
                <w:rFonts w:ascii="Times New Roman" w:hAnsi="Times New Roman"/>
                <w:bCs/>
                <w:i w:val="0"/>
                <w:iCs/>
                <w:sz w:val="24"/>
                <w:szCs w:val="24"/>
                <w:lang w:eastAsia="ja-JP"/>
              </w:rPr>
              <w:t>Ошибка</w:t>
            </w:r>
          </w:p>
        </w:tc>
        <w:tc>
          <w:tcPr>
            <w:tcW w:w="3226" w:type="dxa"/>
            <w:tcBorders>
              <w:top w:val="single" w:sz="4" w:space="0" w:color="auto"/>
              <w:left w:val="single" w:sz="4" w:space="0" w:color="auto"/>
              <w:bottom w:val="single" w:sz="4" w:space="0" w:color="auto"/>
              <w:right w:val="single" w:sz="4" w:space="0" w:color="auto"/>
            </w:tcBorders>
            <w:tcMar>
              <w:top w:w="150" w:type="dxa"/>
              <w:left w:w="225" w:type="dxa"/>
              <w:bottom w:w="150" w:type="dxa"/>
              <w:right w:w="225" w:type="dxa"/>
            </w:tcMar>
            <w:vAlign w:val="center"/>
            <w:hideMark/>
          </w:tcPr>
          <w:p w14:paraId="1E369135" w14:textId="77777777" w:rsidR="00550B7F" w:rsidRDefault="00550B7F">
            <w:pPr>
              <w:jc w:val="center"/>
              <w:rPr>
                <w:rFonts w:ascii="Times New Roman" w:hAnsi="Times New Roman"/>
                <w:bCs/>
                <w:i w:val="0"/>
                <w:iCs/>
                <w:sz w:val="24"/>
                <w:szCs w:val="24"/>
                <w:lang w:eastAsia="ja-JP"/>
              </w:rPr>
            </w:pPr>
            <w:r>
              <w:rPr>
                <w:rFonts w:ascii="Times New Roman" w:hAnsi="Times New Roman"/>
                <w:bCs/>
                <w:i w:val="0"/>
                <w:iCs/>
                <w:sz w:val="24"/>
                <w:szCs w:val="24"/>
                <w:lang w:eastAsia="ja-JP"/>
              </w:rPr>
              <w:t>Описание ошибки</w:t>
            </w:r>
          </w:p>
        </w:tc>
        <w:tc>
          <w:tcPr>
            <w:tcW w:w="2787" w:type="dxa"/>
            <w:tcBorders>
              <w:top w:val="single" w:sz="4" w:space="0" w:color="auto"/>
              <w:left w:val="single" w:sz="4" w:space="0" w:color="auto"/>
              <w:bottom w:val="single" w:sz="4" w:space="0" w:color="auto"/>
              <w:right w:val="single" w:sz="4" w:space="0" w:color="auto"/>
            </w:tcBorders>
            <w:tcMar>
              <w:top w:w="150" w:type="dxa"/>
              <w:left w:w="225" w:type="dxa"/>
              <w:bottom w:w="150" w:type="dxa"/>
              <w:right w:w="225" w:type="dxa"/>
            </w:tcMar>
            <w:vAlign w:val="center"/>
            <w:hideMark/>
          </w:tcPr>
          <w:p w14:paraId="2E6D6BCE" w14:textId="77777777" w:rsidR="00550B7F" w:rsidRDefault="00550B7F">
            <w:pPr>
              <w:jc w:val="center"/>
              <w:rPr>
                <w:rFonts w:ascii="Times New Roman" w:hAnsi="Times New Roman"/>
                <w:bCs/>
                <w:i w:val="0"/>
                <w:iCs/>
                <w:sz w:val="24"/>
                <w:szCs w:val="24"/>
                <w:lang w:eastAsia="ja-JP"/>
              </w:rPr>
            </w:pPr>
            <w:r>
              <w:rPr>
                <w:rFonts w:ascii="Times New Roman" w:hAnsi="Times New Roman"/>
                <w:bCs/>
                <w:i w:val="0"/>
                <w:iCs/>
                <w:sz w:val="24"/>
                <w:szCs w:val="24"/>
                <w:lang w:eastAsia="ja-JP"/>
              </w:rPr>
              <w:t>Требуемые действия пользователя при возникновении ошибки</w:t>
            </w:r>
          </w:p>
        </w:tc>
      </w:tr>
      <w:tr w:rsidR="00550B7F" w14:paraId="51442942" w14:textId="77777777" w:rsidTr="00550B7F">
        <w:trPr>
          <w:trHeight w:val="1377"/>
          <w:jc w:val="center"/>
        </w:trPr>
        <w:tc>
          <w:tcPr>
            <w:tcW w:w="1582" w:type="dxa"/>
            <w:vMerge w:val="restart"/>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083DB9A7"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 xml:space="preserve">Портал АСУ </w:t>
            </w:r>
          </w:p>
        </w:tc>
        <w:tc>
          <w:tcPr>
            <w:tcW w:w="2189"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4307F2D1"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Сервер не отвечает</w:t>
            </w:r>
          </w:p>
        </w:tc>
        <w:tc>
          <w:tcPr>
            <w:tcW w:w="3226"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22FB09C7"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Возможны проблемы с сетью или с доступом к порталу АСУ</w:t>
            </w:r>
          </w:p>
        </w:tc>
        <w:tc>
          <w:tcPr>
            <w:tcW w:w="2787"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13B2E692"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Проверить доступ к сети. Для устранения проблем с сетью обратиться к системному администратору организации. Если сеть в порядке и доступ ограничен только к порталу АСУ – свяжитесь со службой  технической поддержки АСУ.</w:t>
            </w:r>
          </w:p>
        </w:tc>
      </w:tr>
      <w:tr w:rsidR="00550B7F" w14:paraId="10745EDE" w14:textId="77777777" w:rsidTr="00550B7F">
        <w:trPr>
          <w:trHeight w:val="1685"/>
          <w:jc w:val="center"/>
        </w:trPr>
        <w:tc>
          <w:tcPr>
            <w:tcW w:w="0" w:type="auto"/>
            <w:vMerge/>
            <w:tcBorders>
              <w:top w:val="single" w:sz="4" w:space="0" w:color="auto"/>
              <w:left w:val="single" w:sz="4" w:space="0" w:color="auto"/>
              <w:bottom w:val="single" w:sz="4" w:space="0" w:color="auto"/>
              <w:right w:val="single" w:sz="4" w:space="0" w:color="auto"/>
            </w:tcBorders>
            <w:shd w:val="clear" w:color="auto" w:fill="ECECEC"/>
            <w:vAlign w:val="center"/>
            <w:hideMark/>
          </w:tcPr>
          <w:p w14:paraId="3EEFA7FC" w14:textId="77777777" w:rsidR="00550B7F" w:rsidRDefault="00550B7F">
            <w:pPr>
              <w:jc w:val="left"/>
              <w:rPr>
                <w:rFonts w:ascii="Times New Roman" w:hAnsi="Times New Roman"/>
                <w:i w:val="0"/>
                <w:iCs/>
                <w:sz w:val="24"/>
                <w:szCs w:val="24"/>
                <w:lang w:eastAsia="ja-JP"/>
              </w:rPr>
            </w:pPr>
          </w:p>
        </w:tc>
        <w:tc>
          <w:tcPr>
            <w:tcW w:w="2189"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0B0C54AD"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Неверное имя пользователя или пароль</w:t>
            </w:r>
          </w:p>
        </w:tc>
        <w:tc>
          <w:tcPr>
            <w:tcW w:w="3226"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73193A6D"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Неверно введено имя пользователя или пароль, либо такая учетная запись не зарегистрирована.</w:t>
            </w:r>
          </w:p>
        </w:tc>
        <w:tc>
          <w:tcPr>
            <w:tcW w:w="2787"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29E34FAD"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 xml:space="preserve">Нужно повторить ввод имени пользователя </w:t>
            </w:r>
            <w:proofErr w:type="gramStart"/>
            <w:r>
              <w:rPr>
                <w:rFonts w:ascii="Times New Roman" w:hAnsi="Times New Roman"/>
                <w:i w:val="0"/>
                <w:iCs/>
                <w:sz w:val="24"/>
                <w:szCs w:val="24"/>
                <w:lang w:eastAsia="ja-JP"/>
              </w:rPr>
              <w:t>и в случае если</w:t>
            </w:r>
            <w:proofErr w:type="gramEnd"/>
            <w:r>
              <w:rPr>
                <w:rFonts w:ascii="Times New Roman" w:hAnsi="Times New Roman"/>
                <w:i w:val="0"/>
                <w:iCs/>
                <w:sz w:val="24"/>
                <w:szCs w:val="24"/>
                <w:lang w:eastAsia="ja-JP"/>
              </w:rPr>
              <w:t xml:space="preserve"> пароль утерян, пройти по ссылке «Восстановить пароль». Если после восстановления ошибка повторяется, связаться со службой  технической поддержки АСУ</w:t>
            </w:r>
          </w:p>
        </w:tc>
      </w:tr>
      <w:tr w:rsidR="00550B7F" w14:paraId="492C4C70" w14:textId="77777777" w:rsidTr="00550B7F">
        <w:trPr>
          <w:jc w:val="center"/>
        </w:trPr>
        <w:tc>
          <w:tcPr>
            <w:tcW w:w="1582"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5B6814E8"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Интерфейс АСУ</w:t>
            </w:r>
          </w:p>
        </w:tc>
        <w:tc>
          <w:tcPr>
            <w:tcW w:w="2189"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42F6F334"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Нет данных</w:t>
            </w:r>
          </w:p>
        </w:tc>
        <w:tc>
          <w:tcPr>
            <w:tcW w:w="3226"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16DCF373"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В списке записей отчета/справочника/экрана управления нарядами отображается надпись «Нет данных»</w:t>
            </w:r>
          </w:p>
        </w:tc>
        <w:tc>
          <w:tcPr>
            <w:tcW w:w="2787"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35744949"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 xml:space="preserve">Перейти к настройке отображения столбцов (окружность с тремя точками внутри) проверить во вкладках «группировка» и «фильтрация» сохраненные настройки. Удалить их в случае необходимости.  </w:t>
            </w:r>
          </w:p>
        </w:tc>
      </w:tr>
      <w:tr w:rsidR="00550B7F" w14:paraId="6A9CCBD3" w14:textId="77777777" w:rsidTr="00550B7F">
        <w:trPr>
          <w:jc w:val="center"/>
        </w:trPr>
        <w:tc>
          <w:tcPr>
            <w:tcW w:w="1582"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437D3323"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Интерфейс АСУ</w:t>
            </w:r>
          </w:p>
        </w:tc>
        <w:tc>
          <w:tcPr>
            <w:tcW w:w="2189"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351FA660"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Страница не найдена</w:t>
            </w:r>
          </w:p>
        </w:tc>
        <w:tc>
          <w:tcPr>
            <w:tcW w:w="3226"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1A3E707E"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На экране открыта карточка на которой отображается надпись «Страница не найдена»</w:t>
            </w:r>
          </w:p>
        </w:tc>
        <w:tc>
          <w:tcPr>
            <w:tcW w:w="2787"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686E4D6A"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 xml:space="preserve">Данные безвозвратно удалены из системы, другим пользователем в момент того, как карточка записи была открыта.  </w:t>
            </w:r>
          </w:p>
        </w:tc>
      </w:tr>
      <w:tr w:rsidR="00550B7F" w14:paraId="4B79B492" w14:textId="77777777" w:rsidTr="00550B7F">
        <w:trPr>
          <w:trHeight w:val="2258"/>
          <w:jc w:val="center"/>
        </w:trPr>
        <w:tc>
          <w:tcPr>
            <w:tcW w:w="1582"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1C444235"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 xml:space="preserve">Интерфейс АСУ </w:t>
            </w:r>
          </w:p>
        </w:tc>
        <w:tc>
          <w:tcPr>
            <w:tcW w:w="2189"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01ACBBF5"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Нет кнопки «выполнить» в наряде.</w:t>
            </w:r>
          </w:p>
          <w:p w14:paraId="5AB34B2B"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Нет функциональной ссылки в наряде, по которой открываются экраны с данными.</w:t>
            </w:r>
          </w:p>
        </w:tc>
        <w:tc>
          <w:tcPr>
            <w:tcW w:w="3226"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2B578E10" w14:textId="77777777" w:rsid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На карточке наряда отсутствуют функциональные кнопки перевода статуса в «выполнен» и функциональные ссылки.</w:t>
            </w:r>
          </w:p>
        </w:tc>
        <w:tc>
          <w:tcPr>
            <w:tcW w:w="2787" w:type="dxa"/>
            <w:tcBorders>
              <w:top w:val="single" w:sz="4" w:space="0" w:color="auto"/>
              <w:left w:val="single" w:sz="4" w:space="0" w:color="auto"/>
              <w:bottom w:val="single" w:sz="4" w:space="0" w:color="auto"/>
              <w:right w:val="single" w:sz="4" w:space="0" w:color="auto"/>
            </w:tcBorders>
            <w:shd w:val="clear" w:color="auto" w:fill="FCFCFC"/>
            <w:tcMar>
              <w:top w:w="150" w:type="dxa"/>
              <w:left w:w="225" w:type="dxa"/>
              <w:bottom w:w="150" w:type="dxa"/>
              <w:right w:w="225" w:type="dxa"/>
            </w:tcMar>
            <w:vAlign w:val="center"/>
            <w:hideMark/>
          </w:tcPr>
          <w:p w14:paraId="58F1B355" w14:textId="77777777" w:rsidR="00550B7F" w:rsidRPr="00550B7F" w:rsidRDefault="00550B7F">
            <w:pPr>
              <w:jc w:val="center"/>
              <w:rPr>
                <w:rFonts w:ascii="Times New Roman" w:hAnsi="Times New Roman"/>
                <w:i w:val="0"/>
                <w:iCs/>
                <w:sz w:val="24"/>
                <w:szCs w:val="24"/>
                <w:lang w:eastAsia="ja-JP"/>
              </w:rPr>
            </w:pPr>
            <w:r>
              <w:rPr>
                <w:rFonts w:ascii="Times New Roman" w:hAnsi="Times New Roman"/>
                <w:i w:val="0"/>
                <w:iCs/>
                <w:sz w:val="24"/>
                <w:szCs w:val="24"/>
                <w:lang w:eastAsia="ja-JP"/>
              </w:rPr>
              <w:t xml:space="preserve">Взять (перевести) наряд в статус «в работе» одноименной кнопкой (в случае если вы исполнитель), если вы не исполнитель – назначить его. </w:t>
            </w:r>
          </w:p>
        </w:tc>
      </w:tr>
    </w:tbl>
    <w:p w14:paraId="0B3A92C6" w14:textId="611D68A8" w:rsidR="00550B7F" w:rsidRDefault="00550B7F" w:rsidP="00835073">
      <w:pPr>
        <w:pStyle w:val="1fc"/>
        <w:spacing w:line="240" w:lineRule="auto"/>
        <w:jc w:val="center"/>
      </w:pPr>
    </w:p>
    <w:p w14:paraId="4044CDBF" w14:textId="2A95F4A0" w:rsidR="00550B7F" w:rsidRDefault="00550B7F" w:rsidP="00835073">
      <w:pPr>
        <w:pStyle w:val="1fc"/>
        <w:spacing w:line="240" w:lineRule="auto"/>
        <w:jc w:val="center"/>
      </w:pPr>
    </w:p>
    <w:p w14:paraId="55D6689A" w14:textId="1D77CAEB" w:rsidR="00550B7F" w:rsidRDefault="00550B7F" w:rsidP="00835073">
      <w:pPr>
        <w:pStyle w:val="1fc"/>
        <w:spacing w:line="240" w:lineRule="auto"/>
        <w:jc w:val="center"/>
      </w:pPr>
    </w:p>
    <w:p w14:paraId="17B04D39" w14:textId="618F51DB" w:rsidR="00550B7F" w:rsidRDefault="00550B7F" w:rsidP="00835073">
      <w:pPr>
        <w:pStyle w:val="1fc"/>
        <w:spacing w:line="240" w:lineRule="auto"/>
        <w:jc w:val="center"/>
      </w:pPr>
    </w:p>
    <w:p w14:paraId="524429B5" w14:textId="1C00D4DB" w:rsidR="00550B7F" w:rsidRDefault="00550B7F" w:rsidP="00835073">
      <w:pPr>
        <w:pStyle w:val="1fc"/>
        <w:spacing w:line="240" w:lineRule="auto"/>
        <w:jc w:val="center"/>
      </w:pPr>
    </w:p>
    <w:p w14:paraId="66F28FB3" w14:textId="027FC46F" w:rsidR="00550B7F" w:rsidRDefault="00550B7F" w:rsidP="00835073">
      <w:pPr>
        <w:pStyle w:val="1fc"/>
        <w:spacing w:line="240" w:lineRule="auto"/>
        <w:jc w:val="center"/>
      </w:pPr>
    </w:p>
    <w:p w14:paraId="7A9F9A35" w14:textId="57EBD2D3" w:rsidR="00550B7F" w:rsidRDefault="00550B7F" w:rsidP="00835073">
      <w:pPr>
        <w:pStyle w:val="1fc"/>
        <w:spacing w:line="240" w:lineRule="auto"/>
        <w:jc w:val="center"/>
      </w:pPr>
    </w:p>
    <w:p w14:paraId="0D03C4E4" w14:textId="64A5294E" w:rsidR="00550B7F" w:rsidRDefault="00550B7F" w:rsidP="00835073">
      <w:pPr>
        <w:pStyle w:val="1fc"/>
        <w:spacing w:line="240" w:lineRule="auto"/>
        <w:jc w:val="center"/>
      </w:pPr>
    </w:p>
    <w:p w14:paraId="2F2E844E" w14:textId="26967E8D" w:rsidR="00550B7F" w:rsidRDefault="00550B7F" w:rsidP="00835073">
      <w:pPr>
        <w:pStyle w:val="1fc"/>
        <w:spacing w:line="240" w:lineRule="auto"/>
        <w:jc w:val="center"/>
      </w:pPr>
    </w:p>
    <w:p w14:paraId="7681B55F" w14:textId="6917E8A8" w:rsidR="00550B7F" w:rsidRDefault="00550B7F" w:rsidP="00835073">
      <w:pPr>
        <w:pStyle w:val="1fc"/>
        <w:spacing w:line="240" w:lineRule="auto"/>
        <w:jc w:val="center"/>
      </w:pPr>
    </w:p>
    <w:p w14:paraId="55456BA4" w14:textId="633F6105" w:rsidR="00550B7F" w:rsidRDefault="00550B7F" w:rsidP="00835073">
      <w:pPr>
        <w:pStyle w:val="1fc"/>
        <w:spacing w:line="240" w:lineRule="auto"/>
        <w:jc w:val="center"/>
      </w:pPr>
    </w:p>
    <w:p w14:paraId="1179F2FB" w14:textId="0E6B4BD2" w:rsidR="00550B7F" w:rsidRDefault="00550B7F" w:rsidP="00835073">
      <w:pPr>
        <w:pStyle w:val="1fc"/>
        <w:spacing w:line="240" w:lineRule="auto"/>
        <w:jc w:val="center"/>
      </w:pPr>
    </w:p>
    <w:p w14:paraId="45487973" w14:textId="08681988" w:rsidR="00550B7F" w:rsidRDefault="00550B7F" w:rsidP="00835073">
      <w:pPr>
        <w:pStyle w:val="1fc"/>
        <w:spacing w:line="240" w:lineRule="auto"/>
        <w:jc w:val="center"/>
      </w:pPr>
    </w:p>
    <w:p w14:paraId="1CA82756" w14:textId="79F9D92B" w:rsidR="00550B7F" w:rsidRDefault="00550B7F" w:rsidP="00835073">
      <w:pPr>
        <w:pStyle w:val="1fc"/>
        <w:spacing w:line="240" w:lineRule="auto"/>
        <w:jc w:val="center"/>
      </w:pPr>
    </w:p>
    <w:p w14:paraId="010D390A" w14:textId="7351F631" w:rsidR="00550B7F" w:rsidRDefault="00550B7F" w:rsidP="00835073">
      <w:pPr>
        <w:pStyle w:val="1fc"/>
        <w:spacing w:line="240" w:lineRule="auto"/>
        <w:jc w:val="center"/>
      </w:pPr>
    </w:p>
    <w:p w14:paraId="2A5EB389" w14:textId="0E1A45D8" w:rsidR="00550B7F" w:rsidRDefault="00550B7F" w:rsidP="00835073">
      <w:pPr>
        <w:pStyle w:val="1fc"/>
        <w:spacing w:line="240" w:lineRule="auto"/>
        <w:jc w:val="center"/>
      </w:pPr>
    </w:p>
    <w:p w14:paraId="20F6365A" w14:textId="77777777" w:rsidR="00550B7F" w:rsidRPr="006F7DDA" w:rsidRDefault="00550B7F" w:rsidP="00835073">
      <w:pPr>
        <w:pStyle w:val="1fc"/>
        <w:spacing w:line="240" w:lineRule="auto"/>
        <w:jc w:val="center"/>
      </w:pPr>
    </w:p>
    <w:p w14:paraId="6D7A9CD0" w14:textId="77777777" w:rsidR="00E441D2" w:rsidRDefault="00E441D2" w:rsidP="001922E5">
      <w:pPr>
        <w:pStyle w:val="afffffffffffff8"/>
        <w:rPr>
          <w:lang w:eastAsia="en-US"/>
        </w:rPr>
        <w:sectPr w:rsidR="00E441D2" w:rsidSect="005F13ED">
          <w:headerReference w:type="default" r:id="rId36"/>
          <w:headerReference w:type="first" r:id="rId37"/>
          <w:type w:val="continuous"/>
          <w:pgSz w:w="11906" w:h="16838"/>
          <w:pgMar w:top="1134" w:right="850" w:bottom="1134" w:left="1701" w:header="708" w:footer="708" w:gutter="0"/>
          <w:cols w:space="708"/>
          <w:titlePg/>
          <w:docGrid w:linePitch="381"/>
        </w:sectPr>
      </w:pPr>
    </w:p>
    <w:p w14:paraId="1655C9BF" w14:textId="77777777" w:rsidR="001922E5" w:rsidRPr="006F7DDA" w:rsidRDefault="001922E5" w:rsidP="001922E5">
      <w:pPr>
        <w:pStyle w:val="afffffffffffff8"/>
        <w:rPr>
          <w:lang w:eastAsia="en-US"/>
        </w:rPr>
      </w:pPr>
      <w:r w:rsidRPr="006F7DDA">
        <w:rPr>
          <w:lang w:eastAsia="en-US"/>
        </w:rPr>
        <w:t>СОСТАВИЛИ</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2096"/>
        <w:gridCol w:w="2253"/>
        <w:gridCol w:w="2001"/>
        <w:gridCol w:w="1859"/>
        <w:gridCol w:w="1430"/>
      </w:tblGrid>
      <w:tr w:rsidR="001922E5" w:rsidRPr="006F7DDA" w14:paraId="4E2773EE" w14:textId="77777777" w:rsidTr="000F4FDE">
        <w:trPr>
          <w:jc w:val="center"/>
        </w:trPr>
        <w:tc>
          <w:tcPr>
            <w:tcW w:w="2096" w:type="dxa"/>
            <w:tcBorders>
              <w:bottom w:val="single" w:sz="4" w:space="0" w:color="000000"/>
            </w:tcBorders>
            <w:tcMar>
              <w:top w:w="85" w:type="dxa"/>
              <w:bottom w:w="85" w:type="dxa"/>
            </w:tcMar>
            <w:vAlign w:val="center"/>
          </w:tcPr>
          <w:p w14:paraId="742963D9" w14:textId="77777777" w:rsidR="001922E5" w:rsidRPr="006F7DDA" w:rsidRDefault="001922E5" w:rsidP="00D5225C">
            <w:pPr>
              <w:spacing w:before="60" w:after="60"/>
              <w:jc w:val="center"/>
              <w:rPr>
                <w:rFonts w:ascii="Times New Roman" w:eastAsia="Calibri" w:hAnsi="Times New Roman"/>
                <w:i w:val="0"/>
                <w:szCs w:val="28"/>
                <w:lang w:eastAsia="en-US"/>
              </w:rPr>
            </w:pPr>
            <w:r w:rsidRPr="006F7DDA">
              <w:rPr>
                <w:rFonts w:ascii="Times New Roman" w:eastAsia="Calibri" w:hAnsi="Times New Roman"/>
                <w:i w:val="0"/>
                <w:szCs w:val="28"/>
                <w:lang w:eastAsia="en-US"/>
              </w:rPr>
              <w:t>Наименование организации, предприятия</w:t>
            </w:r>
          </w:p>
        </w:tc>
        <w:tc>
          <w:tcPr>
            <w:tcW w:w="2253" w:type="dxa"/>
            <w:tcBorders>
              <w:bottom w:val="single" w:sz="4" w:space="0" w:color="000000"/>
            </w:tcBorders>
            <w:tcMar>
              <w:top w:w="85" w:type="dxa"/>
              <w:bottom w:w="85" w:type="dxa"/>
            </w:tcMar>
            <w:vAlign w:val="center"/>
          </w:tcPr>
          <w:p w14:paraId="72E87643" w14:textId="77777777" w:rsidR="001922E5" w:rsidRPr="006F7DDA" w:rsidRDefault="001922E5" w:rsidP="00D5225C">
            <w:pPr>
              <w:spacing w:before="60" w:after="60"/>
              <w:jc w:val="center"/>
              <w:rPr>
                <w:rFonts w:ascii="Times New Roman" w:eastAsia="Calibri" w:hAnsi="Times New Roman"/>
                <w:i w:val="0"/>
                <w:szCs w:val="28"/>
                <w:lang w:eastAsia="en-US"/>
              </w:rPr>
            </w:pPr>
            <w:r w:rsidRPr="006F7DDA">
              <w:rPr>
                <w:rFonts w:ascii="Times New Roman" w:eastAsia="Calibri" w:hAnsi="Times New Roman"/>
                <w:i w:val="0"/>
                <w:szCs w:val="28"/>
                <w:lang w:eastAsia="en-US"/>
              </w:rPr>
              <w:t>Должность</w:t>
            </w:r>
          </w:p>
        </w:tc>
        <w:tc>
          <w:tcPr>
            <w:tcW w:w="2001" w:type="dxa"/>
            <w:tcMar>
              <w:top w:w="85" w:type="dxa"/>
              <w:bottom w:w="85" w:type="dxa"/>
            </w:tcMar>
            <w:vAlign w:val="center"/>
          </w:tcPr>
          <w:p w14:paraId="5B0DE10C" w14:textId="77777777" w:rsidR="001922E5" w:rsidRPr="006F7DDA" w:rsidRDefault="001922E5" w:rsidP="00D5225C">
            <w:pPr>
              <w:spacing w:before="60" w:after="60"/>
              <w:jc w:val="center"/>
              <w:rPr>
                <w:rFonts w:ascii="Times New Roman" w:eastAsia="Calibri" w:hAnsi="Times New Roman"/>
                <w:i w:val="0"/>
                <w:szCs w:val="28"/>
                <w:lang w:eastAsia="en-US"/>
              </w:rPr>
            </w:pPr>
            <w:r w:rsidRPr="006F7DDA">
              <w:rPr>
                <w:rFonts w:ascii="Times New Roman" w:eastAsia="Calibri" w:hAnsi="Times New Roman"/>
                <w:i w:val="0"/>
                <w:szCs w:val="28"/>
                <w:lang w:eastAsia="en-US"/>
              </w:rPr>
              <w:t xml:space="preserve">Фамилия, имя, </w:t>
            </w:r>
            <w:r w:rsidRPr="006F7DDA">
              <w:rPr>
                <w:rFonts w:ascii="Times New Roman" w:eastAsia="Calibri" w:hAnsi="Times New Roman"/>
                <w:i w:val="0"/>
                <w:szCs w:val="28"/>
                <w:lang w:eastAsia="en-US"/>
              </w:rPr>
              <w:br/>
              <w:t>отчество</w:t>
            </w:r>
          </w:p>
        </w:tc>
        <w:tc>
          <w:tcPr>
            <w:tcW w:w="1859" w:type="dxa"/>
            <w:tcMar>
              <w:top w:w="85" w:type="dxa"/>
              <w:bottom w:w="85" w:type="dxa"/>
            </w:tcMar>
            <w:vAlign w:val="center"/>
          </w:tcPr>
          <w:p w14:paraId="3E7F7B2D" w14:textId="77777777" w:rsidR="001922E5" w:rsidRPr="006F7DDA" w:rsidRDefault="001922E5" w:rsidP="00D5225C">
            <w:pPr>
              <w:spacing w:before="60" w:after="60"/>
              <w:jc w:val="center"/>
              <w:rPr>
                <w:rFonts w:ascii="Times New Roman" w:eastAsia="Calibri" w:hAnsi="Times New Roman"/>
                <w:i w:val="0"/>
                <w:szCs w:val="28"/>
                <w:lang w:eastAsia="en-US"/>
              </w:rPr>
            </w:pPr>
            <w:r w:rsidRPr="006F7DDA">
              <w:rPr>
                <w:rFonts w:ascii="Times New Roman" w:eastAsia="Calibri" w:hAnsi="Times New Roman"/>
                <w:i w:val="0"/>
                <w:szCs w:val="28"/>
                <w:lang w:eastAsia="en-US"/>
              </w:rPr>
              <w:t>Подпись</w:t>
            </w:r>
          </w:p>
        </w:tc>
        <w:tc>
          <w:tcPr>
            <w:tcW w:w="1430" w:type="dxa"/>
            <w:tcMar>
              <w:top w:w="85" w:type="dxa"/>
              <w:bottom w:w="85" w:type="dxa"/>
            </w:tcMar>
            <w:vAlign w:val="center"/>
          </w:tcPr>
          <w:p w14:paraId="3BA543D1" w14:textId="77777777" w:rsidR="001922E5" w:rsidRPr="006F7DDA" w:rsidRDefault="001922E5" w:rsidP="00D5225C">
            <w:pPr>
              <w:spacing w:before="60" w:after="60"/>
              <w:jc w:val="center"/>
              <w:rPr>
                <w:rFonts w:ascii="Times New Roman" w:eastAsia="Calibri" w:hAnsi="Times New Roman"/>
                <w:i w:val="0"/>
                <w:szCs w:val="28"/>
                <w:lang w:eastAsia="en-US"/>
              </w:rPr>
            </w:pPr>
            <w:r w:rsidRPr="006F7DDA">
              <w:rPr>
                <w:rFonts w:ascii="Times New Roman" w:eastAsia="Calibri" w:hAnsi="Times New Roman"/>
                <w:i w:val="0"/>
                <w:szCs w:val="28"/>
                <w:lang w:eastAsia="en-US"/>
              </w:rPr>
              <w:t>Дата</w:t>
            </w:r>
          </w:p>
        </w:tc>
      </w:tr>
      <w:tr w:rsidR="000F4FDE" w:rsidRPr="006F7DDA" w14:paraId="32424296" w14:textId="77777777" w:rsidTr="000F4FDE">
        <w:trPr>
          <w:jc w:val="center"/>
        </w:trPr>
        <w:tc>
          <w:tcPr>
            <w:tcW w:w="2096" w:type="dxa"/>
            <w:tcBorders>
              <w:bottom w:val="single" w:sz="4" w:space="0" w:color="000000"/>
            </w:tcBorders>
            <w:tcMar>
              <w:top w:w="85" w:type="dxa"/>
              <w:bottom w:w="85" w:type="dxa"/>
            </w:tcMar>
          </w:tcPr>
          <w:p w14:paraId="5A97447B" w14:textId="22C69DB9" w:rsidR="000F4FDE" w:rsidRPr="006F7DDA" w:rsidRDefault="000F4FDE" w:rsidP="000F4FDE">
            <w:pPr>
              <w:jc w:val="left"/>
              <w:rPr>
                <w:rFonts w:ascii="Times New Roman" w:hAnsi="Times New Roman"/>
                <w:i w:val="0"/>
                <w:szCs w:val="28"/>
              </w:rPr>
            </w:pPr>
            <w:r w:rsidRPr="00B869F8">
              <w:rPr>
                <w:rFonts w:ascii="Times New Roman" w:eastAsia="Calibri" w:hAnsi="Times New Roman"/>
                <w:i w:val="0"/>
                <w:szCs w:val="28"/>
                <w:lang w:eastAsia="en-US"/>
              </w:rPr>
              <w:t>ООО «Галактика Транспорт»</w:t>
            </w:r>
          </w:p>
        </w:tc>
        <w:tc>
          <w:tcPr>
            <w:tcW w:w="2253" w:type="dxa"/>
            <w:tcBorders>
              <w:bottom w:val="single" w:sz="4" w:space="0" w:color="000000"/>
            </w:tcBorders>
            <w:tcMar>
              <w:top w:w="85" w:type="dxa"/>
              <w:bottom w:w="85" w:type="dxa"/>
            </w:tcMar>
          </w:tcPr>
          <w:p w14:paraId="782B0669" w14:textId="77777777" w:rsidR="000F4FDE" w:rsidRPr="006F7DDA" w:rsidRDefault="000F4FDE" w:rsidP="000F4FDE">
            <w:pPr>
              <w:rPr>
                <w:rFonts w:ascii="Times New Roman" w:hAnsi="Times New Roman"/>
                <w:i w:val="0"/>
                <w:szCs w:val="28"/>
              </w:rPr>
            </w:pPr>
            <w:r w:rsidRPr="006F7DDA">
              <w:rPr>
                <w:rFonts w:ascii="Times New Roman" w:hAnsi="Times New Roman"/>
                <w:i w:val="0"/>
                <w:szCs w:val="28"/>
              </w:rPr>
              <w:t>Консультант</w:t>
            </w:r>
          </w:p>
        </w:tc>
        <w:tc>
          <w:tcPr>
            <w:tcW w:w="2001" w:type="dxa"/>
            <w:tcMar>
              <w:top w:w="85" w:type="dxa"/>
              <w:bottom w:w="85" w:type="dxa"/>
            </w:tcMar>
          </w:tcPr>
          <w:p w14:paraId="25A1E148" w14:textId="5E2B6E41" w:rsidR="000F4FDE" w:rsidRPr="006F7DDA" w:rsidRDefault="000F4FDE" w:rsidP="000F4FDE">
            <w:pPr>
              <w:jc w:val="left"/>
              <w:rPr>
                <w:rFonts w:ascii="Times New Roman" w:hAnsi="Times New Roman"/>
                <w:i w:val="0"/>
                <w:szCs w:val="28"/>
              </w:rPr>
            </w:pPr>
            <w:proofErr w:type="spellStart"/>
            <w:r w:rsidRPr="006F7DDA">
              <w:rPr>
                <w:rFonts w:ascii="Times New Roman" w:hAnsi="Times New Roman"/>
                <w:i w:val="0"/>
                <w:szCs w:val="28"/>
              </w:rPr>
              <w:t>Лавреев</w:t>
            </w:r>
            <w:proofErr w:type="spellEnd"/>
            <w:r w:rsidRPr="006F7DDA">
              <w:rPr>
                <w:rFonts w:ascii="Times New Roman" w:hAnsi="Times New Roman"/>
                <w:i w:val="0"/>
                <w:szCs w:val="28"/>
              </w:rPr>
              <w:t xml:space="preserve"> М.Г.</w:t>
            </w:r>
          </w:p>
        </w:tc>
        <w:tc>
          <w:tcPr>
            <w:tcW w:w="1859" w:type="dxa"/>
            <w:tcMar>
              <w:top w:w="85" w:type="dxa"/>
              <w:bottom w:w="85" w:type="dxa"/>
            </w:tcMar>
            <w:vAlign w:val="center"/>
          </w:tcPr>
          <w:p w14:paraId="4E4C59CD" w14:textId="77777777" w:rsidR="000F4FDE" w:rsidRPr="006F7DDA" w:rsidRDefault="000F4FDE" w:rsidP="000F4FDE">
            <w:pPr>
              <w:pStyle w:val="afffffffffffffa"/>
              <w:spacing w:before="120" w:after="120"/>
              <w:rPr>
                <w:sz w:val="28"/>
                <w:szCs w:val="28"/>
                <w:lang w:eastAsia="ru-RU"/>
              </w:rPr>
            </w:pPr>
          </w:p>
        </w:tc>
        <w:tc>
          <w:tcPr>
            <w:tcW w:w="1430" w:type="dxa"/>
            <w:tcMar>
              <w:top w:w="85" w:type="dxa"/>
              <w:bottom w:w="85" w:type="dxa"/>
            </w:tcMar>
            <w:vAlign w:val="center"/>
          </w:tcPr>
          <w:p w14:paraId="621DF4B9" w14:textId="77777777" w:rsidR="000F4FDE" w:rsidRPr="006F7DDA" w:rsidRDefault="000F4FDE" w:rsidP="000F4FDE">
            <w:pPr>
              <w:pStyle w:val="afffffffffffffa"/>
              <w:spacing w:before="120" w:after="120"/>
              <w:rPr>
                <w:color w:val="FF0000"/>
                <w:sz w:val="28"/>
                <w:szCs w:val="28"/>
                <w:highlight w:val="yellow"/>
                <w:lang w:eastAsia="ru-RU"/>
              </w:rPr>
            </w:pPr>
          </w:p>
        </w:tc>
      </w:tr>
      <w:tr w:rsidR="000F4FDE" w:rsidRPr="006F7DDA" w14:paraId="14BEA014" w14:textId="77777777" w:rsidTr="000F4FDE">
        <w:trPr>
          <w:trHeight w:val="779"/>
          <w:jc w:val="center"/>
        </w:trPr>
        <w:tc>
          <w:tcPr>
            <w:tcW w:w="2096" w:type="dxa"/>
            <w:tcBorders>
              <w:bottom w:val="single" w:sz="4" w:space="0" w:color="000000"/>
            </w:tcBorders>
            <w:tcMar>
              <w:top w:w="85" w:type="dxa"/>
              <w:bottom w:w="85" w:type="dxa"/>
            </w:tcMar>
          </w:tcPr>
          <w:p w14:paraId="3301451E" w14:textId="0D8A374C" w:rsidR="000F4FDE" w:rsidRPr="006F7DDA" w:rsidRDefault="000F4FDE" w:rsidP="000F4FDE">
            <w:pPr>
              <w:jc w:val="left"/>
              <w:rPr>
                <w:rFonts w:ascii="Times New Roman" w:hAnsi="Times New Roman"/>
                <w:i w:val="0"/>
                <w:szCs w:val="28"/>
              </w:rPr>
            </w:pPr>
            <w:r w:rsidRPr="00B869F8">
              <w:rPr>
                <w:rFonts w:ascii="Times New Roman" w:eastAsia="Calibri" w:hAnsi="Times New Roman"/>
                <w:i w:val="0"/>
                <w:szCs w:val="28"/>
                <w:lang w:eastAsia="en-US"/>
              </w:rPr>
              <w:t>ООО «Галактика Транспорт»</w:t>
            </w:r>
          </w:p>
        </w:tc>
        <w:tc>
          <w:tcPr>
            <w:tcW w:w="2253" w:type="dxa"/>
            <w:tcBorders>
              <w:bottom w:val="single" w:sz="4" w:space="0" w:color="000000"/>
            </w:tcBorders>
            <w:tcMar>
              <w:top w:w="85" w:type="dxa"/>
              <w:bottom w:w="85" w:type="dxa"/>
            </w:tcMar>
          </w:tcPr>
          <w:p w14:paraId="52C55475" w14:textId="77777777" w:rsidR="000F4FDE" w:rsidRPr="006F7DDA" w:rsidRDefault="000F4FDE" w:rsidP="000F4FDE">
            <w:pPr>
              <w:rPr>
                <w:rFonts w:ascii="Times New Roman" w:hAnsi="Times New Roman"/>
                <w:i w:val="0"/>
                <w:szCs w:val="28"/>
                <w:lang w:val="en-US"/>
              </w:rPr>
            </w:pPr>
            <w:proofErr w:type="spellStart"/>
            <w:r w:rsidRPr="006F7DDA">
              <w:rPr>
                <w:rFonts w:ascii="Times New Roman" w:hAnsi="Times New Roman"/>
                <w:i w:val="0"/>
                <w:szCs w:val="28"/>
              </w:rPr>
              <w:t>Нормоконтролер</w:t>
            </w:r>
            <w:proofErr w:type="spellEnd"/>
          </w:p>
        </w:tc>
        <w:tc>
          <w:tcPr>
            <w:tcW w:w="2001" w:type="dxa"/>
            <w:tcMar>
              <w:top w:w="85" w:type="dxa"/>
              <w:bottom w:w="85" w:type="dxa"/>
            </w:tcMar>
          </w:tcPr>
          <w:p w14:paraId="7745EE0F" w14:textId="77777777" w:rsidR="000F4FDE" w:rsidRPr="006F7DDA" w:rsidRDefault="000F4FDE" w:rsidP="000F4FDE">
            <w:pPr>
              <w:jc w:val="left"/>
              <w:rPr>
                <w:rFonts w:ascii="Times New Roman" w:hAnsi="Times New Roman"/>
                <w:i w:val="0"/>
                <w:szCs w:val="28"/>
              </w:rPr>
            </w:pPr>
            <w:r w:rsidRPr="006F7DDA">
              <w:rPr>
                <w:rFonts w:ascii="Times New Roman" w:hAnsi="Times New Roman"/>
                <w:i w:val="0"/>
                <w:szCs w:val="28"/>
              </w:rPr>
              <w:t>Косовец А.Е.</w:t>
            </w:r>
          </w:p>
        </w:tc>
        <w:tc>
          <w:tcPr>
            <w:tcW w:w="1859" w:type="dxa"/>
            <w:tcMar>
              <w:top w:w="85" w:type="dxa"/>
              <w:bottom w:w="85" w:type="dxa"/>
            </w:tcMar>
            <w:vAlign w:val="center"/>
          </w:tcPr>
          <w:p w14:paraId="50CAA252" w14:textId="77777777" w:rsidR="000F4FDE" w:rsidRPr="006F7DDA" w:rsidRDefault="000F4FDE" w:rsidP="000F4FDE">
            <w:pPr>
              <w:pStyle w:val="afffffffffffffa"/>
              <w:spacing w:before="120" w:after="120"/>
              <w:rPr>
                <w:sz w:val="28"/>
                <w:szCs w:val="28"/>
                <w:lang w:eastAsia="ru-RU"/>
              </w:rPr>
            </w:pPr>
          </w:p>
        </w:tc>
        <w:tc>
          <w:tcPr>
            <w:tcW w:w="1430" w:type="dxa"/>
            <w:tcMar>
              <w:top w:w="85" w:type="dxa"/>
              <w:bottom w:w="85" w:type="dxa"/>
            </w:tcMar>
            <w:vAlign w:val="center"/>
          </w:tcPr>
          <w:p w14:paraId="08C1FAC9" w14:textId="77777777" w:rsidR="000F4FDE" w:rsidRPr="006F7DDA" w:rsidRDefault="000F4FDE" w:rsidP="000F4FDE">
            <w:pPr>
              <w:pStyle w:val="afffffffffffffa"/>
              <w:spacing w:before="120" w:after="120"/>
              <w:rPr>
                <w:color w:val="FF0000"/>
                <w:sz w:val="28"/>
                <w:szCs w:val="28"/>
                <w:highlight w:val="yellow"/>
                <w:lang w:eastAsia="ru-RU"/>
              </w:rPr>
            </w:pPr>
          </w:p>
        </w:tc>
      </w:tr>
    </w:tbl>
    <w:p w14:paraId="602768BD" w14:textId="77777777" w:rsidR="00835073" w:rsidRPr="006F7DDA" w:rsidRDefault="00835073" w:rsidP="00835073">
      <w:pPr>
        <w:pStyle w:val="1fc"/>
        <w:spacing w:line="240" w:lineRule="auto"/>
        <w:jc w:val="center"/>
      </w:pPr>
    </w:p>
    <w:sectPr w:rsidR="00835073" w:rsidRPr="006F7DDA" w:rsidSect="00E441D2">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6A9F2" w14:textId="77777777" w:rsidR="00CC7E85" w:rsidRDefault="00CC7E85">
      <w:r>
        <w:separator/>
      </w:r>
    </w:p>
  </w:endnote>
  <w:endnote w:type="continuationSeparator" w:id="0">
    <w:p w14:paraId="323B1915" w14:textId="77777777" w:rsidR="00CC7E85" w:rsidRDefault="00CC7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00"/>
    <w:family w:val="swiss"/>
    <w:pitch w:val="variable"/>
    <w:sig w:usb0="E0002AFF" w:usb1="C0007843"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ГОСТ тип А">
    <w:altName w:val="Arial"/>
    <w:charset w:val="CC"/>
    <w:family w:val="swiss"/>
    <w:pitch w:val="variable"/>
    <w:sig w:usb0="00000201" w:usb1="00000000" w:usb2="00000000" w:usb3="00000000" w:csb0="00000004" w:csb1="00000000"/>
  </w:font>
  <w:font w:name="Times New Roman Bold">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Courier">
    <w:panose1 w:val="02070309020205020404"/>
    <w:charset w:val="00"/>
    <w:family w:val="modern"/>
    <w:notTrueType/>
    <w:pitch w:val="fixed"/>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Aria Cyr">
    <w:altName w:val="Arial"/>
    <w:panose1 w:val="00000000000000000000"/>
    <w:charset w:val="00"/>
    <w:family w:val="swiss"/>
    <w:notTrueType/>
    <w:pitch w:val="variable"/>
    <w:sig w:usb0="00000003" w:usb1="00000000" w:usb2="00000000" w:usb3="00000000" w:csb0="00000001" w:csb1="00000000"/>
  </w:font>
  <w:font w:name="PragmaticaCTT">
    <w:altName w:val="Times New Roman"/>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55A3A4" w14:textId="77777777" w:rsidR="00CC7E85" w:rsidRDefault="00CC7E85">
      <w:r>
        <w:separator/>
      </w:r>
    </w:p>
  </w:footnote>
  <w:footnote w:type="continuationSeparator" w:id="0">
    <w:p w14:paraId="15648005" w14:textId="77777777" w:rsidR="00CC7E85" w:rsidRDefault="00CC7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7220431"/>
      <w:docPartObj>
        <w:docPartGallery w:val="Page Numbers (Top of Page)"/>
        <w:docPartUnique/>
      </w:docPartObj>
    </w:sdtPr>
    <w:sdtEndPr>
      <w:rPr>
        <w:rFonts w:ascii="Times New Roman" w:hAnsi="Times New Roman"/>
        <w:i w:val="0"/>
        <w:iCs/>
      </w:rPr>
    </w:sdtEndPr>
    <w:sdtContent>
      <w:p w14:paraId="5ED7942E" w14:textId="77777777" w:rsidR="000D5F01" w:rsidRDefault="000D5F01">
        <w:pPr>
          <w:pStyle w:val="af6"/>
          <w:jc w:val="center"/>
          <w:rPr>
            <w:rFonts w:ascii="Times New Roman" w:hAnsi="Times New Roman"/>
            <w:i w:val="0"/>
            <w:iCs/>
          </w:rPr>
        </w:pPr>
        <w:r w:rsidRPr="005F13ED">
          <w:rPr>
            <w:rFonts w:ascii="Times New Roman" w:hAnsi="Times New Roman"/>
            <w:i w:val="0"/>
            <w:iCs/>
          </w:rPr>
          <w:fldChar w:fldCharType="begin"/>
        </w:r>
        <w:r w:rsidRPr="005F13ED">
          <w:rPr>
            <w:rFonts w:ascii="Times New Roman" w:hAnsi="Times New Roman"/>
            <w:i w:val="0"/>
            <w:iCs/>
          </w:rPr>
          <w:instrText>PAGE   \* MERGEFORMAT</w:instrText>
        </w:r>
        <w:r w:rsidRPr="005F13ED">
          <w:rPr>
            <w:rFonts w:ascii="Times New Roman" w:hAnsi="Times New Roman"/>
            <w:i w:val="0"/>
            <w:iCs/>
          </w:rPr>
          <w:fldChar w:fldCharType="separate"/>
        </w:r>
        <w:r w:rsidR="00F57C9F">
          <w:rPr>
            <w:rFonts w:ascii="Times New Roman" w:hAnsi="Times New Roman"/>
            <w:i w:val="0"/>
            <w:iCs/>
            <w:noProof/>
          </w:rPr>
          <w:t>21</w:t>
        </w:r>
        <w:r w:rsidRPr="005F13ED">
          <w:rPr>
            <w:rFonts w:ascii="Times New Roman" w:hAnsi="Times New Roman"/>
            <w:i w:val="0"/>
            <w:iCs/>
          </w:rPr>
          <w:fldChar w:fldCharType="end"/>
        </w:r>
      </w:p>
      <w:p w14:paraId="5EA8B5A4" w14:textId="492369EC" w:rsidR="000D5F01" w:rsidRPr="0074707D" w:rsidRDefault="00586C34" w:rsidP="0074707D">
        <w:pPr>
          <w:jc w:val="center"/>
          <w:rPr>
            <w:rFonts w:ascii="Times New Roman" w:hAnsi="Times New Roman"/>
            <w:i w:val="0"/>
          </w:rPr>
        </w:pP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E07FB" w14:textId="6B5D48F7" w:rsidR="000D5F01" w:rsidRDefault="000D5F01" w:rsidP="007641A8">
    <w:pPr>
      <w:pStyle w:val="af6"/>
      <w:tabs>
        <w:tab w:val="left" w:pos="3500"/>
        <w:tab w:val="right" w:pos="9355"/>
      </w:tabs>
      <w:jc w:val="right"/>
    </w:pP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CD2A6C0"/>
    <w:lvl w:ilvl="0">
      <w:start w:val="1"/>
      <w:numFmt w:val="decimal"/>
      <w:pStyle w:val="5"/>
      <w:lvlText w:val="%1."/>
      <w:lvlJc w:val="left"/>
      <w:pPr>
        <w:tabs>
          <w:tab w:val="num" w:pos="1492"/>
        </w:tabs>
        <w:ind w:left="1492" w:hanging="360"/>
      </w:pPr>
      <w:rPr>
        <w:rFonts w:cs="Times New Roman"/>
      </w:rPr>
    </w:lvl>
  </w:abstractNum>
  <w:abstractNum w:abstractNumId="1" w15:restartNumberingAfterBreak="0">
    <w:nsid w:val="FFFFFF7E"/>
    <w:multiLevelType w:val="singleLevel"/>
    <w:tmpl w:val="3D2ADE9E"/>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7F"/>
    <w:multiLevelType w:val="singleLevel"/>
    <w:tmpl w:val="8E549A02"/>
    <w:lvl w:ilvl="0">
      <w:start w:val="1"/>
      <w:numFmt w:val="decimal"/>
      <w:pStyle w:val="2"/>
      <w:lvlText w:val="%1."/>
      <w:lvlJc w:val="left"/>
      <w:pPr>
        <w:tabs>
          <w:tab w:val="num" w:pos="643"/>
        </w:tabs>
        <w:ind w:left="643" w:hanging="360"/>
      </w:pPr>
      <w:rPr>
        <w:rFonts w:cs="Times New Roman"/>
      </w:rPr>
    </w:lvl>
  </w:abstractNum>
  <w:abstractNum w:abstractNumId="3" w15:restartNumberingAfterBreak="0">
    <w:nsid w:val="FFFFFF80"/>
    <w:multiLevelType w:val="singleLevel"/>
    <w:tmpl w:val="D702E170"/>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2"/>
    <w:multiLevelType w:val="singleLevel"/>
    <w:tmpl w:val="5288BCB8"/>
    <w:lvl w:ilvl="0">
      <w:start w:val="1"/>
      <w:numFmt w:val="bullet"/>
      <w:pStyle w:val="30"/>
      <w:lvlText w:val=""/>
      <w:lvlJc w:val="left"/>
      <w:pPr>
        <w:tabs>
          <w:tab w:val="num" w:pos="1080"/>
        </w:tabs>
        <w:ind w:left="1080" w:hanging="360"/>
      </w:pPr>
      <w:rPr>
        <w:rFonts w:ascii="Symbol" w:hAnsi="Symbol" w:hint="default"/>
      </w:rPr>
    </w:lvl>
  </w:abstractNum>
  <w:abstractNum w:abstractNumId="5" w15:restartNumberingAfterBreak="0">
    <w:nsid w:val="FFFFFF89"/>
    <w:multiLevelType w:val="singleLevel"/>
    <w:tmpl w:val="F418ECAE"/>
    <w:lvl w:ilvl="0">
      <w:start w:val="1"/>
      <w:numFmt w:val="bullet"/>
      <w:pStyle w:val="4"/>
      <w:lvlText w:val="-"/>
      <w:lvlJc w:val="left"/>
      <w:pPr>
        <w:tabs>
          <w:tab w:val="num" w:pos="360"/>
        </w:tabs>
        <w:ind w:left="360" w:hanging="360"/>
      </w:pPr>
      <w:rPr>
        <w:rFonts w:ascii="Times New Roman" w:hAnsi="Times New Roman" w:hint="default"/>
      </w:rPr>
    </w:lvl>
  </w:abstractNum>
  <w:abstractNum w:abstractNumId="6" w15:restartNumberingAfterBreak="0">
    <w:nsid w:val="FFFFFFFB"/>
    <w:multiLevelType w:val="multilevel"/>
    <w:tmpl w:val="BA6A1F24"/>
    <w:lvl w:ilvl="0">
      <w:start w:val="1"/>
      <w:numFmt w:val="decimal"/>
      <w:pStyle w:val="1"/>
      <w:lvlText w:val="%1"/>
      <w:lvlJc w:val="left"/>
      <w:pPr>
        <w:tabs>
          <w:tab w:val="num" w:pos="-228"/>
        </w:tabs>
        <w:ind w:left="1932" w:hanging="742"/>
      </w:pPr>
      <w:rPr>
        <w:rFonts w:cs="Times New Roman" w:hint="default"/>
      </w:rPr>
    </w:lvl>
    <w:lvl w:ilvl="1">
      <w:start w:val="1"/>
      <w:numFmt w:val="decimal"/>
      <w:pStyle w:val="20"/>
      <w:lvlText w:val="%1.%2"/>
      <w:lvlJc w:val="left"/>
      <w:pPr>
        <w:tabs>
          <w:tab w:val="num" w:pos="7372"/>
        </w:tabs>
        <w:ind w:left="10252" w:hanging="1462"/>
      </w:pPr>
      <w:rPr>
        <w:rFonts w:cs="Times New Roman" w:hint="default"/>
        <w:b/>
        <w:i w:val="0"/>
      </w:rPr>
    </w:lvl>
    <w:lvl w:ilvl="2">
      <w:start w:val="1"/>
      <w:numFmt w:val="decimal"/>
      <w:pStyle w:val="31"/>
      <w:lvlText w:val="%1.%2.%3"/>
      <w:lvlJc w:val="left"/>
      <w:pPr>
        <w:tabs>
          <w:tab w:val="num" w:pos="1190"/>
        </w:tabs>
        <w:ind w:left="1059" w:firstLine="131"/>
      </w:pPr>
      <w:rPr>
        <w:rFonts w:cs="Times New Roman" w:hint="default"/>
        <w:i w:val="0"/>
      </w:rPr>
    </w:lvl>
    <w:lvl w:ilvl="3">
      <w:start w:val="1"/>
      <w:numFmt w:val="decimal"/>
      <w:pStyle w:val="40"/>
      <w:lvlText w:val="%1.%2.%3.%4"/>
      <w:lvlJc w:val="left"/>
      <w:pPr>
        <w:tabs>
          <w:tab w:val="num" w:pos="1844"/>
        </w:tabs>
        <w:ind w:left="1713" w:firstLine="131"/>
      </w:pPr>
      <w:rPr>
        <w:rFonts w:ascii="Times New Roman" w:hAnsi="Times New Roman" w:cs="Times New Roman" w:hint="default"/>
        <w:b/>
        <w:bCs w:val="0"/>
        <w:i w:val="0"/>
        <w:iCs/>
        <w:caps w:val="0"/>
        <w:smallCaps w:val="0"/>
        <w:strike w:val="0"/>
        <w:dstrike w:val="0"/>
        <w:snapToGrid w:val="0"/>
        <w:vanish w:val="0"/>
        <w:color w:val="000000"/>
        <w:spacing w:val="0"/>
        <w:w w:val="0"/>
        <w:kern w:val="0"/>
        <w:position w:val="0"/>
        <w:sz w:val="28"/>
        <w:szCs w:val="28"/>
        <w:u w:val="none"/>
        <w:vertAlign w:val="baseline"/>
      </w:rPr>
    </w:lvl>
    <w:lvl w:ilvl="4">
      <w:start w:val="1"/>
      <w:numFmt w:val="decimal"/>
      <w:pStyle w:val="51"/>
      <w:lvlText w:val="%1.%2.%3.%4.%5"/>
      <w:lvlJc w:val="left"/>
      <w:pPr>
        <w:tabs>
          <w:tab w:val="num" w:pos="-228"/>
        </w:tabs>
        <w:ind w:left="1059" w:firstLine="131"/>
      </w:pPr>
      <w:rPr>
        <w:rFonts w:cs="Times New Roman" w:hint="default"/>
      </w:rPr>
    </w:lvl>
    <w:lvl w:ilvl="5">
      <w:start w:val="1"/>
      <w:numFmt w:val="decimal"/>
      <w:pStyle w:val="6"/>
      <w:lvlText w:val="%1.%2.%3.%4.%5.%6"/>
      <w:lvlJc w:val="left"/>
      <w:pPr>
        <w:tabs>
          <w:tab w:val="num" w:pos="-228"/>
        </w:tabs>
        <w:ind w:left="5532" w:hanging="720"/>
      </w:pPr>
      <w:rPr>
        <w:rFonts w:cs="Times New Roman" w:hint="default"/>
      </w:rPr>
    </w:lvl>
    <w:lvl w:ilvl="6">
      <w:start w:val="1"/>
      <w:numFmt w:val="decimal"/>
      <w:pStyle w:val="7"/>
      <w:lvlText w:val="%1.%2.%3.%4.%5.%6.%7."/>
      <w:lvlJc w:val="left"/>
      <w:pPr>
        <w:tabs>
          <w:tab w:val="num" w:pos="-228"/>
        </w:tabs>
        <w:ind w:left="6252" w:hanging="720"/>
      </w:pPr>
      <w:rPr>
        <w:rFonts w:cs="Times New Roman" w:hint="default"/>
      </w:rPr>
    </w:lvl>
    <w:lvl w:ilvl="7">
      <w:start w:val="1"/>
      <w:numFmt w:val="decimal"/>
      <w:pStyle w:val="8"/>
      <w:lvlText w:val="%1.%2.%3.%4.%5.%6.%7.%8."/>
      <w:lvlJc w:val="left"/>
      <w:pPr>
        <w:tabs>
          <w:tab w:val="num" w:pos="-228"/>
        </w:tabs>
        <w:ind w:left="6972" w:hanging="720"/>
      </w:pPr>
      <w:rPr>
        <w:rFonts w:cs="Times New Roman" w:hint="default"/>
      </w:rPr>
    </w:lvl>
    <w:lvl w:ilvl="8">
      <w:start w:val="1"/>
      <w:numFmt w:val="decimal"/>
      <w:pStyle w:val="9"/>
      <w:lvlText w:val="%1.%2.%3.%4.%5.%6.%7.%8.%9."/>
      <w:lvlJc w:val="left"/>
      <w:pPr>
        <w:tabs>
          <w:tab w:val="num" w:pos="-228"/>
        </w:tabs>
        <w:ind w:left="7692" w:hanging="72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
        <w:szCs w:val="20"/>
        <w:u w:val="none"/>
        <w:vertAlign w:val="baseline"/>
      </w:rPr>
    </w:lvl>
  </w:abstractNum>
  <w:abstractNum w:abstractNumId="7" w15:restartNumberingAfterBreak="0">
    <w:nsid w:val="0000000F"/>
    <w:multiLevelType w:val="singleLevel"/>
    <w:tmpl w:val="0000000F"/>
    <w:name w:val="Outline"/>
    <w:lvl w:ilvl="0">
      <w:start w:val="1"/>
      <w:numFmt w:val="decimal"/>
      <w:lvlText w:val="%1."/>
      <w:lvlJc w:val="left"/>
      <w:pPr>
        <w:tabs>
          <w:tab w:val="num" w:pos="1440"/>
        </w:tabs>
        <w:ind w:left="1440" w:hanging="360"/>
      </w:pPr>
      <w:rPr>
        <w:rFonts w:cs="Times New Roman"/>
      </w:rPr>
    </w:lvl>
  </w:abstractNum>
  <w:abstractNum w:abstractNumId="8" w15:restartNumberingAfterBreak="0">
    <w:nsid w:val="00000011"/>
    <w:multiLevelType w:val="singleLevel"/>
    <w:tmpl w:val="00000011"/>
    <w:name w:val="WW8Num2"/>
    <w:lvl w:ilvl="0">
      <w:start w:val="1"/>
      <w:numFmt w:val="decimal"/>
      <w:lvlText w:val="%1."/>
      <w:lvlJc w:val="left"/>
      <w:pPr>
        <w:tabs>
          <w:tab w:val="num" w:pos="1440"/>
        </w:tabs>
        <w:ind w:left="1440" w:hanging="360"/>
      </w:pPr>
      <w:rPr>
        <w:rFonts w:cs="Times New Roman"/>
      </w:rPr>
    </w:lvl>
  </w:abstractNum>
  <w:abstractNum w:abstractNumId="9" w15:restartNumberingAfterBreak="0">
    <w:nsid w:val="00000012"/>
    <w:multiLevelType w:val="singleLevel"/>
    <w:tmpl w:val="00000012"/>
    <w:name w:val="WW8Num4"/>
    <w:lvl w:ilvl="0">
      <w:start w:val="1"/>
      <w:numFmt w:val="decimal"/>
      <w:lvlText w:val="%1."/>
      <w:lvlJc w:val="left"/>
      <w:pPr>
        <w:tabs>
          <w:tab w:val="num" w:pos="1440"/>
        </w:tabs>
        <w:ind w:left="1440" w:hanging="360"/>
      </w:pPr>
      <w:rPr>
        <w:rFonts w:cs="Times New Roman"/>
      </w:rPr>
    </w:lvl>
  </w:abstractNum>
  <w:abstractNum w:abstractNumId="10" w15:restartNumberingAfterBreak="0">
    <w:nsid w:val="00000013"/>
    <w:multiLevelType w:val="singleLevel"/>
    <w:tmpl w:val="00000013"/>
    <w:name w:val="WW8Num10"/>
    <w:lvl w:ilvl="0">
      <w:start w:val="1"/>
      <w:numFmt w:val="bullet"/>
      <w:lvlText w:val=""/>
      <w:lvlJc w:val="left"/>
      <w:pPr>
        <w:tabs>
          <w:tab w:val="num" w:pos="1440"/>
        </w:tabs>
        <w:ind w:left="1440" w:hanging="360"/>
      </w:pPr>
      <w:rPr>
        <w:rFonts w:ascii="Symbol" w:hAnsi="Symbol"/>
      </w:rPr>
    </w:lvl>
  </w:abstractNum>
  <w:abstractNum w:abstractNumId="11" w15:restartNumberingAfterBreak="0">
    <w:nsid w:val="00BF5BF4"/>
    <w:multiLevelType w:val="multilevel"/>
    <w:tmpl w:val="F244C34C"/>
    <w:name w:val="WW8Num14"/>
    <w:lvl w:ilvl="0">
      <w:start w:val="1"/>
      <w:numFmt w:val="decimal"/>
      <w:pStyle w:val="listNumberred"/>
      <w:lvlText w:val="%1)"/>
      <w:lvlJc w:val="left"/>
      <w:pPr>
        <w:ind w:left="1494" w:hanging="360"/>
      </w:pPr>
      <w:rPr>
        <w:rFonts w:cs="Times New Roman" w:hint="default"/>
        <w:b w:val="0"/>
        <w:bCs w:val="0"/>
        <w:i w:val="0"/>
        <w:iCs w:val="0"/>
        <w:caps w:val="0"/>
        <w:smallCaps w:val="0"/>
        <w:strike w:val="0"/>
        <w:dstrike w:val="0"/>
        <w:snapToGrid w:val="0"/>
        <w:vanish w:val="0"/>
        <w:color w:val="000000"/>
        <w:spacing w:val="0"/>
        <w:w w:val="0"/>
        <w:kern w:val="0"/>
        <w:position w:val="0"/>
        <w:sz w:val="2"/>
        <w:szCs w:val="20"/>
        <w:u w:val="none"/>
        <w:vertAlign w:val="baseline"/>
      </w:rPr>
    </w:lvl>
    <w:lvl w:ilvl="1">
      <w:start w:val="1"/>
      <w:numFmt w:val="russianLower"/>
      <w:lvlText w:val="%2)"/>
      <w:lvlJc w:val="left"/>
      <w:pPr>
        <w:tabs>
          <w:tab w:val="num" w:pos="2214"/>
        </w:tabs>
        <w:ind w:left="2214" w:hanging="360"/>
      </w:pPr>
      <w:rPr>
        <w:rFonts w:cs="Times New Roman" w:hint="default"/>
      </w:rPr>
    </w:lvl>
    <w:lvl w:ilvl="2">
      <w:start w:val="1"/>
      <w:numFmt w:val="bullet"/>
      <w:lvlText w:val=""/>
      <w:lvlJc w:val="left"/>
      <w:pPr>
        <w:tabs>
          <w:tab w:val="num" w:pos="3249"/>
        </w:tabs>
        <w:ind w:left="3249"/>
      </w:pPr>
      <w:rPr>
        <w:rFonts w:ascii="Symbol" w:hAnsi="Symbol" w:hint="default"/>
      </w:rPr>
    </w:lvl>
    <w:lvl w:ilvl="3">
      <w:start w:val="1"/>
      <w:numFmt w:val="decimal"/>
      <w:lvlText w:val="%4."/>
      <w:lvlJc w:val="left"/>
      <w:pPr>
        <w:tabs>
          <w:tab w:val="num" w:pos="3816"/>
        </w:tabs>
        <w:ind w:left="3249"/>
      </w:pPr>
      <w:rPr>
        <w:rFonts w:cs="Times New Roman" w:hint="default"/>
      </w:rPr>
    </w:lvl>
    <w:lvl w:ilvl="4">
      <w:start w:val="1"/>
      <w:numFmt w:val="lowerLetter"/>
      <w:lvlText w:val="%5."/>
      <w:lvlJc w:val="left"/>
      <w:pPr>
        <w:tabs>
          <w:tab w:val="num" w:pos="6624"/>
        </w:tabs>
        <w:ind w:left="5454"/>
      </w:pPr>
      <w:rPr>
        <w:rFonts w:cs="Times New Roman" w:hint="default"/>
      </w:rPr>
    </w:lvl>
    <w:lvl w:ilvl="5">
      <w:start w:val="1"/>
      <w:numFmt w:val="lowerRoman"/>
      <w:lvlText w:val="%6."/>
      <w:lvlJc w:val="right"/>
      <w:pPr>
        <w:tabs>
          <w:tab w:val="num" w:pos="7704"/>
        </w:tabs>
        <w:ind w:left="6534"/>
      </w:pPr>
      <w:rPr>
        <w:rFonts w:cs="Times New Roman" w:hint="default"/>
      </w:rPr>
    </w:lvl>
    <w:lvl w:ilvl="6">
      <w:start w:val="1"/>
      <w:numFmt w:val="decimal"/>
      <w:lvlText w:val="%7."/>
      <w:lvlJc w:val="left"/>
      <w:pPr>
        <w:tabs>
          <w:tab w:val="num" w:pos="8784"/>
        </w:tabs>
        <w:ind w:left="7614"/>
      </w:pPr>
      <w:rPr>
        <w:rFonts w:cs="Times New Roman" w:hint="default"/>
      </w:rPr>
    </w:lvl>
    <w:lvl w:ilvl="7">
      <w:start w:val="1"/>
      <w:numFmt w:val="lowerLetter"/>
      <w:lvlText w:val="%8."/>
      <w:lvlJc w:val="left"/>
      <w:pPr>
        <w:tabs>
          <w:tab w:val="num" w:pos="9864"/>
        </w:tabs>
        <w:ind w:left="8694"/>
      </w:pPr>
      <w:rPr>
        <w:rFonts w:cs="Times New Roman" w:hint="default"/>
      </w:rPr>
    </w:lvl>
    <w:lvl w:ilvl="8">
      <w:start w:val="1"/>
      <w:numFmt w:val="lowerRoman"/>
      <w:lvlText w:val="%9."/>
      <w:lvlJc w:val="right"/>
      <w:pPr>
        <w:tabs>
          <w:tab w:val="num" w:pos="10944"/>
        </w:tabs>
        <w:ind w:left="9774"/>
      </w:pPr>
      <w:rPr>
        <w:rFonts w:cs="Times New Roman" w:hint="default"/>
      </w:rPr>
    </w:lvl>
  </w:abstractNum>
  <w:abstractNum w:abstractNumId="12" w15:restartNumberingAfterBreak="0">
    <w:nsid w:val="0FC11557"/>
    <w:multiLevelType w:val="multilevel"/>
    <w:tmpl w:val="D7E271DE"/>
    <w:name w:val="WW8Num15"/>
    <w:styleLink w:val="Bulleted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1152"/>
        </w:tabs>
        <w:ind w:left="1152" w:hanging="288"/>
      </w:pPr>
      <w:rPr>
        <w:rFonts w:ascii="Symbol" w:hAnsi="Symbol" w:hint="default"/>
        <w:sz w:val="24"/>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F061A"/>
    <w:multiLevelType w:val="multilevel"/>
    <w:tmpl w:val="FF260852"/>
    <w:name w:val="WW8Num17"/>
    <w:styleLink w:val="Bulleted"/>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57011F0"/>
    <w:multiLevelType w:val="hybridMultilevel"/>
    <w:tmpl w:val="A05EE3C8"/>
    <w:lvl w:ilvl="0" w:tplc="FDB2413C">
      <w:start w:val="1"/>
      <w:numFmt w:val="bullet"/>
      <w:pStyle w:val="UTB1"/>
      <w:lvlText w:val="-"/>
      <w:lvlJc w:val="left"/>
      <w:pPr>
        <w:ind w:left="360" w:hanging="360"/>
      </w:pPr>
      <w:rPr>
        <w:rFonts w:ascii="Courier New" w:hAnsi="Courier New"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16FB5A57"/>
    <w:multiLevelType w:val="multilevel"/>
    <w:tmpl w:val="06A2D2DC"/>
    <w:name w:val="WW8Num18"/>
    <w:lvl w:ilvl="0">
      <w:start w:val="1"/>
      <w:numFmt w:val="bullet"/>
      <w:pStyle w:val="phBullet"/>
      <w:lvlText w:val=""/>
      <w:lvlJc w:val="left"/>
      <w:pPr>
        <w:tabs>
          <w:tab w:val="num" w:pos="922"/>
        </w:tabs>
        <w:ind w:left="927" w:hanging="360"/>
      </w:pPr>
      <w:rPr>
        <w:rFonts w:ascii="Symbol" w:hAnsi="Symbol" w:hint="default"/>
        <w:sz w:val="28"/>
      </w:rPr>
    </w:lvl>
    <w:lvl w:ilvl="1">
      <w:start w:val="1"/>
      <w:numFmt w:val="bullet"/>
      <w:lvlText w:val="o"/>
      <w:lvlJc w:val="left"/>
      <w:pPr>
        <w:tabs>
          <w:tab w:val="num" w:pos="1311"/>
        </w:tabs>
        <w:ind w:left="1311" w:hanging="360"/>
      </w:pPr>
      <w:rPr>
        <w:rFonts w:ascii="Courier New" w:hAnsi="Courier New" w:hint="default"/>
      </w:rPr>
    </w:lvl>
    <w:lvl w:ilvl="2">
      <w:start w:val="1"/>
      <w:numFmt w:val="bullet"/>
      <w:lvlText w:val=""/>
      <w:lvlJc w:val="left"/>
      <w:pPr>
        <w:tabs>
          <w:tab w:val="num" w:pos="2031"/>
        </w:tabs>
        <w:ind w:left="2031" w:hanging="360"/>
      </w:pPr>
      <w:rPr>
        <w:rFonts w:ascii="Wingdings" w:hAnsi="Wingdings" w:hint="default"/>
      </w:rPr>
    </w:lvl>
    <w:lvl w:ilvl="3">
      <w:start w:val="1"/>
      <w:numFmt w:val="bullet"/>
      <w:lvlText w:val=""/>
      <w:lvlJc w:val="left"/>
      <w:pPr>
        <w:tabs>
          <w:tab w:val="num" w:pos="2751"/>
        </w:tabs>
        <w:ind w:left="2751" w:hanging="360"/>
      </w:pPr>
      <w:rPr>
        <w:rFonts w:ascii="Symbol" w:hAnsi="Symbol" w:hint="default"/>
      </w:rPr>
    </w:lvl>
    <w:lvl w:ilvl="4">
      <w:start w:val="1"/>
      <w:numFmt w:val="bullet"/>
      <w:lvlText w:val="o"/>
      <w:lvlJc w:val="left"/>
      <w:pPr>
        <w:tabs>
          <w:tab w:val="num" w:pos="3471"/>
        </w:tabs>
        <w:ind w:left="3471" w:hanging="360"/>
      </w:pPr>
      <w:rPr>
        <w:rFonts w:ascii="Courier New" w:hAnsi="Courier New" w:hint="default"/>
      </w:rPr>
    </w:lvl>
    <w:lvl w:ilvl="5">
      <w:start w:val="1"/>
      <w:numFmt w:val="bullet"/>
      <w:lvlText w:val=""/>
      <w:lvlJc w:val="left"/>
      <w:pPr>
        <w:tabs>
          <w:tab w:val="num" w:pos="4191"/>
        </w:tabs>
        <w:ind w:left="4191" w:hanging="360"/>
      </w:pPr>
      <w:rPr>
        <w:rFonts w:ascii="Wingdings" w:hAnsi="Wingdings" w:hint="default"/>
      </w:rPr>
    </w:lvl>
    <w:lvl w:ilvl="6">
      <w:start w:val="1"/>
      <w:numFmt w:val="bullet"/>
      <w:lvlText w:val=""/>
      <w:lvlJc w:val="left"/>
      <w:pPr>
        <w:tabs>
          <w:tab w:val="num" w:pos="4911"/>
        </w:tabs>
        <w:ind w:left="4911" w:hanging="360"/>
      </w:pPr>
      <w:rPr>
        <w:rFonts w:ascii="Symbol" w:hAnsi="Symbol" w:hint="default"/>
      </w:rPr>
    </w:lvl>
    <w:lvl w:ilvl="7">
      <w:start w:val="1"/>
      <w:numFmt w:val="bullet"/>
      <w:lvlText w:val="o"/>
      <w:lvlJc w:val="left"/>
      <w:pPr>
        <w:tabs>
          <w:tab w:val="num" w:pos="5631"/>
        </w:tabs>
        <w:ind w:left="5631" w:hanging="360"/>
      </w:pPr>
      <w:rPr>
        <w:rFonts w:ascii="Courier New" w:hAnsi="Courier New" w:hint="default"/>
      </w:rPr>
    </w:lvl>
    <w:lvl w:ilvl="8">
      <w:start w:val="1"/>
      <w:numFmt w:val="bullet"/>
      <w:lvlText w:val=""/>
      <w:lvlJc w:val="left"/>
      <w:pPr>
        <w:tabs>
          <w:tab w:val="num" w:pos="6351"/>
        </w:tabs>
        <w:ind w:left="6351" w:hanging="360"/>
      </w:pPr>
      <w:rPr>
        <w:rFonts w:ascii="Wingdings" w:hAnsi="Wingdings" w:hint="default"/>
      </w:rPr>
    </w:lvl>
  </w:abstractNum>
  <w:abstractNum w:abstractNumId="16" w15:restartNumberingAfterBreak="0">
    <w:nsid w:val="1799102A"/>
    <w:multiLevelType w:val="hybridMultilevel"/>
    <w:tmpl w:val="B3D43A84"/>
    <w:lvl w:ilvl="0" w:tplc="4C8875DA">
      <w:start w:val="1"/>
      <w:numFmt w:val="decimal"/>
      <w:pStyle w:val="21"/>
      <w:lvlText w:val="%1)"/>
      <w:lvlJc w:val="left"/>
      <w:pPr>
        <w:ind w:left="1440" w:hanging="360"/>
      </w:pPr>
      <w:rPr>
        <w:rFonts w:cs="Times New Roman"/>
      </w:rPr>
    </w:lvl>
    <w:lvl w:ilvl="1" w:tplc="B7E2E836">
      <w:start w:val="1"/>
      <w:numFmt w:val="lowerLetter"/>
      <w:lvlText w:val="%2."/>
      <w:lvlJc w:val="left"/>
      <w:pPr>
        <w:ind w:left="2160" w:hanging="360"/>
      </w:pPr>
      <w:rPr>
        <w:rFonts w:cs="Times New Roman"/>
      </w:rPr>
    </w:lvl>
    <w:lvl w:ilvl="2" w:tplc="E8B405E8">
      <w:start w:val="1"/>
      <w:numFmt w:val="lowerRoman"/>
      <w:lvlText w:val="%3."/>
      <w:lvlJc w:val="right"/>
      <w:pPr>
        <w:ind w:left="2880" w:hanging="180"/>
      </w:pPr>
      <w:rPr>
        <w:rFonts w:cs="Times New Roman"/>
      </w:rPr>
    </w:lvl>
    <w:lvl w:ilvl="3" w:tplc="E91462A6">
      <w:start w:val="1"/>
      <w:numFmt w:val="decimal"/>
      <w:lvlText w:val="%4."/>
      <w:lvlJc w:val="left"/>
      <w:pPr>
        <w:ind w:left="3600" w:hanging="360"/>
      </w:pPr>
      <w:rPr>
        <w:rFonts w:cs="Times New Roman"/>
      </w:rPr>
    </w:lvl>
    <w:lvl w:ilvl="4" w:tplc="D9BE019E">
      <w:start w:val="1"/>
      <w:numFmt w:val="lowerLetter"/>
      <w:lvlText w:val="%5."/>
      <w:lvlJc w:val="left"/>
      <w:pPr>
        <w:ind w:left="4320" w:hanging="360"/>
      </w:pPr>
      <w:rPr>
        <w:rFonts w:cs="Times New Roman"/>
      </w:rPr>
    </w:lvl>
    <w:lvl w:ilvl="5" w:tplc="5768A500">
      <w:start w:val="1"/>
      <w:numFmt w:val="lowerRoman"/>
      <w:lvlText w:val="%6."/>
      <w:lvlJc w:val="right"/>
      <w:pPr>
        <w:ind w:left="5040" w:hanging="180"/>
      </w:pPr>
      <w:rPr>
        <w:rFonts w:cs="Times New Roman"/>
      </w:rPr>
    </w:lvl>
    <w:lvl w:ilvl="6" w:tplc="7B4688EC">
      <w:start w:val="1"/>
      <w:numFmt w:val="decimal"/>
      <w:lvlText w:val="%7."/>
      <w:lvlJc w:val="left"/>
      <w:pPr>
        <w:ind w:left="5760" w:hanging="360"/>
      </w:pPr>
      <w:rPr>
        <w:rFonts w:cs="Times New Roman"/>
      </w:rPr>
    </w:lvl>
    <w:lvl w:ilvl="7" w:tplc="6A2C9A18">
      <w:start w:val="1"/>
      <w:numFmt w:val="lowerLetter"/>
      <w:lvlText w:val="%8."/>
      <w:lvlJc w:val="left"/>
      <w:pPr>
        <w:ind w:left="6480" w:hanging="360"/>
      </w:pPr>
      <w:rPr>
        <w:rFonts w:cs="Times New Roman"/>
      </w:rPr>
    </w:lvl>
    <w:lvl w:ilvl="8" w:tplc="1E1EB0E4">
      <w:start w:val="1"/>
      <w:numFmt w:val="lowerRoman"/>
      <w:lvlText w:val="%9."/>
      <w:lvlJc w:val="right"/>
      <w:pPr>
        <w:ind w:left="7200" w:hanging="180"/>
      </w:pPr>
      <w:rPr>
        <w:rFonts w:cs="Times New Roman"/>
      </w:rPr>
    </w:lvl>
  </w:abstractNum>
  <w:abstractNum w:abstractNumId="17" w15:restartNumberingAfterBreak="0">
    <w:nsid w:val="19FD2EE7"/>
    <w:multiLevelType w:val="hybridMultilevel"/>
    <w:tmpl w:val="7B6EBF08"/>
    <w:lvl w:ilvl="0" w:tplc="B5A2AB7E">
      <w:start w:val="1"/>
      <w:numFmt w:val="bullet"/>
      <w:lvlText w:val=""/>
      <w:lvlJc w:val="left"/>
      <w:pPr>
        <w:tabs>
          <w:tab w:val="num" w:pos="1209"/>
        </w:tabs>
        <w:ind w:left="1209" w:hanging="358"/>
      </w:pPr>
      <w:rPr>
        <w:rFonts w:ascii="Symbol" w:hAnsi="Symbol" w:hint="default"/>
      </w:rPr>
    </w:lvl>
    <w:lvl w:ilvl="1" w:tplc="6BD40966">
      <w:start w:val="1"/>
      <w:numFmt w:val="bullet"/>
      <w:lvlText w:val="o"/>
      <w:lvlJc w:val="left"/>
      <w:pPr>
        <w:tabs>
          <w:tab w:val="num" w:pos="-53"/>
        </w:tabs>
        <w:ind w:left="-53" w:hanging="360"/>
      </w:pPr>
      <w:rPr>
        <w:rFonts w:ascii="Courier New" w:hAnsi="Courier New" w:hint="default"/>
      </w:rPr>
    </w:lvl>
    <w:lvl w:ilvl="2" w:tplc="D78E11BA">
      <w:start w:val="1"/>
      <w:numFmt w:val="bullet"/>
      <w:lvlText w:val=""/>
      <w:lvlJc w:val="left"/>
      <w:pPr>
        <w:tabs>
          <w:tab w:val="num" w:pos="667"/>
        </w:tabs>
        <w:ind w:left="667" w:hanging="360"/>
      </w:pPr>
      <w:rPr>
        <w:rFonts w:ascii="Wingdings" w:hAnsi="Wingdings" w:hint="default"/>
      </w:rPr>
    </w:lvl>
    <w:lvl w:ilvl="3" w:tplc="688AE8E0">
      <w:start w:val="1"/>
      <w:numFmt w:val="bullet"/>
      <w:lvlText w:val=""/>
      <w:lvlJc w:val="left"/>
      <w:pPr>
        <w:tabs>
          <w:tab w:val="num" w:pos="1387"/>
        </w:tabs>
        <w:ind w:left="1387" w:hanging="360"/>
      </w:pPr>
      <w:rPr>
        <w:rFonts w:ascii="Symbol" w:hAnsi="Symbol" w:hint="default"/>
      </w:rPr>
    </w:lvl>
    <w:lvl w:ilvl="4" w:tplc="76FE5CA6">
      <w:start w:val="1"/>
      <w:numFmt w:val="bullet"/>
      <w:pStyle w:val="phBullet2"/>
      <w:lvlText w:val=""/>
      <w:lvlJc w:val="left"/>
      <w:pPr>
        <w:tabs>
          <w:tab w:val="num" w:pos="2107"/>
        </w:tabs>
        <w:ind w:left="2107" w:hanging="360"/>
      </w:pPr>
      <w:rPr>
        <w:rFonts w:ascii="Symbol" w:hAnsi="Symbol" w:hint="default"/>
      </w:rPr>
    </w:lvl>
    <w:lvl w:ilvl="5" w:tplc="B4FA7ADC">
      <w:start w:val="1"/>
      <w:numFmt w:val="bullet"/>
      <w:lvlText w:val=""/>
      <w:lvlJc w:val="left"/>
      <w:pPr>
        <w:tabs>
          <w:tab w:val="num" w:pos="2827"/>
        </w:tabs>
        <w:ind w:left="2827" w:hanging="360"/>
      </w:pPr>
      <w:rPr>
        <w:rFonts w:ascii="Wingdings" w:hAnsi="Wingdings" w:hint="default"/>
      </w:rPr>
    </w:lvl>
    <w:lvl w:ilvl="6" w:tplc="B890E330">
      <w:start w:val="1"/>
      <w:numFmt w:val="bullet"/>
      <w:lvlText w:val=""/>
      <w:lvlJc w:val="left"/>
      <w:pPr>
        <w:tabs>
          <w:tab w:val="num" w:pos="3547"/>
        </w:tabs>
        <w:ind w:left="3547" w:hanging="360"/>
      </w:pPr>
      <w:rPr>
        <w:rFonts w:ascii="Symbol" w:hAnsi="Symbol" w:hint="default"/>
      </w:rPr>
    </w:lvl>
    <w:lvl w:ilvl="7" w:tplc="64FCA2E4">
      <w:start w:val="1"/>
      <w:numFmt w:val="bullet"/>
      <w:lvlText w:val="o"/>
      <w:lvlJc w:val="left"/>
      <w:pPr>
        <w:tabs>
          <w:tab w:val="num" w:pos="4267"/>
        </w:tabs>
        <w:ind w:left="4267" w:hanging="360"/>
      </w:pPr>
      <w:rPr>
        <w:rFonts w:ascii="Courier New" w:hAnsi="Courier New" w:hint="default"/>
      </w:rPr>
    </w:lvl>
    <w:lvl w:ilvl="8" w:tplc="A79EF4C0">
      <w:start w:val="1"/>
      <w:numFmt w:val="bullet"/>
      <w:lvlText w:val=""/>
      <w:lvlJc w:val="left"/>
      <w:pPr>
        <w:tabs>
          <w:tab w:val="num" w:pos="4987"/>
        </w:tabs>
        <w:ind w:left="4987" w:hanging="360"/>
      </w:pPr>
      <w:rPr>
        <w:rFonts w:ascii="Wingdings" w:hAnsi="Wingdings" w:hint="default"/>
      </w:rPr>
    </w:lvl>
  </w:abstractNum>
  <w:abstractNum w:abstractNumId="18" w15:restartNumberingAfterBreak="0">
    <w:nsid w:val="1DA738A1"/>
    <w:multiLevelType w:val="multilevel"/>
    <w:tmpl w:val="F4086508"/>
    <w:styleLink w:val="Style3"/>
    <w:lvl w:ilvl="0">
      <w:start w:val="1"/>
      <w:numFmt w:val="decimal"/>
      <w:lvlText w:val="Г.%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584"/>
        </w:tabs>
        <w:ind w:left="1584" w:hanging="864"/>
      </w:pPr>
      <w:rPr>
        <w:rFonts w:cs="Times New Roman" w:hint="default"/>
      </w:rPr>
    </w:lvl>
    <w:lvl w:ilvl="4">
      <w:start w:val="1"/>
      <w:numFmt w:val="decimal"/>
      <w:lvlText w:val="%1.%2.%3.%4.%5"/>
      <w:lvlJc w:val="left"/>
      <w:pPr>
        <w:tabs>
          <w:tab w:val="num" w:pos="1908"/>
        </w:tabs>
        <w:ind w:left="1908" w:hanging="1008"/>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
        <w:szCs w:val="20"/>
        <w:u w:val="none"/>
        <w:vertAlign w:val="baseline"/>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15:restartNumberingAfterBreak="0">
    <w:nsid w:val="1E706461"/>
    <w:multiLevelType w:val="hybridMultilevel"/>
    <w:tmpl w:val="E6F27216"/>
    <w:lvl w:ilvl="0" w:tplc="C8620640">
      <w:start w:val="1"/>
      <w:numFmt w:val="bullet"/>
      <w:pStyle w:val="phBullet20"/>
      <w:lvlText w:val="o"/>
      <w:lvlJc w:val="left"/>
      <w:pPr>
        <w:ind w:left="1728" w:hanging="360"/>
      </w:pPr>
      <w:rPr>
        <w:rFonts w:ascii="Courier New" w:hAnsi="Courier New" w:hint="default"/>
      </w:rPr>
    </w:lvl>
    <w:lvl w:ilvl="1" w:tplc="332EE4DE">
      <w:start w:val="1"/>
      <w:numFmt w:val="bullet"/>
      <w:lvlText w:val="o"/>
      <w:lvlJc w:val="left"/>
      <w:pPr>
        <w:ind w:left="1731" w:hanging="360"/>
      </w:pPr>
      <w:rPr>
        <w:rFonts w:ascii="Courier New" w:hAnsi="Courier New" w:hint="default"/>
      </w:rPr>
    </w:lvl>
    <w:lvl w:ilvl="2" w:tplc="DFE044DA">
      <w:start w:val="1"/>
      <w:numFmt w:val="bullet"/>
      <w:lvlText w:val=""/>
      <w:lvlJc w:val="left"/>
      <w:pPr>
        <w:ind w:left="2451" w:hanging="360"/>
      </w:pPr>
      <w:rPr>
        <w:rFonts w:ascii="Wingdings" w:hAnsi="Wingdings" w:hint="default"/>
      </w:rPr>
    </w:lvl>
    <w:lvl w:ilvl="3" w:tplc="DA126D22">
      <w:start w:val="1"/>
      <w:numFmt w:val="bullet"/>
      <w:lvlText w:val=""/>
      <w:lvlJc w:val="left"/>
      <w:pPr>
        <w:ind w:left="3171" w:hanging="360"/>
      </w:pPr>
      <w:rPr>
        <w:rFonts w:ascii="Symbol" w:hAnsi="Symbol" w:hint="default"/>
      </w:rPr>
    </w:lvl>
    <w:lvl w:ilvl="4" w:tplc="4CBE7EEE">
      <w:start w:val="1"/>
      <w:numFmt w:val="bullet"/>
      <w:lvlText w:val="o"/>
      <w:lvlJc w:val="left"/>
      <w:pPr>
        <w:ind w:left="3891" w:hanging="360"/>
      </w:pPr>
      <w:rPr>
        <w:rFonts w:ascii="Courier New" w:hAnsi="Courier New" w:hint="default"/>
      </w:rPr>
    </w:lvl>
    <w:lvl w:ilvl="5" w:tplc="ECFE7B78">
      <w:start w:val="1"/>
      <w:numFmt w:val="bullet"/>
      <w:lvlText w:val=""/>
      <w:lvlJc w:val="left"/>
      <w:pPr>
        <w:ind w:left="4611" w:hanging="360"/>
      </w:pPr>
      <w:rPr>
        <w:rFonts w:ascii="Wingdings" w:hAnsi="Wingdings" w:hint="default"/>
      </w:rPr>
    </w:lvl>
    <w:lvl w:ilvl="6" w:tplc="1D605752">
      <w:start w:val="1"/>
      <w:numFmt w:val="bullet"/>
      <w:lvlText w:val=""/>
      <w:lvlJc w:val="left"/>
      <w:pPr>
        <w:ind w:left="5331" w:hanging="360"/>
      </w:pPr>
      <w:rPr>
        <w:rFonts w:ascii="Symbol" w:hAnsi="Symbol" w:hint="default"/>
      </w:rPr>
    </w:lvl>
    <w:lvl w:ilvl="7" w:tplc="6FD48634">
      <w:start w:val="1"/>
      <w:numFmt w:val="bullet"/>
      <w:lvlText w:val="o"/>
      <w:lvlJc w:val="left"/>
      <w:pPr>
        <w:ind w:left="6051" w:hanging="360"/>
      </w:pPr>
      <w:rPr>
        <w:rFonts w:ascii="Courier New" w:hAnsi="Courier New" w:hint="default"/>
      </w:rPr>
    </w:lvl>
    <w:lvl w:ilvl="8" w:tplc="DB7CD252">
      <w:start w:val="1"/>
      <w:numFmt w:val="bullet"/>
      <w:lvlText w:val=""/>
      <w:lvlJc w:val="left"/>
      <w:pPr>
        <w:ind w:left="6771" w:hanging="360"/>
      </w:pPr>
      <w:rPr>
        <w:rFonts w:ascii="Wingdings" w:hAnsi="Wingdings" w:hint="default"/>
      </w:rPr>
    </w:lvl>
  </w:abstractNum>
  <w:abstractNum w:abstractNumId="20" w15:restartNumberingAfterBreak="0">
    <w:nsid w:val="1F34522E"/>
    <w:multiLevelType w:val="hybridMultilevel"/>
    <w:tmpl w:val="85BE570C"/>
    <w:lvl w:ilvl="0" w:tplc="04190001">
      <w:start w:val="1"/>
      <w:numFmt w:val="decimal"/>
      <w:pStyle w:val="Heading1-nonumber"/>
      <w:lvlText w:val="%1"/>
      <w:lvlJc w:val="left"/>
      <w:pPr>
        <w:ind w:left="1571" w:hanging="360"/>
      </w:pPr>
      <w:rPr>
        <w:rFonts w:cs="Times New Roman" w:hint="default"/>
      </w:rPr>
    </w:lvl>
    <w:lvl w:ilvl="1" w:tplc="04190003">
      <w:start w:val="1"/>
      <w:numFmt w:val="lowerLetter"/>
      <w:lvlText w:val="%2."/>
      <w:lvlJc w:val="left"/>
      <w:pPr>
        <w:ind w:left="2291" w:hanging="360"/>
      </w:pPr>
      <w:rPr>
        <w:rFonts w:cs="Times New Roman"/>
      </w:rPr>
    </w:lvl>
    <w:lvl w:ilvl="2" w:tplc="04190005">
      <w:start w:val="1"/>
      <w:numFmt w:val="lowerRoman"/>
      <w:lvlText w:val="%3."/>
      <w:lvlJc w:val="right"/>
      <w:pPr>
        <w:ind w:left="3011" w:hanging="180"/>
      </w:pPr>
      <w:rPr>
        <w:rFonts w:cs="Times New Roman"/>
      </w:rPr>
    </w:lvl>
    <w:lvl w:ilvl="3" w:tplc="04190001">
      <w:start w:val="1"/>
      <w:numFmt w:val="decimal"/>
      <w:lvlText w:val="%4."/>
      <w:lvlJc w:val="left"/>
      <w:pPr>
        <w:ind w:left="3731" w:hanging="360"/>
      </w:pPr>
      <w:rPr>
        <w:rFonts w:cs="Times New Roman"/>
      </w:rPr>
    </w:lvl>
    <w:lvl w:ilvl="4" w:tplc="04190003">
      <w:start w:val="1"/>
      <w:numFmt w:val="lowerLetter"/>
      <w:lvlText w:val="%5."/>
      <w:lvlJc w:val="left"/>
      <w:pPr>
        <w:ind w:left="4451" w:hanging="360"/>
      </w:pPr>
      <w:rPr>
        <w:rFonts w:cs="Times New Roman"/>
      </w:rPr>
    </w:lvl>
    <w:lvl w:ilvl="5" w:tplc="04190005">
      <w:start w:val="1"/>
      <w:numFmt w:val="lowerRoman"/>
      <w:lvlText w:val="%6."/>
      <w:lvlJc w:val="right"/>
      <w:pPr>
        <w:ind w:left="5171" w:hanging="180"/>
      </w:pPr>
      <w:rPr>
        <w:rFonts w:cs="Times New Roman"/>
      </w:rPr>
    </w:lvl>
    <w:lvl w:ilvl="6" w:tplc="04190001">
      <w:start w:val="1"/>
      <w:numFmt w:val="decimal"/>
      <w:lvlText w:val="%7."/>
      <w:lvlJc w:val="left"/>
      <w:pPr>
        <w:ind w:left="5891" w:hanging="360"/>
      </w:pPr>
      <w:rPr>
        <w:rFonts w:cs="Times New Roman"/>
      </w:rPr>
    </w:lvl>
    <w:lvl w:ilvl="7" w:tplc="04190003">
      <w:start w:val="1"/>
      <w:numFmt w:val="lowerLetter"/>
      <w:lvlText w:val="%8."/>
      <w:lvlJc w:val="left"/>
      <w:pPr>
        <w:ind w:left="6611" w:hanging="360"/>
      </w:pPr>
      <w:rPr>
        <w:rFonts w:cs="Times New Roman"/>
      </w:rPr>
    </w:lvl>
    <w:lvl w:ilvl="8" w:tplc="04190005">
      <w:start w:val="1"/>
      <w:numFmt w:val="lowerRoman"/>
      <w:lvlText w:val="%9."/>
      <w:lvlJc w:val="right"/>
      <w:pPr>
        <w:ind w:left="7331" w:hanging="180"/>
      </w:pPr>
      <w:rPr>
        <w:rFonts w:cs="Times New Roman"/>
      </w:rPr>
    </w:lvl>
  </w:abstractNum>
  <w:abstractNum w:abstractNumId="21" w15:restartNumberingAfterBreak="0">
    <w:nsid w:val="21270B8A"/>
    <w:multiLevelType w:val="hybridMultilevel"/>
    <w:tmpl w:val="7644899C"/>
    <w:lvl w:ilvl="0" w:tplc="8FB8FD6A">
      <w:start w:val="1"/>
      <w:numFmt w:val="bullet"/>
      <w:pStyle w:val="a"/>
      <w:lvlText w:val=""/>
      <w:lvlJc w:val="left"/>
      <w:pPr>
        <w:ind w:left="1429" w:hanging="360"/>
      </w:pPr>
      <w:rPr>
        <w:rFonts w:ascii="Symbol" w:hAnsi="Symbol"/>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2" w15:restartNumberingAfterBreak="0">
    <w:nsid w:val="25C52F16"/>
    <w:multiLevelType w:val="hybridMultilevel"/>
    <w:tmpl w:val="F4AAD46A"/>
    <w:lvl w:ilvl="0" w:tplc="3D62249E">
      <w:start w:val="1"/>
      <w:numFmt w:val="bullet"/>
      <w:pStyle w:val="-1"/>
      <w:lvlText w:val=""/>
      <w:lvlJc w:val="left"/>
      <w:pPr>
        <w:tabs>
          <w:tab w:val="num" w:pos="1211"/>
        </w:tabs>
        <w:ind w:left="1191" w:hanging="340"/>
      </w:pPr>
      <w:rPr>
        <w:rFonts w:ascii="Symbol" w:hAnsi="Symbol" w:hint="default"/>
        <w:b w:val="0"/>
        <w:i w:val="0"/>
        <w:sz w:val="24"/>
      </w:rPr>
    </w:lvl>
    <w:lvl w:ilvl="1" w:tplc="15608886">
      <w:numFmt w:val="bullet"/>
      <w:lvlText w:val="-"/>
      <w:lvlJc w:val="left"/>
      <w:pPr>
        <w:tabs>
          <w:tab w:val="num" w:pos="2177"/>
        </w:tabs>
        <w:ind w:left="2177" w:hanging="360"/>
      </w:pPr>
      <w:rPr>
        <w:rFonts w:ascii="Arial CYR" w:eastAsia="Times New Roman" w:hAnsi="Arial CYR" w:hint="default"/>
      </w:rPr>
    </w:lvl>
    <w:lvl w:ilvl="2" w:tplc="ED72CEDA">
      <w:start w:val="1"/>
      <w:numFmt w:val="bullet"/>
      <w:lvlText w:val=""/>
      <w:lvlJc w:val="left"/>
      <w:pPr>
        <w:tabs>
          <w:tab w:val="num" w:pos="2897"/>
        </w:tabs>
        <w:ind w:left="2897" w:hanging="360"/>
      </w:pPr>
      <w:rPr>
        <w:rFonts w:ascii="Wingdings" w:hAnsi="Wingdings" w:hint="default"/>
      </w:rPr>
    </w:lvl>
    <w:lvl w:ilvl="3" w:tplc="31CEFBA2">
      <w:start w:val="1"/>
      <w:numFmt w:val="bullet"/>
      <w:lvlText w:val=""/>
      <w:lvlJc w:val="left"/>
      <w:pPr>
        <w:tabs>
          <w:tab w:val="num" w:pos="3617"/>
        </w:tabs>
        <w:ind w:left="3617" w:hanging="360"/>
      </w:pPr>
      <w:rPr>
        <w:rFonts w:ascii="Symbol" w:hAnsi="Symbol" w:hint="default"/>
      </w:rPr>
    </w:lvl>
    <w:lvl w:ilvl="4" w:tplc="082E4522">
      <w:start w:val="1"/>
      <w:numFmt w:val="bullet"/>
      <w:lvlText w:val="o"/>
      <w:lvlJc w:val="left"/>
      <w:pPr>
        <w:tabs>
          <w:tab w:val="num" w:pos="4337"/>
        </w:tabs>
        <w:ind w:left="4337" w:hanging="360"/>
      </w:pPr>
      <w:rPr>
        <w:rFonts w:ascii="Courier New" w:hAnsi="Courier New" w:hint="default"/>
      </w:rPr>
    </w:lvl>
    <w:lvl w:ilvl="5" w:tplc="ABE4FFF6">
      <w:start w:val="1"/>
      <w:numFmt w:val="bullet"/>
      <w:lvlText w:val=""/>
      <w:lvlJc w:val="left"/>
      <w:pPr>
        <w:tabs>
          <w:tab w:val="num" w:pos="5057"/>
        </w:tabs>
        <w:ind w:left="5057" w:hanging="360"/>
      </w:pPr>
      <w:rPr>
        <w:rFonts w:ascii="Wingdings" w:hAnsi="Wingdings" w:hint="default"/>
      </w:rPr>
    </w:lvl>
    <w:lvl w:ilvl="6" w:tplc="4D8ECB4A">
      <w:start w:val="1"/>
      <w:numFmt w:val="bullet"/>
      <w:lvlText w:val=""/>
      <w:lvlJc w:val="left"/>
      <w:pPr>
        <w:tabs>
          <w:tab w:val="num" w:pos="5777"/>
        </w:tabs>
        <w:ind w:left="5777" w:hanging="360"/>
      </w:pPr>
      <w:rPr>
        <w:rFonts w:ascii="Symbol" w:hAnsi="Symbol" w:hint="default"/>
      </w:rPr>
    </w:lvl>
    <w:lvl w:ilvl="7" w:tplc="4A446824">
      <w:start w:val="1"/>
      <w:numFmt w:val="bullet"/>
      <w:lvlText w:val="o"/>
      <w:lvlJc w:val="left"/>
      <w:pPr>
        <w:tabs>
          <w:tab w:val="num" w:pos="6497"/>
        </w:tabs>
        <w:ind w:left="6497" w:hanging="360"/>
      </w:pPr>
      <w:rPr>
        <w:rFonts w:ascii="Courier New" w:hAnsi="Courier New" w:hint="default"/>
      </w:rPr>
    </w:lvl>
    <w:lvl w:ilvl="8" w:tplc="A816CAF4">
      <w:start w:val="1"/>
      <w:numFmt w:val="bullet"/>
      <w:lvlText w:val=""/>
      <w:lvlJc w:val="left"/>
      <w:pPr>
        <w:tabs>
          <w:tab w:val="num" w:pos="7217"/>
        </w:tabs>
        <w:ind w:left="7217" w:hanging="360"/>
      </w:pPr>
      <w:rPr>
        <w:rFonts w:ascii="Wingdings" w:hAnsi="Wingdings" w:hint="default"/>
      </w:rPr>
    </w:lvl>
  </w:abstractNum>
  <w:abstractNum w:abstractNumId="23" w15:restartNumberingAfterBreak="0">
    <w:nsid w:val="265251A3"/>
    <w:multiLevelType w:val="multilevel"/>
    <w:tmpl w:val="D0C23D18"/>
    <w:styleLink w:val="Bulleted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576"/>
        </w:tabs>
        <w:ind w:left="576" w:hanging="288"/>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1D752F"/>
    <w:multiLevelType w:val="hybridMultilevel"/>
    <w:tmpl w:val="2CB69A86"/>
    <w:lvl w:ilvl="0" w:tplc="DC94B61E">
      <w:start w:val="1"/>
      <w:numFmt w:val="decimal"/>
      <w:pStyle w:val="10"/>
      <w:lvlText w:val="%1)"/>
      <w:lvlJc w:val="left"/>
      <w:pPr>
        <w:ind w:left="1080" w:hanging="360"/>
      </w:pPr>
      <w:rPr>
        <w:rFonts w:cs="Times New Roman"/>
        <w:b w:val="0"/>
      </w:rPr>
    </w:lvl>
    <w:lvl w:ilvl="1" w:tplc="4EAC8C74">
      <w:start w:val="1"/>
      <w:numFmt w:val="lowerLetter"/>
      <w:lvlText w:val="%2."/>
      <w:lvlJc w:val="left"/>
      <w:pPr>
        <w:ind w:left="1800" w:hanging="360"/>
      </w:pPr>
      <w:rPr>
        <w:rFonts w:cs="Times New Roman"/>
      </w:rPr>
    </w:lvl>
    <w:lvl w:ilvl="2" w:tplc="C530561A">
      <w:start w:val="1"/>
      <w:numFmt w:val="lowerRoman"/>
      <w:lvlText w:val="%3."/>
      <w:lvlJc w:val="right"/>
      <w:pPr>
        <w:ind w:left="2520" w:hanging="180"/>
      </w:pPr>
      <w:rPr>
        <w:rFonts w:cs="Times New Roman"/>
      </w:rPr>
    </w:lvl>
    <w:lvl w:ilvl="3" w:tplc="7DA6C4E4">
      <w:start w:val="1"/>
      <w:numFmt w:val="decimal"/>
      <w:lvlText w:val="%4."/>
      <w:lvlJc w:val="left"/>
      <w:pPr>
        <w:ind w:left="3240" w:hanging="360"/>
      </w:pPr>
      <w:rPr>
        <w:rFonts w:cs="Times New Roman"/>
      </w:rPr>
    </w:lvl>
    <w:lvl w:ilvl="4" w:tplc="DFC062C2">
      <w:start w:val="1"/>
      <w:numFmt w:val="lowerLetter"/>
      <w:lvlText w:val="%5."/>
      <w:lvlJc w:val="left"/>
      <w:pPr>
        <w:ind w:left="3960" w:hanging="360"/>
      </w:pPr>
      <w:rPr>
        <w:rFonts w:cs="Times New Roman"/>
      </w:rPr>
    </w:lvl>
    <w:lvl w:ilvl="5" w:tplc="2FECF146">
      <w:start w:val="1"/>
      <w:numFmt w:val="lowerRoman"/>
      <w:lvlText w:val="%6."/>
      <w:lvlJc w:val="right"/>
      <w:pPr>
        <w:ind w:left="4680" w:hanging="180"/>
      </w:pPr>
      <w:rPr>
        <w:rFonts w:cs="Times New Roman"/>
      </w:rPr>
    </w:lvl>
    <w:lvl w:ilvl="6" w:tplc="BA18BE66">
      <w:start w:val="1"/>
      <w:numFmt w:val="decimal"/>
      <w:lvlText w:val="%7."/>
      <w:lvlJc w:val="left"/>
      <w:pPr>
        <w:ind w:left="5400" w:hanging="360"/>
      </w:pPr>
      <w:rPr>
        <w:rFonts w:cs="Times New Roman"/>
      </w:rPr>
    </w:lvl>
    <w:lvl w:ilvl="7" w:tplc="C04A84B6">
      <w:start w:val="1"/>
      <w:numFmt w:val="lowerLetter"/>
      <w:lvlText w:val="%8."/>
      <w:lvlJc w:val="left"/>
      <w:pPr>
        <w:ind w:left="6120" w:hanging="360"/>
      </w:pPr>
      <w:rPr>
        <w:rFonts w:cs="Times New Roman"/>
      </w:rPr>
    </w:lvl>
    <w:lvl w:ilvl="8" w:tplc="A8AC74F2">
      <w:start w:val="1"/>
      <w:numFmt w:val="lowerRoman"/>
      <w:lvlText w:val="%9."/>
      <w:lvlJc w:val="right"/>
      <w:pPr>
        <w:ind w:left="6840" w:hanging="180"/>
      </w:pPr>
      <w:rPr>
        <w:rFonts w:cs="Times New Roman"/>
      </w:rPr>
    </w:lvl>
  </w:abstractNum>
  <w:abstractNum w:abstractNumId="25" w15:restartNumberingAfterBreak="0">
    <w:nsid w:val="2B35434C"/>
    <w:multiLevelType w:val="hybridMultilevel"/>
    <w:tmpl w:val="9570753E"/>
    <w:lvl w:ilvl="0" w:tplc="FFFFFFFF">
      <w:start w:val="1"/>
      <w:numFmt w:val="decimal"/>
      <w:pStyle w:val="11"/>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26" w15:restartNumberingAfterBreak="0">
    <w:nsid w:val="2C5D2297"/>
    <w:multiLevelType w:val="multilevel"/>
    <w:tmpl w:val="CB8A2C9E"/>
    <w:styleLink w:val="Style6"/>
    <w:lvl w:ilvl="0">
      <w:start w:val="1"/>
      <w:numFmt w:val="decimal"/>
      <w:lvlText w:val="%1)"/>
      <w:lvlJc w:val="left"/>
      <w:pPr>
        <w:ind w:left="324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1">
      <w:start w:val="1"/>
      <w:numFmt w:val="russianLower"/>
      <w:lvlText w:val="%2)"/>
      <w:lvlJc w:val="left"/>
      <w:pPr>
        <w:tabs>
          <w:tab w:val="num" w:pos="3960"/>
        </w:tabs>
        <w:ind w:left="3960" w:hanging="360"/>
      </w:pPr>
      <w:rPr>
        <w:rFonts w:cs="Times New Roman" w:hint="default"/>
      </w:rPr>
    </w:lvl>
    <w:lvl w:ilvl="2">
      <w:start w:val="1"/>
      <w:numFmt w:val="lowerRoman"/>
      <w:lvlText w:val="%3"/>
      <w:lvlJc w:val="left"/>
      <w:pPr>
        <w:tabs>
          <w:tab w:val="num" w:pos="6210"/>
        </w:tabs>
        <w:ind w:left="5040"/>
      </w:pPr>
      <w:rPr>
        <w:rFonts w:cs="Times New Roman" w:hint="default"/>
      </w:rPr>
    </w:lvl>
    <w:lvl w:ilvl="3">
      <w:start w:val="1"/>
      <w:numFmt w:val="decimal"/>
      <w:lvlText w:val="%4."/>
      <w:lvlJc w:val="left"/>
      <w:pPr>
        <w:tabs>
          <w:tab w:val="num" w:pos="7290"/>
        </w:tabs>
        <w:ind w:left="6120"/>
      </w:pPr>
      <w:rPr>
        <w:rFonts w:cs="Times New Roman" w:hint="default"/>
      </w:rPr>
    </w:lvl>
    <w:lvl w:ilvl="4">
      <w:start w:val="1"/>
      <w:numFmt w:val="lowerLetter"/>
      <w:lvlText w:val="%5."/>
      <w:lvlJc w:val="left"/>
      <w:pPr>
        <w:tabs>
          <w:tab w:val="num" w:pos="8370"/>
        </w:tabs>
        <w:ind w:left="7200"/>
      </w:pPr>
      <w:rPr>
        <w:rFonts w:cs="Times New Roman" w:hint="default"/>
      </w:rPr>
    </w:lvl>
    <w:lvl w:ilvl="5">
      <w:start w:val="1"/>
      <w:numFmt w:val="lowerRoman"/>
      <w:lvlText w:val="%6."/>
      <w:lvlJc w:val="right"/>
      <w:pPr>
        <w:tabs>
          <w:tab w:val="num" w:pos="9450"/>
        </w:tabs>
        <w:ind w:left="8280"/>
      </w:pPr>
      <w:rPr>
        <w:rFonts w:cs="Times New Roman" w:hint="default"/>
      </w:rPr>
    </w:lvl>
    <w:lvl w:ilvl="6">
      <w:start w:val="1"/>
      <w:numFmt w:val="decimal"/>
      <w:lvlText w:val="%7."/>
      <w:lvlJc w:val="left"/>
      <w:pPr>
        <w:tabs>
          <w:tab w:val="num" w:pos="10530"/>
        </w:tabs>
        <w:ind w:left="9360"/>
      </w:pPr>
      <w:rPr>
        <w:rFonts w:cs="Times New Roman" w:hint="default"/>
      </w:rPr>
    </w:lvl>
    <w:lvl w:ilvl="7">
      <w:start w:val="1"/>
      <w:numFmt w:val="lowerLetter"/>
      <w:lvlText w:val="%8."/>
      <w:lvlJc w:val="left"/>
      <w:pPr>
        <w:tabs>
          <w:tab w:val="num" w:pos="11610"/>
        </w:tabs>
        <w:ind w:left="10440"/>
      </w:pPr>
      <w:rPr>
        <w:rFonts w:cs="Times New Roman" w:hint="default"/>
      </w:rPr>
    </w:lvl>
    <w:lvl w:ilvl="8">
      <w:start w:val="1"/>
      <w:numFmt w:val="lowerRoman"/>
      <w:lvlText w:val="%9."/>
      <w:lvlJc w:val="right"/>
      <w:pPr>
        <w:tabs>
          <w:tab w:val="num" w:pos="12690"/>
        </w:tabs>
        <w:ind w:left="11520"/>
      </w:pPr>
      <w:rPr>
        <w:rFonts w:cs="Times New Roman" w:hint="default"/>
      </w:rPr>
    </w:lvl>
  </w:abstractNum>
  <w:abstractNum w:abstractNumId="27" w15:restartNumberingAfterBreak="0">
    <w:nsid w:val="2CC41E87"/>
    <w:multiLevelType w:val="singleLevel"/>
    <w:tmpl w:val="0D2CB64C"/>
    <w:lvl w:ilvl="0">
      <w:start w:val="1"/>
      <w:numFmt w:val="bullet"/>
      <w:pStyle w:val="a0"/>
      <w:lvlText w:val=""/>
      <w:lvlJc w:val="left"/>
      <w:pPr>
        <w:tabs>
          <w:tab w:val="num" w:pos="360"/>
        </w:tabs>
        <w:ind w:left="284" w:hanging="284"/>
      </w:pPr>
      <w:rPr>
        <w:rFonts w:ascii="Symbol" w:hAnsi="Symbol" w:hint="default"/>
      </w:rPr>
    </w:lvl>
  </w:abstractNum>
  <w:abstractNum w:abstractNumId="28" w15:restartNumberingAfterBreak="0">
    <w:nsid w:val="2CC429E6"/>
    <w:multiLevelType w:val="hybridMultilevel"/>
    <w:tmpl w:val="8F3C87C0"/>
    <w:lvl w:ilvl="0" w:tplc="94CAA816">
      <w:start w:val="1"/>
      <w:numFmt w:val="bullet"/>
      <w:pStyle w:val="a1"/>
      <w:lvlText w:val=""/>
      <w:lvlJc w:val="left"/>
      <w:pPr>
        <w:ind w:left="1429" w:hanging="360"/>
      </w:pPr>
      <w:rPr>
        <w:rFonts w:ascii="Symbol" w:hAnsi="Symbol" w:hint="default"/>
      </w:rPr>
    </w:lvl>
    <w:lvl w:ilvl="1" w:tplc="FFFFFFFF">
      <w:start w:val="1"/>
      <w:numFmt w:val="decimal"/>
      <w:pStyle w:val="a2"/>
      <w:lvlText w:val="%2)"/>
      <w:lvlJc w:val="left"/>
      <w:pPr>
        <w:ind w:left="2149" w:hanging="360"/>
      </w:pPr>
      <w:rPr>
        <w:rFonts w:cs="Times New Roman" w:hint="default"/>
      </w:rPr>
    </w:lvl>
    <w:lvl w:ilvl="2" w:tplc="0419000F">
      <w:start w:val="1"/>
      <w:numFmt w:val="decimal"/>
      <w:lvlText w:val="%3."/>
      <w:lvlJc w:val="left"/>
      <w:pPr>
        <w:tabs>
          <w:tab w:val="num" w:pos="2869"/>
        </w:tabs>
        <w:ind w:left="2869" w:hanging="360"/>
      </w:pPr>
      <w:rPr>
        <w:rFonts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30" w15:restartNumberingAfterBreak="0">
    <w:nsid w:val="2D4454EA"/>
    <w:multiLevelType w:val="multilevel"/>
    <w:tmpl w:val="A0265E9A"/>
    <w:lvl w:ilvl="0">
      <w:start w:val="1"/>
      <w:numFmt w:val="bullet"/>
      <w:pStyle w:val="listBulleted"/>
      <w:lvlText w:val=""/>
      <w:lvlJc w:val="left"/>
      <w:pPr>
        <w:tabs>
          <w:tab w:val="num" w:pos="414"/>
        </w:tabs>
        <w:ind w:left="1021" w:hanging="170"/>
      </w:pPr>
      <w:rPr>
        <w:rFonts w:ascii="Symbol" w:hAnsi="Symbol" w:hint="default"/>
      </w:rPr>
    </w:lvl>
    <w:lvl w:ilvl="1">
      <w:start w:val="1"/>
      <w:numFmt w:val="russianLower"/>
      <w:lvlText w:val="%2)"/>
      <w:lvlJc w:val="left"/>
      <w:pPr>
        <w:tabs>
          <w:tab w:val="num" w:pos="414"/>
        </w:tabs>
        <w:ind w:left="2214" w:hanging="360"/>
      </w:pPr>
      <w:rPr>
        <w:rFonts w:ascii="Times New Roman" w:hAnsi="Times New Roman" w:cs="Times New Roman" w:hint="default"/>
        <w:b w:val="0"/>
        <w:i w:val="0"/>
        <w:sz w:val="24"/>
      </w:rPr>
    </w:lvl>
    <w:lvl w:ilvl="2">
      <w:start w:val="1"/>
      <w:numFmt w:val="bullet"/>
      <w:lvlText w:val=""/>
      <w:lvlJc w:val="left"/>
      <w:pPr>
        <w:tabs>
          <w:tab w:val="num" w:pos="414"/>
        </w:tabs>
        <w:ind w:left="3294" w:hanging="360"/>
      </w:pPr>
      <w:rPr>
        <w:rFonts w:ascii="Wingdings" w:hAnsi="Wingdings" w:hint="default"/>
      </w:rPr>
    </w:lvl>
    <w:lvl w:ilvl="3">
      <w:start w:val="1"/>
      <w:numFmt w:val="bullet"/>
      <w:lvlText w:val=""/>
      <w:lvlJc w:val="left"/>
      <w:pPr>
        <w:tabs>
          <w:tab w:val="num" w:pos="414"/>
        </w:tabs>
        <w:ind w:left="4014" w:hanging="360"/>
      </w:pPr>
      <w:rPr>
        <w:rFonts w:ascii="Symbol" w:hAnsi="Symbol" w:hint="default"/>
      </w:rPr>
    </w:lvl>
    <w:lvl w:ilvl="4">
      <w:start w:val="1"/>
      <w:numFmt w:val="bullet"/>
      <w:lvlText w:val="o"/>
      <w:lvlJc w:val="left"/>
      <w:pPr>
        <w:tabs>
          <w:tab w:val="num" w:pos="414"/>
        </w:tabs>
        <w:ind w:left="4734" w:hanging="360"/>
      </w:pPr>
      <w:rPr>
        <w:rFonts w:ascii="Courier New" w:hAnsi="Courier New" w:hint="default"/>
      </w:rPr>
    </w:lvl>
    <w:lvl w:ilvl="5">
      <w:start w:val="1"/>
      <w:numFmt w:val="bullet"/>
      <w:lvlText w:val=""/>
      <w:lvlJc w:val="left"/>
      <w:pPr>
        <w:tabs>
          <w:tab w:val="num" w:pos="414"/>
        </w:tabs>
        <w:ind w:left="5454" w:hanging="360"/>
      </w:pPr>
      <w:rPr>
        <w:rFonts w:ascii="Wingdings" w:hAnsi="Wingdings" w:hint="default"/>
      </w:rPr>
    </w:lvl>
    <w:lvl w:ilvl="6">
      <w:start w:val="1"/>
      <w:numFmt w:val="bullet"/>
      <w:lvlText w:val=""/>
      <w:lvlJc w:val="left"/>
      <w:pPr>
        <w:tabs>
          <w:tab w:val="num" w:pos="414"/>
        </w:tabs>
        <w:ind w:left="6174" w:hanging="360"/>
      </w:pPr>
      <w:rPr>
        <w:rFonts w:ascii="Symbol" w:hAnsi="Symbol" w:hint="default"/>
      </w:rPr>
    </w:lvl>
    <w:lvl w:ilvl="7">
      <w:start w:val="1"/>
      <w:numFmt w:val="bullet"/>
      <w:lvlText w:val="o"/>
      <w:lvlJc w:val="left"/>
      <w:pPr>
        <w:tabs>
          <w:tab w:val="num" w:pos="414"/>
        </w:tabs>
        <w:ind w:left="6894" w:hanging="360"/>
      </w:pPr>
      <w:rPr>
        <w:rFonts w:ascii="Courier New" w:hAnsi="Courier New" w:hint="default"/>
      </w:rPr>
    </w:lvl>
    <w:lvl w:ilvl="8">
      <w:start w:val="1"/>
      <w:numFmt w:val="bullet"/>
      <w:lvlText w:val=""/>
      <w:lvlJc w:val="left"/>
      <w:pPr>
        <w:tabs>
          <w:tab w:val="num" w:pos="414"/>
        </w:tabs>
        <w:ind w:left="7614" w:hanging="360"/>
      </w:pPr>
      <w:rPr>
        <w:rFonts w:ascii="Wingdings" w:hAnsi="Wingdings" w:hint="default"/>
      </w:rPr>
    </w:lvl>
  </w:abstractNum>
  <w:abstractNum w:abstractNumId="31" w15:restartNumberingAfterBreak="0">
    <w:nsid w:val="2F731060"/>
    <w:multiLevelType w:val="multilevel"/>
    <w:tmpl w:val="E00A88AA"/>
    <w:styleLink w:val="ListBulleted0"/>
    <w:lvl w:ilvl="0">
      <w:start w:val="1"/>
      <w:numFmt w:val="bullet"/>
      <w:lvlText w:val=""/>
      <w:lvlJc w:val="left"/>
      <w:pPr>
        <w:ind w:left="1080" w:hanging="360"/>
      </w:pPr>
      <w:rPr>
        <w:rFonts w:ascii="Symbol" w:hAnsi="Symbol" w:hint="default"/>
      </w:rPr>
    </w:lvl>
    <w:lvl w:ilvl="1">
      <w:start w:val="1"/>
      <w:numFmt w:val="bullet"/>
      <w:lvlText w:val=""/>
      <w:lvlJc w:val="left"/>
      <w:pPr>
        <w:ind w:left="1800" w:hanging="360"/>
      </w:pPr>
      <w:rPr>
        <w:rFonts w:ascii="Symbol" w:hAnsi="Symbol"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2" w15:restartNumberingAfterBreak="0">
    <w:nsid w:val="31E255D5"/>
    <w:multiLevelType w:val="hybridMultilevel"/>
    <w:tmpl w:val="74600CCA"/>
    <w:lvl w:ilvl="0" w:tplc="D278DE38">
      <w:start w:val="1"/>
      <w:numFmt w:val="decimal"/>
      <w:pStyle w:val="a3"/>
      <w:lvlText w:val="%1."/>
      <w:lvlJc w:val="left"/>
      <w:pPr>
        <w:tabs>
          <w:tab w:val="num" w:pos="1211"/>
        </w:tabs>
        <w:ind w:left="1211" w:hanging="360"/>
      </w:pPr>
      <w:rPr>
        <w:rFonts w:cs="Times New Roman" w:hint="default"/>
      </w:rPr>
    </w:lvl>
    <w:lvl w:ilvl="1" w:tplc="CDC6B3C2">
      <w:start w:val="1"/>
      <w:numFmt w:val="lowerLetter"/>
      <w:lvlText w:val="%2."/>
      <w:lvlJc w:val="left"/>
      <w:pPr>
        <w:tabs>
          <w:tab w:val="num" w:pos="1440"/>
        </w:tabs>
        <w:ind w:left="1440" w:hanging="360"/>
      </w:pPr>
      <w:rPr>
        <w:rFonts w:cs="Times New Roman"/>
      </w:rPr>
    </w:lvl>
    <w:lvl w:ilvl="2" w:tplc="AE709C5C">
      <w:start w:val="1"/>
      <w:numFmt w:val="lowerRoman"/>
      <w:lvlText w:val="%3."/>
      <w:lvlJc w:val="right"/>
      <w:pPr>
        <w:tabs>
          <w:tab w:val="num" w:pos="2160"/>
        </w:tabs>
        <w:ind w:left="2160" w:hanging="180"/>
      </w:pPr>
      <w:rPr>
        <w:rFonts w:cs="Times New Roman"/>
      </w:rPr>
    </w:lvl>
    <w:lvl w:ilvl="3" w:tplc="EE7A5AF8">
      <w:start w:val="1"/>
      <w:numFmt w:val="decimal"/>
      <w:lvlText w:val="%4."/>
      <w:lvlJc w:val="left"/>
      <w:pPr>
        <w:tabs>
          <w:tab w:val="num" w:pos="2880"/>
        </w:tabs>
        <w:ind w:left="2880" w:hanging="360"/>
      </w:pPr>
      <w:rPr>
        <w:rFonts w:cs="Times New Roman"/>
      </w:rPr>
    </w:lvl>
    <w:lvl w:ilvl="4" w:tplc="5752729E">
      <w:start w:val="1"/>
      <w:numFmt w:val="lowerLetter"/>
      <w:lvlText w:val="%5."/>
      <w:lvlJc w:val="left"/>
      <w:pPr>
        <w:tabs>
          <w:tab w:val="num" w:pos="3600"/>
        </w:tabs>
        <w:ind w:left="3600" w:hanging="360"/>
      </w:pPr>
      <w:rPr>
        <w:rFonts w:cs="Times New Roman"/>
      </w:rPr>
    </w:lvl>
    <w:lvl w:ilvl="5" w:tplc="9CBA21E2">
      <w:start w:val="1"/>
      <w:numFmt w:val="lowerRoman"/>
      <w:lvlText w:val="%6."/>
      <w:lvlJc w:val="right"/>
      <w:pPr>
        <w:tabs>
          <w:tab w:val="num" w:pos="4320"/>
        </w:tabs>
        <w:ind w:left="4320" w:hanging="180"/>
      </w:pPr>
      <w:rPr>
        <w:rFonts w:cs="Times New Roman"/>
      </w:rPr>
    </w:lvl>
    <w:lvl w:ilvl="6" w:tplc="54B6406C">
      <w:start w:val="1"/>
      <w:numFmt w:val="decimal"/>
      <w:lvlText w:val="%7."/>
      <w:lvlJc w:val="left"/>
      <w:pPr>
        <w:tabs>
          <w:tab w:val="num" w:pos="5040"/>
        </w:tabs>
        <w:ind w:left="5040" w:hanging="360"/>
      </w:pPr>
      <w:rPr>
        <w:rFonts w:cs="Times New Roman"/>
      </w:rPr>
    </w:lvl>
    <w:lvl w:ilvl="7" w:tplc="BFA6BFB4">
      <w:start w:val="1"/>
      <w:numFmt w:val="lowerLetter"/>
      <w:lvlText w:val="%8."/>
      <w:lvlJc w:val="left"/>
      <w:pPr>
        <w:tabs>
          <w:tab w:val="num" w:pos="5760"/>
        </w:tabs>
        <w:ind w:left="5760" w:hanging="360"/>
      </w:pPr>
      <w:rPr>
        <w:rFonts w:cs="Times New Roman"/>
      </w:rPr>
    </w:lvl>
    <w:lvl w:ilvl="8" w:tplc="E91EA944">
      <w:start w:val="1"/>
      <w:numFmt w:val="lowerRoman"/>
      <w:lvlText w:val="%9."/>
      <w:lvlJc w:val="right"/>
      <w:pPr>
        <w:tabs>
          <w:tab w:val="num" w:pos="6480"/>
        </w:tabs>
        <w:ind w:left="6480" w:hanging="180"/>
      </w:pPr>
      <w:rPr>
        <w:rFonts w:cs="Times New Roman"/>
      </w:rPr>
    </w:lvl>
  </w:abstractNum>
  <w:abstractNum w:abstractNumId="33" w15:restartNumberingAfterBreak="0">
    <w:nsid w:val="349B6A0F"/>
    <w:multiLevelType w:val="hybridMultilevel"/>
    <w:tmpl w:val="2C843C60"/>
    <w:lvl w:ilvl="0" w:tplc="B3205F76">
      <w:start w:val="1"/>
      <w:numFmt w:val="bullet"/>
      <w:pStyle w:val="a4"/>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34" w15:restartNumberingAfterBreak="0">
    <w:nsid w:val="359E2E62"/>
    <w:multiLevelType w:val="hybridMultilevel"/>
    <w:tmpl w:val="8B1C2020"/>
    <w:lvl w:ilvl="0" w:tplc="743E0906">
      <w:start w:val="1"/>
      <w:numFmt w:val="decimal"/>
      <w:pStyle w:val="22"/>
      <w:lvlText w:val="%1."/>
      <w:lvlJc w:val="left"/>
      <w:pPr>
        <w:ind w:left="2160" w:hanging="360"/>
      </w:pPr>
      <w:rPr>
        <w:rFonts w:cs="Times New Roman" w:hint="default"/>
      </w:rPr>
    </w:lvl>
    <w:lvl w:ilvl="1" w:tplc="8594FA54">
      <w:start w:val="1"/>
      <w:numFmt w:val="lowerLetter"/>
      <w:lvlText w:val="%2."/>
      <w:lvlJc w:val="left"/>
      <w:pPr>
        <w:ind w:left="2880" w:hanging="360"/>
      </w:pPr>
      <w:rPr>
        <w:rFonts w:cs="Times New Roman"/>
      </w:rPr>
    </w:lvl>
    <w:lvl w:ilvl="2" w:tplc="F128390E">
      <w:start w:val="1"/>
      <w:numFmt w:val="lowerRoman"/>
      <w:lvlText w:val="%3."/>
      <w:lvlJc w:val="right"/>
      <w:pPr>
        <w:ind w:left="3600" w:hanging="180"/>
      </w:pPr>
      <w:rPr>
        <w:rFonts w:cs="Times New Roman"/>
      </w:rPr>
    </w:lvl>
    <w:lvl w:ilvl="3" w:tplc="2D52F588">
      <w:start w:val="1"/>
      <w:numFmt w:val="decimal"/>
      <w:lvlText w:val="%4."/>
      <w:lvlJc w:val="left"/>
      <w:pPr>
        <w:ind w:left="4320" w:hanging="360"/>
      </w:pPr>
      <w:rPr>
        <w:rFonts w:cs="Times New Roman"/>
      </w:rPr>
    </w:lvl>
    <w:lvl w:ilvl="4" w:tplc="00528BAE">
      <w:start w:val="1"/>
      <w:numFmt w:val="lowerLetter"/>
      <w:lvlText w:val="%5."/>
      <w:lvlJc w:val="left"/>
      <w:pPr>
        <w:ind w:left="5040" w:hanging="360"/>
      </w:pPr>
      <w:rPr>
        <w:rFonts w:cs="Times New Roman"/>
      </w:rPr>
    </w:lvl>
    <w:lvl w:ilvl="5" w:tplc="0762A3E0">
      <w:start w:val="1"/>
      <w:numFmt w:val="lowerRoman"/>
      <w:lvlText w:val="%6."/>
      <w:lvlJc w:val="right"/>
      <w:pPr>
        <w:ind w:left="5760" w:hanging="180"/>
      </w:pPr>
      <w:rPr>
        <w:rFonts w:cs="Times New Roman"/>
      </w:rPr>
    </w:lvl>
    <w:lvl w:ilvl="6" w:tplc="5934A6BC">
      <w:start w:val="1"/>
      <w:numFmt w:val="decimal"/>
      <w:lvlText w:val="%7."/>
      <w:lvlJc w:val="left"/>
      <w:pPr>
        <w:ind w:left="6480" w:hanging="360"/>
      </w:pPr>
      <w:rPr>
        <w:rFonts w:cs="Times New Roman"/>
      </w:rPr>
    </w:lvl>
    <w:lvl w:ilvl="7" w:tplc="0B868EEC">
      <w:start w:val="1"/>
      <w:numFmt w:val="lowerLetter"/>
      <w:lvlText w:val="%8."/>
      <w:lvlJc w:val="left"/>
      <w:pPr>
        <w:ind w:left="7200" w:hanging="360"/>
      </w:pPr>
      <w:rPr>
        <w:rFonts w:cs="Times New Roman"/>
      </w:rPr>
    </w:lvl>
    <w:lvl w:ilvl="8" w:tplc="83D4CDF0">
      <w:start w:val="1"/>
      <w:numFmt w:val="lowerRoman"/>
      <w:lvlText w:val="%9."/>
      <w:lvlJc w:val="right"/>
      <w:pPr>
        <w:ind w:left="7920" w:hanging="180"/>
      </w:pPr>
      <w:rPr>
        <w:rFonts w:cs="Times New Roman"/>
      </w:rPr>
    </w:lvl>
  </w:abstractNum>
  <w:abstractNum w:abstractNumId="35" w15:restartNumberingAfterBreak="0">
    <w:nsid w:val="366E5993"/>
    <w:multiLevelType w:val="multilevel"/>
    <w:tmpl w:val="EF543350"/>
    <w:styleLink w:val="Bulleted3"/>
    <w:lvl w:ilvl="0">
      <w:start w:val="1"/>
      <w:numFmt w:val="bullet"/>
      <w:lvlText w:val=""/>
      <w:lvlJc w:val="left"/>
      <w:pPr>
        <w:tabs>
          <w:tab w:val="num" w:pos="2160"/>
        </w:tabs>
        <w:ind w:left="2160" w:hanging="360"/>
      </w:pPr>
      <w:rPr>
        <w:rFonts w:ascii="Symbol" w:hAnsi="Symbol" w:hint="default"/>
      </w:rPr>
    </w:lvl>
    <w:lvl w:ilvl="1">
      <w:start w:val="1"/>
      <w:numFmt w:val="bullet"/>
      <w:lvlText w:val="o"/>
      <w:lvlJc w:val="left"/>
      <w:pPr>
        <w:tabs>
          <w:tab w:val="num" w:pos="2880"/>
        </w:tabs>
        <w:ind w:left="2880" w:hanging="360"/>
      </w:pPr>
      <w:rPr>
        <w:rFonts w:ascii="Courier New" w:hAnsi="Courier New" w:hint="default"/>
      </w:rPr>
    </w:lvl>
    <w:lvl w:ilvl="2">
      <w:start w:val="1"/>
      <w:numFmt w:val="bullet"/>
      <w:lvlText w:val=""/>
      <w:lvlJc w:val="left"/>
      <w:pPr>
        <w:tabs>
          <w:tab w:val="num" w:pos="864"/>
        </w:tabs>
        <w:ind w:left="864" w:hanging="288"/>
      </w:pPr>
      <w:rPr>
        <w:rFonts w:ascii="Wingdings" w:hAnsi="Wingdings" w:hint="default"/>
        <w:sz w:val="24"/>
      </w:rPr>
    </w:lvl>
    <w:lvl w:ilvl="3">
      <w:start w:val="1"/>
      <w:numFmt w:val="bullet"/>
      <w:lvlText w:val=""/>
      <w:lvlJc w:val="left"/>
      <w:pPr>
        <w:tabs>
          <w:tab w:val="num" w:pos="4320"/>
        </w:tabs>
        <w:ind w:left="4320" w:hanging="360"/>
      </w:pPr>
      <w:rPr>
        <w:rFonts w:ascii="Symbol" w:hAnsi="Symbol" w:hint="default"/>
      </w:rPr>
    </w:lvl>
    <w:lvl w:ilvl="4">
      <w:start w:val="1"/>
      <w:numFmt w:val="bullet"/>
      <w:lvlText w:val="o"/>
      <w:lvlJc w:val="left"/>
      <w:pPr>
        <w:tabs>
          <w:tab w:val="num" w:pos="5040"/>
        </w:tabs>
        <w:ind w:left="5040" w:hanging="360"/>
      </w:pPr>
      <w:rPr>
        <w:rFonts w:ascii="Courier New" w:hAnsi="Courier New" w:hint="default"/>
      </w:rPr>
    </w:lvl>
    <w:lvl w:ilvl="5">
      <w:start w:val="1"/>
      <w:numFmt w:val="bullet"/>
      <w:lvlText w:val=""/>
      <w:lvlJc w:val="left"/>
      <w:pPr>
        <w:tabs>
          <w:tab w:val="num" w:pos="5760"/>
        </w:tabs>
        <w:ind w:left="5760" w:hanging="360"/>
      </w:pPr>
      <w:rPr>
        <w:rFonts w:ascii="Wingdings" w:hAnsi="Wingdings" w:hint="default"/>
      </w:rPr>
    </w:lvl>
    <w:lvl w:ilvl="6">
      <w:start w:val="1"/>
      <w:numFmt w:val="bullet"/>
      <w:lvlText w:val=""/>
      <w:lvlJc w:val="left"/>
      <w:pPr>
        <w:tabs>
          <w:tab w:val="num" w:pos="6480"/>
        </w:tabs>
        <w:ind w:left="6480" w:hanging="360"/>
      </w:pPr>
      <w:rPr>
        <w:rFonts w:ascii="Symbol" w:hAnsi="Symbol" w:hint="default"/>
      </w:rPr>
    </w:lvl>
    <w:lvl w:ilvl="7">
      <w:start w:val="1"/>
      <w:numFmt w:val="bullet"/>
      <w:lvlText w:val="o"/>
      <w:lvlJc w:val="left"/>
      <w:pPr>
        <w:tabs>
          <w:tab w:val="num" w:pos="7200"/>
        </w:tabs>
        <w:ind w:left="7200" w:hanging="360"/>
      </w:pPr>
      <w:rPr>
        <w:rFonts w:ascii="Courier New" w:hAnsi="Courier New" w:hint="default"/>
      </w:rPr>
    </w:lvl>
    <w:lvl w:ilvl="8">
      <w:start w:val="1"/>
      <w:numFmt w:val="bullet"/>
      <w:lvlText w:val=""/>
      <w:lvlJc w:val="left"/>
      <w:pPr>
        <w:tabs>
          <w:tab w:val="num" w:pos="7920"/>
        </w:tabs>
        <w:ind w:left="7920" w:hanging="360"/>
      </w:pPr>
      <w:rPr>
        <w:rFonts w:ascii="Wingdings" w:hAnsi="Wingdings" w:hint="default"/>
      </w:rPr>
    </w:lvl>
  </w:abstractNum>
  <w:abstractNum w:abstractNumId="36"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7" w15:restartNumberingAfterBreak="0">
    <w:nsid w:val="3C2053B5"/>
    <w:multiLevelType w:val="hybridMultilevel"/>
    <w:tmpl w:val="01767D92"/>
    <w:lvl w:ilvl="0" w:tplc="7604DCA2">
      <w:start w:val="1"/>
      <w:numFmt w:val="bullet"/>
      <w:pStyle w:val="a5"/>
      <w:lvlText w:val=""/>
      <w:lvlJc w:val="left"/>
      <w:pPr>
        <w:ind w:left="1429" w:hanging="360"/>
      </w:pPr>
      <w:rPr>
        <w:rFonts w:ascii="Symbol" w:hAnsi="Symbol" w:hint="default"/>
      </w:rPr>
    </w:lvl>
    <w:lvl w:ilvl="1" w:tplc="1624A020">
      <w:start w:val="2"/>
      <w:numFmt w:val="decimal"/>
      <w:lvlText w:val="%2)"/>
      <w:lvlJc w:val="left"/>
      <w:pPr>
        <w:tabs>
          <w:tab w:val="num" w:pos="2149"/>
        </w:tabs>
        <w:ind w:left="2149" w:hanging="360"/>
      </w:pPr>
      <w:rPr>
        <w:rFonts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3FA72EE7"/>
    <w:multiLevelType w:val="multilevel"/>
    <w:tmpl w:val="CE123E4A"/>
    <w:lvl w:ilvl="0">
      <w:start w:val="1"/>
      <w:numFmt w:val="decimal"/>
      <w:pStyle w:val="a6"/>
      <w:lvlText w:val="%1)"/>
      <w:lvlJc w:val="left"/>
      <w:pPr>
        <w:tabs>
          <w:tab w:val="num" w:pos="131"/>
        </w:tabs>
        <w:ind w:left="1211" w:hanging="360"/>
      </w:pPr>
      <w:rPr>
        <w:rFonts w:ascii="Times New Roman" w:hAnsi="Times New Roman" w:cs="Maiandra GD" w:hint="default"/>
        <w:b w:val="0"/>
        <w:bCs w:val="0"/>
        <w:i w:val="0"/>
        <w:iCs w:val="0"/>
        <w:caps w:val="0"/>
        <w:strike w:val="0"/>
        <w:dstrike w:val="0"/>
        <w:vanish w:val="0"/>
        <w:color w:val="000000"/>
        <w:spacing w:val="0"/>
        <w:kern w:val="0"/>
        <w:position w:val="0"/>
        <w:sz w:val="24"/>
        <w:u w:val="none"/>
        <w:vertAlign w:val="baseline"/>
      </w:rPr>
    </w:lvl>
    <w:lvl w:ilvl="1">
      <w:start w:val="1"/>
      <w:numFmt w:val="bullet"/>
      <w:lvlText w:val=""/>
      <w:lvlJc w:val="left"/>
      <w:pPr>
        <w:tabs>
          <w:tab w:val="num" w:pos="1931"/>
        </w:tabs>
        <w:ind w:left="1931" w:hanging="360"/>
      </w:pPr>
      <w:rPr>
        <w:rFonts w:ascii="Symbol" w:hAnsi="Symbol" w:hint="default"/>
        <w:b w:val="0"/>
        <w:i w:val="0"/>
        <w:sz w:val="24"/>
      </w:rPr>
    </w:lvl>
    <w:lvl w:ilvl="2">
      <w:start w:val="1"/>
      <w:numFmt w:val="bullet"/>
      <w:lvlText w:val=""/>
      <w:lvlJc w:val="left"/>
      <w:pPr>
        <w:tabs>
          <w:tab w:val="num" w:pos="2966"/>
        </w:tabs>
        <w:ind w:left="2399"/>
      </w:pPr>
      <w:rPr>
        <w:rFonts w:ascii="Symbol" w:hAnsi="Symbol" w:hint="default"/>
      </w:rPr>
    </w:lvl>
    <w:lvl w:ilvl="3">
      <w:start w:val="1"/>
      <w:numFmt w:val="decimal"/>
      <w:lvlText w:val="%4."/>
      <w:lvlJc w:val="left"/>
      <w:pPr>
        <w:tabs>
          <w:tab w:val="num" w:pos="3533"/>
        </w:tabs>
        <w:ind w:left="2966"/>
      </w:pPr>
      <w:rPr>
        <w:rFonts w:cs="Times New Roman" w:hint="default"/>
      </w:rPr>
    </w:lvl>
    <w:lvl w:ilvl="4">
      <w:start w:val="1"/>
      <w:numFmt w:val="lowerLetter"/>
      <w:lvlText w:val="%5."/>
      <w:lvlJc w:val="left"/>
      <w:pPr>
        <w:tabs>
          <w:tab w:val="num" w:pos="6341"/>
        </w:tabs>
        <w:ind w:left="5171"/>
      </w:pPr>
      <w:rPr>
        <w:rFonts w:cs="Times New Roman" w:hint="default"/>
      </w:rPr>
    </w:lvl>
    <w:lvl w:ilvl="5">
      <w:start w:val="1"/>
      <w:numFmt w:val="lowerRoman"/>
      <w:lvlText w:val="%6."/>
      <w:lvlJc w:val="right"/>
      <w:pPr>
        <w:tabs>
          <w:tab w:val="num" w:pos="7421"/>
        </w:tabs>
        <w:ind w:left="6251"/>
      </w:pPr>
      <w:rPr>
        <w:rFonts w:cs="Times New Roman" w:hint="default"/>
      </w:rPr>
    </w:lvl>
    <w:lvl w:ilvl="6">
      <w:start w:val="1"/>
      <w:numFmt w:val="decimal"/>
      <w:lvlText w:val="%7."/>
      <w:lvlJc w:val="left"/>
      <w:pPr>
        <w:tabs>
          <w:tab w:val="num" w:pos="8501"/>
        </w:tabs>
        <w:ind w:left="7331"/>
      </w:pPr>
      <w:rPr>
        <w:rFonts w:cs="Times New Roman" w:hint="default"/>
      </w:rPr>
    </w:lvl>
    <w:lvl w:ilvl="7">
      <w:start w:val="1"/>
      <w:numFmt w:val="lowerLetter"/>
      <w:lvlText w:val="%8."/>
      <w:lvlJc w:val="left"/>
      <w:pPr>
        <w:tabs>
          <w:tab w:val="num" w:pos="9581"/>
        </w:tabs>
        <w:ind w:left="8411"/>
      </w:pPr>
      <w:rPr>
        <w:rFonts w:cs="Times New Roman" w:hint="default"/>
      </w:rPr>
    </w:lvl>
    <w:lvl w:ilvl="8">
      <w:start w:val="1"/>
      <w:numFmt w:val="lowerRoman"/>
      <w:lvlText w:val="%9."/>
      <w:lvlJc w:val="right"/>
      <w:pPr>
        <w:tabs>
          <w:tab w:val="num" w:pos="10661"/>
        </w:tabs>
        <w:ind w:left="9491"/>
      </w:pPr>
      <w:rPr>
        <w:rFonts w:cs="Times New Roman" w:hint="default"/>
      </w:rPr>
    </w:lvl>
  </w:abstractNum>
  <w:abstractNum w:abstractNumId="39" w15:restartNumberingAfterBreak="0">
    <w:nsid w:val="42A27D74"/>
    <w:multiLevelType w:val="singleLevel"/>
    <w:tmpl w:val="9B4419DE"/>
    <w:lvl w:ilvl="0">
      <w:start w:val="1"/>
      <w:numFmt w:val="bullet"/>
      <w:pStyle w:val="a7"/>
      <w:lvlText w:val=""/>
      <w:lvlJc w:val="left"/>
      <w:pPr>
        <w:tabs>
          <w:tab w:val="num" w:pos="360"/>
        </w:tabs>
        <w:ind w:left="360" w:hanging="360"/>
      </w:pPr>
      <w:rPr>
        <w:rFonts w:ascii="Symbol" w:hAnsi="Symbol" w:hint="default"/>
      </w:rPr>
    </w:lvl>
  </w:abstractNum>
  <w:abstractNum w:abstractNumId="40" w15:restartNumberingAfterBreak="0">
    <w:nsid w:val="45411F55"/>
    <w:multiLevelType w:val="hybridMultilevel"/>
    <w:tmpl w:val="BCD4A050"/>
    <w:lvl w:ilvl="0" w:tplc="B6E616E4">
      <w:start w:val="1"/>
      <w:numFmt w:val="decimal"/>
      <w:pStyle w:val="1Heading1"/>
      <w:lvlText w:val="%1"/>
      <w:lvlJc w:val="left"/>
      <w:pPr>
        <w:tabs>
          <w:tab w:val="num" w:pos="1211"/>
        </w:tabs>
        <w:ind w:left="1211" w:hanging="360"/>
      </w:pPr>
      <w:rPr>
        <w:rFonts w:cs="Times New Roman" w:hint="default"/>
      </w:rPr>
    </w:lvl>
    <w:lvl w:ilvl="1" w:tplc="04190003">
      <w:start w:val="1"/>
      <w:numFmt w:val="bullet"/>
      <w:lvlText w:val=""/>
      <w:lvlJc w:val="left"/>
      <w:pPr>
        <w:tabs>
          <w:tab w:val="num" w:pos="1440"/>
        </w:tabs>
        <w:ind w:left="1440" w:hanging="360"/>
      </w:pPr>
      <w:rPr>
        <w:rFonts w:ascii="Symbol" w:hAnsi="Symbol" w:hint="default"/>
        <w:color w:val="auto"/>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41" w15:restartNumberingAfterBreak="0">
    <w:nsid w:val="4BD31883"/>
    <w:multiLevelType w:val="hybridMultilevel"/>
    <w:tmpl w:val="03EA700C"/>
    <w:lvl w:ilvl="0" w:tplc="BDCCADC6">
      <w:start w:val="1"/>
      <w:numFmt w:val="russianUpper"/>
      <w:pStyle w:val="a8"/>
      <w:lvlText w:val="ПРИЛОЖЕНИЕ %1"/>
      <w:lvlJc w:val="left"/>
      <w:pPr>
        <w:tabs>
          <w:tab w:val="num" w:pos="717"/>
        </w:tabs>
        <w:ind w:left="717" w:hanging="360"/>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42" w15:restartNumberingAfterBreak="0">
    <w:nsid w:val="4E1F3AC5"/>
    <w:multiLevelType w:val="multilevel"/>
    <w:tmpl w:val="45B49146"/>
    <w:styleLink w:val="StyleNumbered"/>
    <w:lvl w:ilvl="0">
      <w:start w:val="1"/>
      <w:numFmt w:val="decimal"/>
      <w:lvlText w:val="%1."/>
      <w:lvlJc w:val="left"/>
      <w:pPr>
        <w:tabs>
          <w:tab w:val="num" w:pos="720"/>
        </w:tabs>
        <w:ind w:left="360" w:hanging="360"/>
      </w:pPr>
      <w:rPr>
        <w:rFonts w:cs="Times New Roman"/>
        <w:sz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15:restartNumberingAfterBreak="0">
    <w:nsid w:val="5036604A"/>
    <w:multiLevelType w:val="multilevel"/>
    <w:tmpl w:val="C02E5E5A"/>
    <w:styleLink w:val="Style7"/>
    <w:lvl w:ilvl="0">
      <w:start w:val="1"/>
      <w:numFmt w:val="decimal"/>
      <w:lvlText w:val="%1)"/>
      <w:lvlJc w:val="left"/>
      <w:pPr>
        <w:ind w:left="324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1">
      <w:start w:val="1"/>
      <w:numFmt w:val="russianLower"/>
      <w:lvlText w:val="%2)"/>
      <w:lvlJc w:val="left"/>
      <w:pPr>
        <w:tabs>
          <w:tab w:val="num" w:pos="3960"/>
        </w:tabs>
        <w:ind w:left="3960" w:hanging="360"/>
      </w:pPr>
      <w:rPr>
        <w:rFonts w:cs="Times New Roman" w:hint="default"/>
      </w:rPr>
    </w:lvl>
    <w:lvl w:ilvl="2">
      <w:start w:val="1"/>
      <w:numFmt w:val="lowerRoman"/>
      <w:lvlText w:val="%3"/>
      <w:lvlJc w:val="left"/>
      <w:pPr>
        <w:tabs>
          <w:tab w:val="num" w:pos="6210"/>
        </w:tabs>
        <w:ind w:left="5040"/>
      </w:pPr>
      <w:rPr>
        <w:rFonts w:cs="Times New Roman" w:hint="default"/>
      </w:rPr>
    </w:lvl>
    <w:lvl w:ilvl="3">
      <w:start w:val="1"/>
      <w:numFmt w:val="decimal"/>
      <w:lvlText w:val="%4."/>
      <w:lvlJc w:val="left"/>
      <w:pPr>
        <w:tabs>
          <w:tab w:val="num" w:pos="7290"/>
        </w:tabs>
        <w:ind w:left="6120"/>
      </w:pPr>
      <w:rPr>
        <w:rFonts w:cs="Times New Roman" w:hint="default"/>
      </w:rPr>
    </w:lvl>
    <w:lvl w:ilvl="4">
      <w:start w:val="1"/>
      <w:numFmt w:val="lowerLetter"/>
      <w:lvlText w:val="%5."/>
      <w:lvlJc w:val="left"/>
      <w:pPr>
        <w:tabs>
          <w:tab w:val="num" w:pos="8370"/>
        </w:tabs>
        <w:ind w:left="7200"/>
      </w:pPr>
      <w:rPr>
        <w:rFonts w:cs="Times New Roman" w:hint="default"/>
      </w:rPr>
    </w:lvl>
    <w:lvl w:ilvl="5">
      <w:start w:val="1"/>
      <w:numFmt w:val="lowerRoman"/>
      <w:lvlText w:val="%6."/>
      <w:lvlJc w:val="right"/>
      <w:pPr>
        <w:tabs>
          <w:tab w:val="num" w:pos="9450"/>
        </w:tabs>
        <w:ind w:left="8280"/>
      </w:pPr>
      <w:rPr>
        <w:rFonts w:cs="Times New Roman" w:hint="default"/>
      </w:rPr>
    </w:lvl>
    <w:lvl w:ilvl="6">
      <w:start w:val="1"/>
      <w:numFmt w:val="decimal"/>
      <w:lvlText w:val="%7."/>
      <w:lvlJc w:val="left"/>
      <w:pPr>
        <w:tabs>
          <w:tab w:val="num" w:pos="10530"/>
        </w:tabs>
        <w:ind w:left="9360"/>
      </w:pPr>
      <w:rPr>
        <w:rFonts w:cs="Times New Roman" w:hint="default"/>
      </w:rPr>
    </w:lvl>
    <w:lvl w:ilvl="7">
      <w:start w:val="1"/>
      <w:numFmt w:val="lowerLetter"/>
      <w:lvlText w:val="%8."/>
      <w:lvlJc w:val="left"/>
      <w:pPr>
        <w:tabs>
          <w:tab w:val="num" w:pos="11610"/>
        </w:tabs>
        <w:ind w:left="10440"/>
      </w:pPr>
      <w:rPr>
        <w:rFonts w:cs="Times New Roman" w:hint="default"/>
      </w:rPr>
    </w:lvl>
    <w:lvl w:ilvl="8">
      <w:start w:val="1"/>
      <w:numFmt w:val="lowerRoman"/>
      <w:lvlText w:val="%9."/>
      <w:lvlJc w:val="right"/>
      <w:pPr>
        <w:tabs>
          <w:tab w:val="num" w:pos="12690"/>
        </w:tabs>
        <w:ind w:left="11520"/>
      </w:pPr>
      <w:rPr>
        <w:rFonts w:cs="Times New Roman" w:hint="default"/>
      </w:rPr>
    </w:lvl>
  </w:abstractNum>
  <w:abstractNum w:abstractNumId="44" w15:restartNumberingAfterBreak="0">
    <w:nsid w:val="53005D23"/>
    <w:multiLevelType w:val="hybridMultilevel"/>
    <w:tmpl w:val="8E8E787E"/>
    <w:lvl w:ilvl="0" w:tplc="8996E5F0">
      <w:start w:val="1"/>
      <w:numFmt w:val="bullet"/>
      <w:pStyle w:val="Step3"/>
      <w:lvlText w:val=""/>
      <w:lvlJc w:val="left"/>
      <w:pPr>
        <w:tabs>
          <w:tab w:val="num" w:pos="2822"/>
        </w:tabs>
        <w:ind w:left="2822" w:hanging="561"/>
      </w:pPr>
      <w:rPr>
        <w:rFonts w:ascii="Symbol" w:hAnsi="Symbol" w:hint="default"/>
        <w:sz w:val="20"/>
      </w:rPr>
    </w:lvl>
    <w:lvl w:ilvl="1" w:tplc="B3CAD8EC">
      <w:start w:val="1"/>
      <w:numFmt w:val="bullet"/>
      <w:lvlText w:val=""/>
      <w:lvlJc w:val="left"/>
      <w:pPr>
        <w:tabs>
          <w:tab w:val="num" w:pos="2540"/>
        </w:tabs>
        <w:ind w:left="2540" w:hanging="360"/>
      </w:pPr>
      <w:rPr>
        <w:rFonts w:ascii="Symbol" w:hAnsi="Symbol" w:hint="default"/>
        <w:sz w:val="20"/>
      </w:rPr>
    </w:lvl>
    <w:lvl w:ilvl="2" w:tplc="6BC61102">
      <w:start w:val="1"/>
      <w:numFmt w:val="decimal"/>
      <w:lvlText w:val="%3."/>
      <w:lvlJc w:val="left"/>
      <w:pPr>
        <w:tabs>
          <w:tab w:val="num" w:pos="2160"/>
        </w:tabs>
        <w:ind w:left="2160" w:hanging="360"/>
      </w:pPr>
      <w:rPr>
        <w:rFonts w:cs="Times New Roman"/>
      </w:rPr>
    </w:lvl>
    <w:lvl w:ilvl="3" w:tplc="C074DC8C">
      <w:start w:val="1"/>
      <w:numFmt w:val="decimal"/>
      <w:lvlText w:val="%4."/>
      <w:lvlJc w:val="left"/>
      <w:pPr>
        <w:tabs>
          <w:tab w:val="num" w:pos="2880"/>
        </w:tabs>
        <w:ind w:left="2880" w:hanging="360"/>
      </w:pPr>
      <w:rPr>
        <w:rFonts w:cs="Times New Roman"/>
      </w:rPr>
    </w:lvl>
    <w:lvl w:ilvl="4" w:tplc="AA62F0A2">
      <w:start w:val="1"/>
      <w:numFmt w:val="decimal"/>
      <w:lvlText w:val="%5."/>
      <w:lvlJc w:val="left"/>
      <w:pPr>
        <w:tabs>
          <w:tab w:val="num" w:pos="3600"/>
        </w:tabs>
        <w:ind w:left="3600" w:hanging="360"/>
      </w:pPr>
      <w:rPr>
        <w:rFonts w:cs="Times New Roman"/>
      </w:rPr>
    </w:lvl>
    <w:lvl w:ilvl="5" w:tplc="3D2C5350">
      <w:start w:val="1"/>
      <w:numFmt w:val="decimal"/>
      <w:lvlText w:val="%6."/>
      <w:lvlJc w:val="left"/>
      <w:pPr>
        <w:tabs>
          <w:tab w:val="num" w:pos="4320"/>
        </w:tabs>
        <w:ind w:left="4320" w:hanging="360"/>
      </w:pPr>
      <w:rPr>
        <w:rFonts w:cs="Times New Roman"/>
      </w:rPr>
    </w:lvl>
    <w:lvl w:ilvl="6" w:tplc="BD226B6C">
      <w:start w:val="1"/>
      <w:numFmt w:val="decimal"/>
      <w:lvlText w:val="%7."/>
      <w:lvlJc w:val="left"/>
      <w:pPr>
        <w:tabs>
          <w:tab w:val="num" w:pos="5040"/>
        </w:tabs>
        <w:ind w:left="5040" w:hanging="360"/>
      </w:pPr>
      <w:rPr>
        <w:rFonts w:cs="Times New Roman"/>
      </w:rPr>
    </w:lvl>
    <w:lvl w:ilvl="7" w:tplc="A1F496C6">
      <w:start w:val="1"/>
      <w:numFmt w:val="decimal"/>
      <w:lvlText w:val="%8."/>
      <w:lvlJc w:val="left"/>
      <w:pPr>
        <w:tabs>
          <w:tab w:val="num" w:pos="5760"/>
        </w:tabs>
        <w:ind w:left="5760" w:hanging="360"/>
      </w:pPr>
      <w:rPr>
        <w:rFonts w:cs="Times New Roman"/>
      </w:rPr>
    </w:lvl>
    <w:lvl w:ilvl="8" w:tplc="AE22CF72">
      <w:start w:val="1"/>
      <w:numFmt w:val="decimal"/>
      <w:lvlText w:val="%9."/>
      <w:lvlJc w:val="left"/>
      <w:pPr>
        <w:tabs>
          <w:tab w:val="num" w:pos="6480"/>
        </w:tabs>
        <w:ind w:left="6480" w:hanging="360"/>
      </w:pPr>
      <w:rPr>
        <w:rFonts w:cs="Times New Roman"/>
      </w:rPr>
    </w:lvl>
  </w:abstractNum>
  <w:abstractNum w:abstractNumId="45" w15:restartNumberingAfterBreak="0">
    <w:nsid w:val="53215266"/>
    <w:multiLevelType w:val="hybridMultilevel"/>
    <w:tmpl w:val="98BE34C6"/>
    <w:lvl w:ilvl="0" w:tplc="FFFFFFFF">
      <w:start w:val="1"/>
      <w:numFmt w:val="bullet"/>
      <w:pStyle w:val="a9"/>
      <w:lvlText w:val=""/>
      <w:lvlJc w:val="left"/>
      <w:pPr>
        <w:ind w:left="1571" w:hanging="360"/>
      </w:pPr>
      <w:rPr>
        <w:rFonts w:ascii="Symbol" w:hAnsi="Symbol" w:hint="default"/>
      </w:rPr>
    </w:lvl>
    <w:lvl w:ilvl="1" w:tplc="FFFFFFFF">
      <w:start w:val="1"/>
      <w:numFmt w:val="bullet"/>
      <w:lvlText w:val="o"/>
      <w:lvlJc w:val="left"/>
      <w:pPr>
        <w:ind w:left="2291" w:hanging="360"/>
      </w:pPr>
      <w:rPr>
        <w:rFonts w:ascii="Courier New" w:hAnsi="Courier New" w:hint="default"/>
      </w:rPr>
    </w:lvl>
    <w:lvl w:ilvl="2" w:tplc="FFFFFFFF">
      <w:start w:val="1"/>
      <w:numFmt w:val="bullet"/>
      <w:lvlText w:val=""/>
      <w:lvlJc w:val="left"/>
      <w:pPr>
        <w:ind w:left="3011" w:hanging="360"/>
      </w:pPr>
      <w:rPr>
        <w:rFonts w:ascii="Wingdings" w:hAnsi="Wingdings" w:hint="default"/>
      </w:rPr>
    </w:lvl>
    <w:lvl w:ilvl="3" w:tplc="FFFFFFFF">
      <w:start w:val="1"/>
      <w:numFmt w:val="bullet"/>
      <w:lvlText w:val=""/>
      <w:lvlJc w:val="left"/>
      <w:pPr>
        <w:ind w:left="3731" w:hanging="360"/>
      </w:pPr>
      <w:rPr>
        <w:rFonts w:ascii="Symbol" w:hAnsi="Symbol" w:hint="default"/>
      </w:rPr>
    </w:lvl>
    <w:lvl w:ilvl="4" w:tplc="FFFFFFFF">
      <w:start w:val="1"/>
      <w:numFmt w:val="bullet"/>
      <w:lvlText w:val="o"/>
      <w:lvlJc w:val="left"/>
      <w:pPr>
        <w:ind w:left="4451" w:hanging="360"/>
      </w:pPr>
      <w:rPr>
        <w:rFonts w:ascii="Courier New" w:hAnsi="Courier New" w:hint="default"/>
      </w:rPr>
    </w:lvl>
    <w:lvl w:ilvl="5" w:tplc="FFFFFFFF">
      <w:start w:val="1"/>
      <w:numFmt w:val="bullet"/>
      <w:lvlText w:val=""/>
      <w:lvlJc w:val="left"/>
      <w:pPr>
        <w:ind w:left="5171" w:hanging="360"/>
      </w:pPr>
      <w:rPr>
        <w:rFonts w:ascii="Wingdings" w:hAnsi="Wingdings" w:hint="default"/>
      </w:rPr>
    </w:lvl>
    <w:lvl w:ilvl="6" w:tplc="FFFFFFFF">
      <w:start w:val="1"/>
      <w:numFmt w:val="bullet"/>
      <w:lvlText w:val=""/>
      <w:lvlJc w:val="left"/>
      <w:pPr>
        <w:ind w:left="5891" w:hanging="360"/>
      </w:pPr>
      <w:rPr>
        <w:rFonts w:ascii="Symbol" w:hAnsi="Symbol" w:hint="default"/>
      </w:rPr>
    </w:lvl>
    <w:lvl w:ilvl="7" w:tplc="FFFFFFFF">
      <w:start w:val="1"/>
      <w:numFmt w:val="bullet"/>
      <w:lvlText w:val="o"/>
      <w:lvlJc w:val="left"/>
      <w:pPr>
        <w:ind w:left="6611" w:hanging="360"/>
      </w:pPr>
      <w:rPr>
        <w:rFonts w:ascii="Courier New" w:hAnsi="Courier New" w:hint="default"/>
      </w:rPr>
    </w:lvl>
    <w:lvl w:ilvl="8" w:tplc="FFFFFFFF">
      <w:start w:val="1"/>
      <w:numFmt w:val="bullet"/>
      <w:lvlText w:val=""/>
      <w:lvlJc w:val="left"/>
      <w:pPr>
        <w:ind w:left="7331" w:hanging="360"/>
      </w:pPr>
      <w:rPr>
        <w:rFonts w:ascii="Wingdings" w:hAnsi="Wingdings" w:hint="default"/>
      </w:rPr>
    </w:lvl>
  </w:abstractNum>
  <w:abstractNum w:abstractNumId="46" w15:restartNumberingAfterBreak="0">
    <w:nsid w:val="54C54D03"/>
    <w:multiLevelType w:val="multilevel"/>
    <w:tmpl w:val="470618F6"/>
    <w:styleLink w:val="StyleBulleted"/>
    <w:lvl w:ilvl="0">
      <w:start w:val="1"/>
      <w:numFmt w:val="bullet"/>
      <w:lvlText w:val=""/>
      <w:lvlJc w:val="left"/>
      <w:pPr>
        <w:tabs>
          <w:tab w:val="num" w:pos="2160"/>
        </w:tabs>
        <w:ind w:left="2160" w:hanging="360"/>
      </w:pPr>
      <w:rPr>
        <w:rFonts w:ascii="Symbol" w:hAnsi="Symbol" w:hint="default"/>
      </w:rPr>
    </w:lvl>
    <w:lvl w:ilvl="1">
      <w:start w:val="1"/>
      <w:numFmt w:val="bullet"/>
      <w:lvlText w:val="o"/>
      <w:lvlJc w:val="left"/>
      <w:pPr>
        <w:tabs>
          <w:tab w:val="num" w:pos="2880"/>
        </w:tabs>
        <w:ind w:left="2880" w:hanging="360"/>
      </w:pPr>
      <w:rPr>
        <w:rFonts w:ascii="Courier New" w:hAnsi="Courier New" w:hint="default"/>
      </w:rPr>
    </w:lvl>
    <w:lvl w:ilvl="2">
      <w:start w:val="1"/>
      <w:numFmt w:val="bullet"/>
      <w:lvlText w:val=""/>
      <w:lvlJc w:val="left"/>
      <w:pPr>
        <w:tabs>
          <w:tab w:val="num" w:pos="1152"/>
        </w:tabs>
        <w:ind w:left="1152" w:hanging="288"/>
      </w:pPr>
      <w:rPr>
        <w:rFonts w:ascii="Wingdings" w:hAnsi="Wingdings" w:hint="default"/>
        <w:sz w:val="24"/>
      </w:rPr>
    </w:lvl>
    <w:lvl w:ilvl="3">
      <w:start w:val="1"/>
      <w:numFmt w:val="bullet"/>
      <w:lvlText w:val=""/>
      <w:lvlJc w:val="left"/>
      <w:pPr>
        <w:tabs>
          <w:tab w:val="num" w:pos="4320"/>
        </w:tabs>
        <w:ind w:left="4320" w:hanging="360"/>
      </w:pPr>
      <w:rPr>
        <w:rFonts w:ascii="Symbol" w:hAnsi="Symbol" w:hint="default"/>
      </w:rPr>
    </w:lvl>
    <w:lvl w:ilvl="4">
      <w:start w:val="1"/>
      <w:numFmt w:val="bullet"/>
      <w:lvlText w:val="o"/>
      <w:lvlJc w:val="left"/>
      <w:pPr>
        <w:tabs>
          <w:tab w:val="num" w:pos="5040"/>
        </w:tabs>
        <w:ind w:left="5040" w:hanging="360"/>
      </w:pPr>
      <w:rPr>
        <w:rFonts w:ascii="Courier New" w:hAnsi="Courier New" w:hint="default"/>
      </w:rPr>
    </w:lvl>
    <w:lvl w:ilvl="5">
      <w:start w:val="1"/>
      <w:numFmt w:val="bullet"/>
      <w:lvlText w:val=""/>
      <w:lvlJc w:val="left"/>
      <w:pPr>
        <w:tabs>
          <w:tab w:val="num" w:pos="5760"/>
        </w:tabs>
        <w:ind w:left="5760" w:hanging="360"/>
      </w:pPr>
      <w:rPr>
        <w:rFonts w:ascii="Wingdings" w:hAnsi="Wingdings" w:hint="default"/>
      </w:rPr>
    </w:lvl>
    <w:lvl w:ilvl="6">
      <w:start w:val="1"/>
      <w:numFmt w:val="bullet"/>
      <w:lvlText w:val=""/>
      <w:lvlJc w:val="left"/>
      <w:pPr>
        <w:tabs>
          <w:tab w:val="num" w:pos="6480"/>
        </w:tabs>
        <w:ind w:left="6480" w:hanging="360"/>
      </w:pPr>
      <w:rPr>
        <w:rFonts w:ascii="Symbol" w:hAnsi="Symbol" w:hint="default"/>
      </w:rPr>
    </w:lvl>
    <w:lvl w:ilvl="7">
      <w:start w:val="1"/>
      <w:numFmt w:val="bullet"/>
      <w:lvlText w:val="o"/>
      <w:lvlJc w:val="left"/>
      <w:pPr>
        <w:tabs>
          <w:tab w:val="num" w:pos="7200"/>
        </w:tabs>
        <w:ind w:left="7200" w:hanging="360"/>
      </w:pPr>
      <w:rPr>
        <w:rFonts w:ascii="Courier New" w:hAnsi="Courier New" w:hint="default"/>
      </w:rPr>
    </w:lvl>
    <w:lvl w:ilvl="8">
      <w:start w:val="1"/>
      <w:numFmt w:val="bullet"/>
      <w:lvlText w:val=""/>
      <w:lvlJc w:val="left"/>
      <w:pPr>
        <w:tabs>
          <w:tab w:val="num" w:pos="7920"/>
        </w:tabs>
        <w:ind w:left="7920" w:hanging="360"/>
      </w:pPr>
      <w:rPr>
        <w:rFonts w:ascii="Wingdings" w:hAnsi="Wingdings" w:hint="default"/>
      </w:rPr>
    </w:lvl>
  </w:abstractNum>
  <w:abstractNum w:abstractNumId="47" w15:restartNumberingAfterBreak="0">
    <w:nsid w:val="55AC74C3"/>
    <w:multiLevelType w:val="multilevel"/>
    <w:tmpl w:val="4B92AC56"/>
    <w:styleLink w:val="StyleOutlinenumbered"/>
    <w:lvl w:ilvl="0">
      <w:start w:val="1"/>
      <w:numFmt w:val="decimal"/>
      <w:lvlText w:val="%1."/>
      <w:lvlJc w:val="left"/>
      <w:pPr>
        <w:tabs>
          <w:tab w:val="num" w:pos="680"/>
        </w:tabs>
        <w:ind w:left="680" w:hanging="396"/>
      </w:pPr>
      <w:rPr>
        <w:rFonts w:cs="Times New Roman"/>
        <w:sz w:val="24"/>
      </w:rPr>
    </w:lvl>
    <w:lvl w:ilvl="1">
      <w:start w:val="1"/>
      <w:numFmt w:val="russianLower"/>
      <w:lvlText w:val="%2."/>
      <w:lvlJc w:val="left"/>
      <w:pPr>
        <w:tabs>
          <w:tab w:val="num" w:pos="1440"/>
        </w:tabs>
        <w:ind w:left="1440" w:hanging="360"/>
      </w:pPr>
      <w:rPr>
        <w:rFonts w:cs="Times New Roman" w:hint="default"/>
        <w:sz w:val="24"/>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48" w15:restartNumberingAfterBreak="0">
    <w:nsid w:val="56B77A16"/>
    <w:multiLevelType w:val="hybridMultilevel"/>
    <w:tmpl w:val="F8D492E6"/>
    <w:lvl w:ilvl="0" w:tplc="10D080CA">
      <w:start w:val="1"/>
      <w:numFmt w:val="bullet"/>
      <w:pStyle w:val="1levelBulleted"/>
      <w:lvlText w:val=""/>
      <w:lvlJc w:val="left"/>
      <w:pPr>
        <w:ind w:left="1440" w:hanging="360"/>
      </w:pPr>
      <w:rPr>
        <w:rFonts w:ascii="Symbol" w:hAnsi="Symbol" w:hint="default"/>
      </w:rPr>
    </w:lvl>
    <w:lvl w:ilvl="1" w:tplc="603A1148">
      <w:start w:val="1"/>
      <w:numFmt w:val="lowerLetter"/>
      <w:lvlText w:val="%2."/>
      <w:lvlJc w:val="left"/>
      <w:pPr>
        <w:tabs>
          <w:tab w:val="num" w:pos="2160"/>
        </w:tabs>
        <w:ind w:left="2160" w:hanging="360"/>
      </w:pPr>
      <w:rPr>
        <w:rFonts w:cs="Times New Roman"/>
      </w:rPr>
    </w:lvl>
    <w:lvl w:ilvl="2" w:tplc="48F65DD6">
      <w:start w:val="1"/>
      <w:numFmt w:val="lowerRoman"/>
      <w:lvlText w:val="%3."/>
      <w:lvlJc w:val="right"/>
      <w:pPr>
        <w:tabs>
          <w:tab w:val="num" w:pos="2880"/>
        </w:tabs>
        <w:ind w:left="2880" w:hanging="180"/>
      </w:pPr>
      <w:rPr>
        <w:rFonts w:cs="Times New Roman"/>
      </w:rPr>
    </w:lvl>
    <w:lvl w:ilvl="3" w:tplc="77486D82">
      <w:start w:val="1"/>
      <w:numFmt w:val="decimal"/>
      <w:lvlText w:val="%4."/>
      <w:lvlJc w:val="left"/>
      <w:pPr>
        <w:tabs>
          <w:tab w:val="num" w:pos="3600"/>
        </w:tabs>
        <w:ind w:left="3600" w:hanging="360"/>
      </w:pPr>
      <w:rPr>
        <w:rFonts w:cs="Times New Roman"/>
      </w:rPr>
    </w:lvl>
    <w:lvl w:ilvl="4" w:tplc="8C0E8D90">
      <w:start w:val="1"/>
      <w:numFmt w:val="lowerLetter"/>
      <w:lvlText w:val="%5."/>
      <w:lvlJc w:val="left"/>
      <w:pPr>
        <w:tabs>
          <w:tab w:val="num" w:pos="4320"/>
        </w:tabs>
        <w:ind w:left="4320" w:hanging="360"/>
      </w:pPr>
      <w:rPr>
        <w:rFonts w:cs="Times New Roman"/>
      </w:rPr>
    </w:lvl>
    <w:lvl w:ilvl="5" w:tplc="4E4E71C2">
      <w:start w:val="1"/>
      <w:numFmt w:val="lowerRoman"/>
      <w:lvlText w:val="%6."/>
      <w:lvlJc w:val="right"/>
      <w:pPr>
        <w:tabs>
          <w:tab w:val="num" w:pos="5040"/>
        </w:tabs>
        <w:ind w:left="5040" w:hanging="180"/>
      </w:pPr>
      <w:rPr>
        <w:rFonts w:cs="Times New Roman"/>
      </w:rPr>
    </w:lvl>
    <w:lvl w:ilvl="6" w:tplc="AD96D39E">
      <w:start w:val="1"/>
      <w:numFmt w:val="decimal"/>
      <w:lvlText w:val="%7."/>
      <w:lvlJc w:val="left"/>
      <w:pPr>
        <w:tabs>
          <w:tab w:val="num" w:pos="5760"/>
        </w:tabs>
        <w:ind w:left="5760" w:hanging="360"/>
      </w:pPr>
      <w:rPr>
        <w:rFonts w:cs="Times New Roman"/>
      </w:rPr>
    </w:lvl>
    <w:lvl w:ilvl="7" w:tplc="FC7236F2">
      <w:start w:val="1"/>
      <w:numFmt w:val="lowerLetter"/>
      <w:lvlText w:val="%8."/>
      <w:lvlJc w:val="left"/>
      <w:pPr>
        <w:tabs>
          <w:tab w:val="num" w:pos="6480"/>
        </w:tabs>
        <w:ind w:left="6480" w:hanging="360"/>
      </w:pPr>
      <w:rPr>
        <w:rFonts w:cs="Times New Roman"/>
      </w:rPr>
    </w:lvl>
    <w:lvl w:ilvl="8" w:tplc="3A7E546E">
      <w:start w:val="1"/>
      <w:numFmt w:val="lowerRoman"/>
      <w:lvlText w:val="%9."/>
      <w:lvlJc w:val="right"/>
      <w:pPr>
        <w:tabs>
          <w:tab w:val="num" w:pos="7200"/>
        </w:tabs>
        <w:ind w:left="7200" w:hanging="180"/>
      </w:pPr>
      <w:rPr>
        <w:rFonts w:cs="Times New Roman"/>
      </w:rPr>
    </w:lvl>
  </w:abstractNum>
  <w:abstractNum w:abstractNumId="49" w15:restartNumberingAfterBreak="0">
    <w:nsid w:val="5A677873"/>
    <w:multiLevelType w:val="multilevel"/>
    <w:tmpl w:val="64383324"/>
    <w:styleLink w:val="Style5"/>
    <w:lvl w:ilvl="0">
      <w:start w:val="1"/>
      <w:numFmt w:val="decimal"/>
      <w:pStyle w:val="Heading1"/>
      <w:lvlText w:val="Г.%1"/>
      <w:lvlJc w:val="left"/>
      <w:pPr>
        <w:tabs>
          <w:tab w:val="num" w:pos="432"/>
        </w:tabs>
        <w:ind w:left="432" w:hanging="432"/>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
        <w:szCs w:val="20"/>
        <w:u w:val="none"/>
        <w:vertAlign w:val="baseline"/>
      </w:rPr>
    </w:lvl>
    <w:lvl w:ilvl="1">
      <w:start w:val="1"/>
      <w:numFmt w:val="decimal"/>
      <w:pStyle w:val="Heading2"/>
      <w:lvlText w:val="Г.%1.%2"/>
      <w:lvlJc w:val="left"/>
      <w:pPr>
        <w:tabs>
          <w:tab w:val="num" w:pos="432"/>
        </w:tabs>
        <w:ind w:left="432" w:hanging="432"/>
      </w:pPr>
      <w:rPr>
        <w:rFonts w:cs="Times New Roman" w:hint="default"/>
      </w:rPr>
    </w:lvl>
    <w:lvl w:ilvl="2">
      <w:start w:val="1"/>
      <w:numFmt w:val="decimal"/>
      <w:pStyle w:val="Heading3"/>
      <w:lvlText w:val="Г.%1.%2.%3"/>
      <w:lvlJc w:val="left"/>
      <w:pPr>
        <w:tabs>
          <w:tab w:val="num" w:pos="432"/>
        </w:tabs>
        <w:ind w:left="432" w:hanging="432"/>
      </w:pPr>
      <w:rPr>
        <w:rFonts w:cs="Times New Roman" w:hint="default"/>
      </w:rPr>
    </w:lvl>
    <w:lvl w:ilvl="3">
      <w:start w:val="1"/>
      <w:numFmt w:val="decimal"/>
      <w:lvlText w:val="%1.%2.%3.%4"/>
      <w:lvlJc w:val="left"/>
      <w:pPr>
        <w:tabs>
          <w:tab w:val="num" w:pos="432"/>
        </w:tabs>
        <w:ind w:left="432" w:hanging="432"/>
      </w:pPr>
      <w:rPr>
        <w:rFonts w:cs="Times New Roman" w:hint="default"/>
      </w:rPr>
    </w:lvl>
    <w:lvl w:ilvl="4">
      <w:start w:val="1"/>
      <w:numFmt w:val="decimal"/>
      <w:lvlText w:val="%1.%2.%3.%4.%5"/>
      <w:lvlJc w:val="left"/>
      <w:pPr>
        <w:tabs>
          <w:tab w:val="num" w:pos="432"/>
        </w:tabs>
        <w:ind w:left="432" w:hanging="432"/>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
        <w:szCs w:val="20"/>
        <w:u w:val="none"/>
        <w:vertAlign w:val="baseline"/>
      </w:rPr>
    </w:lvl>
    <w:lvl w:ilvl="5">
      <w:start w:val="1"/>
      <w:numFmt w:val="decimal"/>
      <w:lvlText w:val="%1.%2.%3.%4.%5.%6"/>
      <w:lvlJc w:val="left"/>
      <w:pPr>
        <w:tabs>
          <w:tab w:val="num" w:pos="432"/>
        </w:tabs>
        <w:ind w:left="432" w:hanging="432"/>
      </w:pPr>
      <w:rPr>
        <w:rFonts w:cs="Times New Roman" w:hint="default"/>
      </w:rPr>
    </w:lvl>
    <w:lvl w:ilvl="6">
      <w:start w:val="1"/>
      <w:numFmt w:val="decimal"/>
      <w:lvlText w:val="%1.%2.%3.%4.%5.%6.%7"/>
      <w:lvlJc w:val="left"/>
      <w:pPr>
        <w:tabs>
          <w:tab w:val="num" w:pos="432"/>
        </w:tabs>
        <w:ind w:left="432" w:hanging="432"/>
      </w:pPr>
      <w:rPr>
        <w:rFonts w:cs="Times New Roman" w:hint="default"/>
      </w:rPr>
    </w:lvl>
    <w:lvl w:ilvl="7">
      <w:start w:val="1"/>
      <w:numFmt w:val="decimal"/>
      <w:lvlText w:val="%1.%2.%3.%4.%5.%6.%7.%8"/>
      <w:lvlJc w:val="left"/>
      <w:pPr>
        <w:tabs>
          <w:tab w:val="num" w:pos="432"/>
        </w:tabs>
        <w:ind w:left="432" w:hanging="432"/>
      </w:pPr>
      <w:rPr>
        <w:rFonts w:cs="Times New Roman" w:hint="default"/>
      </w:rPr>
    </w:lvl>
    <w:lvl w:ilvl="8">
      <w:start w:val="1"/>
      <w:numFmt w:val="decimal"/>
      <w:lvlText w:val="%1.%2.%3.%4.%5.%6.%7.%8.%9"/>
      <w:lvlJc w:val="left"/>
      <w:pPr>
        <w:tabs>
          <w:tab w:val="num" w:pos="432"/>
        </w:tabs>
        <w:ind w:left="432" w:hanging="432"/>
      </w:pPr>
      <w:rPr>
        <w:rFonts w:cs="Times New Roman" w:hint="default"/>
      </w:rPr>
    </w:lvl>
  </w:abstractNum>
  <w:abstractNum w:abstractNumId="50" w15:restartNumberingAfterBreak="0">
    <w:nsid w:val="5BFC1C6E"/>
    <w:multiLevelType w:val="hybridMultilevel"/>
    <w:tmpl w:val="81784B52"/>
    <w:lvl w:ilvl="0" w:tplc="D890CAD8">
      <w:start w:val="1"/>
      <w:numFmt w:val="bullet"/>
      <w:pStyle w:val="aa"/>
      <w:lvlText w:val=""/>
      <w:lvlJc w:val="left"/>
      <w:pPr>
        <w:ind w:left="1287" w:hanging="360"/>
      </w:pPr>
      <w:rPr>
        <w:rFonts w:ascii="Symbol" w:hAnsi="Symbol" w:hint="default"/>
      </w:rPr>
    </w:lvl>
    <w:lvl w:ilvl="1" w:tplc="04190003">
      <w:start w:val="1"/>
      <w:numFmt w:val="bullet"/>
      <w:pStyle w:val="ab"/>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51" w15:restartNumberingAfterBreak="0">
    <w:nsid w:val="5C3F1C6B"/>
    <w:multiLevelType w:val="hybridMultilevel"/>
    <w:tmpl w:val="DAC2FE50"/>
    <w:lvl w:ilvl="0" w:tplc="CB8C53E0">
      <w:start w:val="1"/>
      <w:numFmt w:val="bullet"/>
      <w:pStyle w:val="phBullet1"/>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C631E85"/>
    <w:multiLevelType w:val="multilevel"/>
    <w:tmpl w:val="DCECF9F2"/>
    <w:styleLink w:val="Style4"/>
    <w:lvl w:ilvl="0">
      <w:start w:val="1"/>
      <w:numFmt w:val="decimal"/>
      <w:lvlText w:val="%1"/>
      <w:lvlJc w:val="left"/>
      <w:pPr>
        <w:tabs>
          <w:tab w:val="num" w:pos="432"/>
        </w:tabs>
        <w:ind w:left="432" w:hanging="432"/>
      </w:pPr>
      <w:rPr>
        <w:rFonts w:cs="Times New Roman" w:hint="default"/>
      </w:rPr>
    </w:lvl>
    <w:lvl w:ilvl="1">
      <w:start w:val="1"/>
      <w:numFmt w:val="decimal"/>
      <w:lvlText w:val="Г.%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584"/>
        </w:tabs>
        <w:ind w:left="1584" w:hanging="864"/>
      </w:pPr>
      <w:rPr>
        <w:rFonts w:cs="Times New Roman" w:hint="default"/>
      </w:rPr>
    </w:lvl>
    <w:lvl w:ilvl="4">
      <w:start w:val="1"/>
      <w:numFmt w:val="decimal"/>
      <w:lvlText w:val="%1.%2.%3.%4.%5"/>
      <w:lvlJc w:val="left"/>
      <w:pPr>
        <w:tabs>
          <w:tab w:val="num" w:pos="1908"/>
        </w:tabs>
        <w:ind w:left="1908" w:hanging="1008"/>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
        <w:szCs w:val="20"/>
        <w:u w:val="none"/>
        <w:vertAlign w:val="baseline"/>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3" w15:restartNumberingAfterBreak="0">
    <w:nsid w:val="5E60607D"/>
    <w:multiLevelType w:val="multilevel"/>
    <w:tmpl w:val="8B6C3270"/>
    <w:lvl w:ilvl="0">
      <w:start w:val="1"/>
      <w:numFmt w:val="decimal"/>
      <w:pStyle w:val="hapter"/>
      <w:suff w:val="space"/>
      <w:lvlText w:val="%1."/>
      <w:lvlJc w:val="left"/>
      <w:pPr>
        <w:ind w:left="360" w:hanging="360"/>
      </w:pPr>
      <w:rPr>
        <w:rFonts w:cs="Times New Roman" w:hint="default"/>
      </w:rPr>
    </w:lvl>
    <w:lvl w:ilvl="1">
      <w:start w:val="1"/>
      <w:numFmt w:val="decimal"/>
      <w:pStyle w:val="Section"/>
      <w:suff w:val="space"/>
      <w:lvlText w:val="%1.%2."/>
      <w:lvlJc w:val="left"/>
      <w:pPr>
        <w:ind w:left="792" w:hanging="432"/>
      </w:pPr>
      <w:rPr>
        <w:rFonts w:cs="Times New Roman" w:hint="default"/>
      </w:rPr>
    </w:lvl>
    <w:lvl w:ilvl="2">
      <w:start w:val="1"/>
      <w:numFmt w:val="decimal"/>
      <w:pStyle w:val="SubSection"/>
      <w:suff w:val="space"/>
      <w:lvlText w:val="%1.%2.%3."/>
      <w:lvlJc w:val="left"/>
      <w:pPr>
        <w:ind w:left="1224" w:hanging="1224"/>
      </w:pPr>
      <w:rPr>
        <w:rFonts w:cs="Times New Roman" w:hint="default"/>
      </w:rPr>
    </w:lvl>
    <w:lvl w:ilvl="3">
      <w:start w:val="1"/>
      <w:numFmt w:val="decimal"/>
      <w:pStyle w:val="UnderSection"/>
      <w:suff w:val="space"/>
      <w:lvlText w:val="%1.%2.%3.%4."/>
      <w:lvlJc w:val="left"/>
      <w:pPr>
        <w:ind w:left="1728" w:hanging="1161"/>
      </w:pPr>
      <w:rPr>
        <w:rFonts w:cs="Times New Roman" w:hint="default"/>
      </w:rPr>
    </w:lvl>
    <w:lvl w:ilvl="4">
      <w:start w:val="1"/>
      <w:numFmt w:val="decimal"/>
      <w:suff w:val="space"/>
      <w:lvlText w:val="%1.%2.%3.%4.%5."/>
      <w:lvlJc w:val="left"/>
      <w:pPr>
        <w:ind w:left="2232" w:hanging="792"/>
      </w:pPr>
      <w:rPr>
        <w:rFonts w:cs="Times New Roman" w:hint="default"/>
      </w:rPr>
    </w:lvl>
    <w:lvl w:ilvl="5">
      <w:start w:val="1"/>
      <w:numFmt w:val="decimal"/>
      <w:suff w:val="space"/>
      <w:lvlText w:val="%1.%2.%3.%4.%5.%6."/>
      <w:lvlJc w:val="left"/>
      <w:pPr>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4" w15:restartNumberingAfterBreak="0">
    <w:nsid w:val="61AE29C9"/>
    <w:multiLevelType w:val="multilevel"/>
    <w:tmpl w:val="CC36C94A"/>
    <w:styleLink w:val="StyleBulleted10pt"/>
    <w:lvl w:ilvl="0">
      <w:start w:val="1"/>
      <w:numFmt w:val="bullet"/>
      <w:lvlText w:val=""/>
      <w:lvlJc w:val="left"/>
      <w:pPr>
        <w:tabs>
          <w:tab w:val="num" w:pos="1440"/>
        </w:tabs>
        <w:ind w:left="1440" w:hanging="1440"/>
      </w:pPr>
      <w:rPr>
        <w:rFonts w:ascii="Symbol" w:hAnsi="Symbol" w:hint="default"/>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5" w15:restartNumberingAfterBreak="0">
    <w:nsid w:val="654B30D6"/>
    <w:multiLevelType w:val="multilevel"/>
    <w:tmpl w:val="1E3643F4"/>
    <w:lvl w:ilvl="0">
      <w:start w:val="1"/>
      <w:numFmt w:val="none"/>
      <w:lvlText w:val=""/>
      <w:lvlJc w:val="left"/>
      <w:pPr>
        <w:tabs>
          <w:tab w:val="num" w:pos="1211"/>
        </w:tabs>
        <w:ind w:left="1134" w:hanging="283"/>
      </w:pPr>
      <w:rPr>
        <w:rFonts w:ascii="Symbol" w:hAnsi="Symbol" w:cs="Times New Roman" w:hint="default"/>
      </w:rPr>
    </w:lvl>
    <w:lvl w:ilvl="1">
      <w:start w:val="1"/>
      <w:numFmt w:val="none"/>
      <w:pStyle w:val="ac"/>
      <w:lvlText w:val=""/>
      <w:lvlJc w:val="left"/>
      <w:pPr>
        <w:tabs>
          <w:tab w:val="num" w:pos="1588"/>
        </w:tabs>
        <w:ind w:left="1588" w:hanging="454"/>
      </w:pPr>
      <w:rPr>
        <w:rFonts w:ascii="Symbol" w:hAnsi="Symbol" w:cs="Times New Roman" w:hint="default"/>
      </w:rPr>
    </w:lvl>
    <w:lvl w:ilvl="2">
      <w:start w:val="1"/>
      <w:numFmt w:val="none"/>
      <w:lvlText w:val=""/>
      <w:lvlJc w:val="left"/>
      <w:pPr>
        <w:tabs>
          <w:tab w:val="num" w:pos="2155"/>
        </w:tabs>
        <w:ind w:left="2155" w:hanging="567"/>
      </w:pPr>
      <w:rPr>
        <w:rFonts w:ascii="Symbol" w:hAnsi="Symbol" w:cs="Times New Roman" w:hint="default"/>
      </w:rPr>
    </w:lvl>
    <w:lvl w:ilvl="3">
      <w:start w:val="1"/>
      <w:numFmt w:val="none"/>
      <w:lvlText w:val=""/>
      <w:lvlJc w:val="left"/>
      <w:pPr>
        <w:tabs>
          <w:tab w:val="num" w:pos="2722"/>
        </w:tabs>
        <w:ind w:left="2722" w:hanging="567"/>
      </w:pPr>
      <w:rPr>
        <w:rFonts w:ascii="Symbol" w:hAnsi="Symbol" w:cs="Times New Roman" w:hint="default"/>
      </w:rPr>
    </w:lvl>
    <w:lvl w:ilvl="4">
      <w:start w:val="1"/>
      <w:numFmt w:val="lowerLetter"/>
      <w:lvlText w:val="(%5)"/>
      <w:lvlJc w:val="left"/>
      <w:pPr>
        <w:tabs>
          <w:tab w:val="num" w:pos="2651"/>
        </w:tabs>
        <w:ind w:left="2651" w:hanging="360"/>
      </w:pPr>
      <w:rPr>
        <w:rFonts w:cs="Times New Roman" w:hint="default"/>
      </w:rPr>
    </w:lvl>
    <w:lvl w:ilvl="5">
      <w:start w:val="1"/>
      <w:numFmt w:val="lowerRoman"/>
      <w:lvlText w:val="(%6)"/>
      <w:lvlJc w:val="left"/>
      <w:pPr>
        <w:tabs>
          <w:tab w:val="num" w:pos="3011"/>
        </w:tabs>
        <w:ind w:left="3011" w:hanging="360"/>
      </w:pPr>
      <w:rPr>
        <w:rFonts w:cs="Times New Roman" w:hint="default"/>
      </w:rPr>
    </w:lvl>
    <w:lvl w:ilvl="6">
      <w:start w:val="1"/>
      <w:numFmt w:val="decimal"/>
      <w:lvlText w:val="%7."/>
      <w:lvlJc w:val="left"/>
      <w:pPr>
        <w:tabs>
          <w:tab w:val="num" w:pos="3371"/>
        </w:tabs>
        <w:ind w:left="3371" w:hanging="360"/>
      </w:pPr>
      <w:rPr>
        <w:rFonts w:cs="Times New Roman" w:hint="default"/>
      </w:rPr>
    </w:lvl>
    <w:lvl w:ilvl="7">
      <w:start w:val="1"/>
      <w:numFmt w:val="lowerLetter"/>
      <w:lvlText w:val="%8."/>
      <w:lvlJc w:val="left"/>
      <w:pPr>
        <w:tabs>
          <w:tab w:val="num" w:pos="3731"/>
        </w:tabs>
        <w:ind w:left="3731" w:hanging="360"/>
      </w:pPr>
      <w:rPr>
        <w:rFonts w:cs="Times New Roman" w:hint="default"/>
      </w:rPr>
    </w:lvl>
    <w:lvl w:ilvl="8">
      <w:start w:val="1"/>
      <w:numFmt w:val="lowerRoman"/>
      <w:lvlText w:val="%9."/>
      <w:lvlJc w:val="left"/>
      <w:pPr>
        <w:tabs>
          <w:tab w:val="num" w:pos="4091"/>
        </w:tabs>
        <w:ind w:left="4091" w:hanging="360"/>
      </w:pPr>
      <w:rPr>
        <w:rFonts w:cs="Times New Roman" w:hint="default"/>
      </w:rPr>
    </w:lvl>
  </w:abstractNum>
  <w:abstractNum w:abstractNumId="56" w15:restartNumberingAfterBreak="0">
    <w:nsid w:val="6B1B2F28"/>
    <w:multiLevelType w:val="hybridMultilevel"/>
    <w:tmpl w:val="8D0CA2EE"/>
    <w:lvl w:ilvl="0" w:tplc="6F9E96A8">
      <w:start w:val="1"/>
      <w:numFmt w:val="russianLower"/>
      <w:pStyle w:val="23"/>
      <w:lvlText w:val="%1)"/>
      <w:lvlJc w:val="left"/>
      <w:pPr>
        <w:ind w:left="2160" w:hanging="360"/>
      </w:pPr>
      <w:rPr>
        <w:rFonts w:cs="Times New Roman" w:hint="default"/>
      </w:rPr>
    </w:lvl>
    <w:lvl w:ilvl="1" w:tplc="565EB474">
      <w:start w:val="1"/>
      <w:numFmt w:val="lowerLetter"/>
      <w:lvlText w:val="%2."/>
      <w:lvlJc w:val="left"/>
      <w:pPr>
        <w:ind w:left="2880" w:hanging="360"/>
      </w:pPr>
      <w:rPr>
        <w:rFonts w:cs="Times New Roman"/>
      </w:rPr>
    </w:lvl>
    <w:lvl w:ilvl="2" w:tplc="791C9EA4">
      <w:start w:val="1"/>
      <w:numFmt w:val="lowerRoman"/>
      <w:lvlText w:val="%3."/>
      <w:lvlJc w:val="right"/>
      <w:pPr>
        <w:ind w:left="3600" w:hanging="180"/>
      </w:pPr>
      <w:rPr>
        <w:rFonts w:cs="Times New Roman"/>
      </w:rPr>
    </w:lvl>
    <w:lvl w:ilvl="3" w:tplc="A74A4FC6">
      <w:start w:val="1"/>
      <w:numFmt w:val="decimal"/>
      <w:lvlText w:val="%4."/>
      <w:lvlJc w:val="left"/>
      <w:pPr>
        <w:ind w:left="4320" w:hanging="360"/>
      </w:pPr>
      <w:rPr>
        <w:rFonts w:cs="Times New Roman"/>
      </w:rPr>
    </w:lvl>
    <w:lvl w:ilvl="4" w:tplc="B3B0FFE8">
      <w:start w:val="1"/>
      <w:numFmt w:val="lowerLetter"/>
      <w:lvlText w:val="%5."/>
      <w:lvlJc w:val="left"/>
      <w:pPr>
        <w:ind w:left="5040" w:hanging="360"/>
      </w:pPr>
      <w:rPr>
        <w:rFonts w:cs="Times New Roman"/>
      </w:rPr>
    </w:lvl>
    <w:lvl w:ilvl="5" w:tplc="F078CCF0">
      <w:start w:val="1"/>
      <w:numFmt w:val="lowerRoman"/>
      <w:lvlText w:val="%6."/>
      <w:lvlJc w:val="right"/>
      <w:pPr>
        <w:ind w:left="5760" w:hanging="180"/>
      </w:pPr>
      <w:rPr>
        <w:rFonts w:cs="Times New Roman"/>
      </w:rPr>
    </w:lvl>
    <w:lvl w:ilvl="6" w:tplc="BBA07008">
      <w:start w:val="1"/>
      <w:numFmt w:val="decimal"/>
      <w:lvlText w:val="%7."/>
      <w:lvlJc w:val="left"/>
      <w:pPr>
        <w:ind w:left="6480" w:hanging="360"/>
      </w:pPr>
      <w:rPr>
        <w:rFonts w:cs="Times New Roman"/>
      </w:rPr>
    </w:lvl>
    <w:lvl w:ilvl="7" w:tplc="6DACC4AA">
      <w:start w:val="1"/>
      <w:numFmt w:val="lowerLetter"/>
      <w:lvlText w:val="%8."/>
      <w:lvlJc w:val="left"/>
      <w:pPr>
        <w:ind w:left="7200" w:hanging="360"/>
      </w:pPr>
      <w:rPr>
        <w:rFonts w:cs="Times New Roman"/>
      </w:rPr>
    </w:lvl>
    <w:lvl w:ilvl="8" w:tplc="2C2AB7EE">
      <w:start w:val="1"/>
      <w:numFmt w:val="lowerRoman"/>
      <w:lvlText w:val="%9."/>
      <w:lvlJc w:val="right"/>
      <w:pPr>
        <w:ind w:left="7920" w:hanging="180"/>
      </w:pPr>
      <w:rPr>
        <w:rFonts w:cs="Times New Roman"/>
      </w:rPr>
    </w:lvl>
  </w:abstractNum>
  <w:abstractNum w:abstractNumId="57" w15:restartNumberingAfterBreak="0">
    <w:nsid w:val="6C542DE3"/>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8" w15:restartNumberingAfterBreak="0">
    <w:nsid w:val="6E47726B"/>
    <w:multiLevelType w:val="hybridMultilevel"/>
    <w:tmpl w:val="6AB665BE"/>
    <w:lvl w:ilvl="0" w:tplc="85F46064">
      <w:start w:val="1"/>
      <w:numFmt w:val="russianLower"/>
      <w:pStyle w:val="Style2"/>
      <w:lvlText w:val="%1)"/>
      <w:lvlJc w:val="left"/>
      <w:pPr>
        <w:ind w:left="2160" w:hanging="360"/>
      </w:pPr>
      <w:rPr>
        <w:rFonts w:cs="Times New Roman" w:hint="default"/>
      </w:rPr>
    </w:lvl>
    <w:lvl w:ilvl="1" w:tplc="378C5BB4">
      <w:start w:val="1"/>
      <w:numFmt w:val="lowerLetter"/>
      <w:lvlText w:val="%2."/>
      <w:lvlJc w:val="left"/>
      <w:pPr>
        <w:ind w:left="2880" w:hanging="360"/>
      </w:pPr>
      <w:rPr>
        <w:rFonts w:cs="Times New Roman"/>
      </w:rPr>
    </w:lvl>
    <w:lvl w:ilvl="2" w:tplc="A4E8F7FA">
      <w:start w:val="1"/>
      <w:numFmt w:val="lowerRoman"/>
      <w:lvlText w:val="%3."/>
      <w:lvlJc w:val="right"/>
      <w:pPr>
        <w:ind w:left="3600" w:hanging="180"/>
      </w:pPr>
      <w:rPr>
        <w:rFonts w:cs="Times New Roman"/>
      </w:rPr>
    </w:lvl>
    <w:lvl w:ilvl="3" w:tplc="FAD08A68">
      <w:start w:val="1"/>
      <w:numFmt w:val="decimal"/>
      <w:lvlText w:val="%4."/>
      <w:lvlJc w:val="left"/>
      <w:pPr>
        <w:ind w:left="4320" w:hanging="360"/>
      </w:pPr>
      <w:rPr>
        <w:rFonts w:cs="Times New Roman"/>
      </w:rPr>
    </w:lvl>
    <w:lvl w:ilvl="4" w:tplc="3A6E1D72">
      <w:start w:val="1"/>
      <w:numFmt w:val="lowerLetter"/>
      <w:lvlText w:val="%5."/>
      <w:lvlJc w:val="left"/>
      <w:pPr>
        <w:ind w:left="5040" w:hanging="360"/>
      </w:pPr>
      <w:rPr>
        <w:rFonts w:cs="Times New Roman"/>
      </w:rPr>
    </w:lvl>
    <w:lvl w:ilvl="5" w:tplc="11E4A0B4">
      <w:start w:val="1"/>
      <w:numFmt w:val="lowerRoman"/>
      <w:lvlText w:val="%6."/>
      <w:lvlJc w:val="right"/>
      <w:pPr>
        <w:ind w:left="5760" w:hanging="180"/>
      </w:pPr>
      <w:rPr>
        <w:rFonts w:cs="Times New Roman"/>
      </w:rPr>
    </w:lvl>
    <w:lvl w:ilvl="6" w:tplc="9DD6A9BA">
      <w:start w:val="1"/>
      <w:numFmt w:val="decimal"/>
      <w:lvlText w:val="%7."/>
      <w:lvlJc w:val="left"/>
      <w:pPr>
        <w:ind w:left="6480" w:hanging="360"/>
      </w:pPr>
      <w:rPr>
        <w:rFonts w:cs="Times New Roman"/>
      </w:rPr>
    </w:lvl>
    <w:lvl w:ilvl="7" w:tplc="E0E08A70">
      <w:start w:val="1"/>
      <w:numFmt w:val="lowerLetter"/>
      <w:lvlText w:val="%8."/>
      <w:lvlJc w:val="left"/>
      <w:pPr>
        <w:ind w:left="7200" w:hanging="360"/>
      </w:pPr>
      <w:rPr>
        <w:rFonts w:cs="Times New Roman"/>
      </w:rPr>
    </w:lvl>
    <w:lvl w:ilvl="8" w:tplc="53E020CC">
      <w:start w:val="1"/>
      <w:numFmt w:val="lowerRoman"/>
      <w:lvlText w:val="%9."/>
      <w:lvlJc w:val="right"/>
      <w:pPr>
        <w:ind w:left="7920" w:hanging="180"/>
      </w:pPr>
      <w:rPr>
        <w:rFonts w:cs="Times New Roman"/>
      </w:rPr>
    </w:lvl>
  </w:abstractNum>
  <w:abstractNum w:abstractNumId="59" w15:restartNumberingAfterBreak="0">
    <w:nsid w:val="6E5F74A9"/>
    <w:multiLevelType w:val="hybridMultilevel"/>
    <w:tmpl w:val="B2A0355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6EB5735C"/>
    <w:multiLevelType w:val="multilevel"/>
    <w:tmpl w:val="E264CB3A"/>
    <w:lvl w:ilvl="0">
      <w:start w:val="1"/>
      <w:numFmt w:val="russianLower"/>
      <w:pStyle w:val="12"/>
      <w:lvlText w:val="%1)"/>
      <w:lvlJc w:val="left"/>
      <w:pPr>
        <w:ind w:left="1080" w:hanging="360"/>
      </w:pPr>
      <w:rPr>
        <w:rFonts w:cs="Times New Roman" w:hint="default"/>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1" w15:restartNumberingAfterBreak="0">
    <w:nsid w:val="70041A68"/>
    <w:multiLevelType w:val="multilevel"/>
    <w:tmpl w:val="9F5C3204"/>
    <w:lvl w:ilvl="0">
      <w:start w:val="1"/>
      <w:numFmt w:val="decimal"/>
      <w:lvlText w:val="%1"/>
      <w:lvlJc w:val="left"/>
      <w:pPr>
        <w:tabs>
          <w:tab w:val="num" w:pos="432"/>
        </w:tabs>
        <w:ind w:left="432" w:hanging="432"/>
      </w:pPr>
      <w:rPr>
        <w:rFonts w:cs="Times New Roman" w:hint="default"/>
      </w:rPr>
    </w:lvl>
    <w:lvl w:ilvl="1">
      <w:start w:val="1"/>
      <w:numFmt w:val="decimal"/>
      <w:pStyle w:val="StyleHeading2Left03cm"/>
      <w:lvlText w:val="%1.%2"/>
      <w:lvlJc w:val="left"/>
      <w:pPr>
        <w:tabs>
          <w:tab w:val="num" w:pos="576"/>
        </w:tabs>
        <w:ind w:left="576" w:hanging="576"/>
      </w:pPr>
      <w:rPr>
        <w:rFonts w:cs="Times New Roman" w:hint="default"/>
      </w:rPr>
    </w:lvl>
    <w:lvl w:ilvl="2">
      <w:start w:val="1"/>
      <w:numFmt w:val="decimal"/>
      <w:pStyle w:val="StyleHeading3Left03cm"/>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15:restartNumberingAfterBreak="0">
    <w:nsid w:val="71BF058D"/>
    <w:multiLevelType w:val="hybridMultilevel"/>
    <w:tmpl w:val="F63275FC"/>
    <w:lvl w:ilvl="0" w:tplc="B6E616E4">
      <w:numFmt w:val="bullet"/>
      <w:pStyle w:val="-"/>
      <w:lvlText w:val="–"/>
      <w:lvlJc w:val="left"/>
      <w:pPr>
        <w:tabs>
          <w:tab w:val="num" w:pos="1620"/>
        </w:tabs>
        <w:ind w:left="1620" w:hanging="900"/>
      </w:pPr>
      <w:rPr>
        <w:rFonts w:ascii="Times New Roman" w:eastAsia="Times New Roman" w:hAnsi="Times New Roman" w:hint="default"/>
      </w:rPr>
    </w:lvl>
    <w:lvl w:ilvl="1" w:tplc="04190003">
      <w:start w:val="1"/>
      <w:numFmt w:val="bullet"/>
      <w:lvlText w:val="o"/>
      <w:lvlJc w:val="left"/>
      <w:pPr>
        <w:tabs>
          <w:tab w:val="num" w:pos="1800"/>
        </w:tabs>
        <w:ind w:left="1800" w:hanging="360"/>
      </w:pPr>
      <w:rPr>
        <w:rFonts w:ascii="Courier New" w:hAnsi="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340284B"/>
    <w:multiLevelType w:val="hybridMultilevel"/>
    <w:tmpl w:val="85BE7450"/>
    <w:lvl w:ilvl="0" w:tplc="67AA5C4E">
      <w:start w:val="1"/>
      <w:numFmt w:val="bullet"/>
      <w:pStyle w:val="ad"/>
      <w:lvlText w:val=""/>
      <w:lvlJc w:val="left"/>
      <w:pPr>
        <w:ind w:left="1069" w:hanging="360"/>
      </w:pPr>
      <w:rPr>
        <w:rFonts w:ascii="Symbol" w:hAnsi="Symbol" w:hint="default"/>
      </w:rPr>
    </w:lvl>
    <w:lvl w:ilvl="1" w:tplc="A0FA0158">
      <w:start w:val="1"/>
      <w:numFmt w:val="bullet"/>
      <w:lvlText w:val="o"/>
      <w:lvlJc w:val="left"/>
      <w:pPr>
        <w:ind w:left="1789" w:hanging="360"/>
      </w:pPr>
      <w:rPr>
        <w:rFonts w:ascii="Courier New" w:hAnsi="Courier New" w:hint="default"/>
      </w:rPr>
    </w:lvl>
    <w:lvl w:ilvl="2" w:tplc="CCDCA728">
      <w:start w:val="1"/>
      <w:numFmt w:val="bullet"/>
      <w:lvlText w:val=""/>
      <w:lvlJc w:val="left"/>
      <w:pPr>
        <w:ind w:left="2509" w:hanging="360"/>
      </w:pPr>
      <w:rPr>
        <w:rFonts w:ascii="Wingdings" w:hAnsi="Wingdings" w:hint="default"/>
      </w:rPr>
    </w:lvl>
    <w:lvl w:ilvl="3" w:tplc="16EA8450">
      <w:start w:val="1"/>
      <w:numFmt w:val="bullet"/>
      <w:lvlText w:val=""/>
      <w:lvlJc w:val="left"/>
      <w:pPr>
        <w:ind w:left="3229" w:hanging="360"/>
      </w:pPr>
      <w:rPr>
        <w:rFonts w:ascii="Symbol" w:hAnsi="Symbol" w:hint="default"/>
      </w:rPr>
    </w:lvl>
    <w:lvl w:ilvl="4" w:tplc="51382D02">
      <w:start w:val="1"/>
      <w:numFmt w:val="bullet"/>
      <w:lvlText w:val="o"/>
      <w:lvlJc w:val="left"/>
      <w:pPr>
        <w:ind w:left="3949" w:hanging="360"/>
      </w:pPr>
      <w:rPr>
        <w:rFonts w:ascii="Courier New" w:hAnsi="Courier New" w:hint="default"/>
      </w:rPr>
    </w:lvl>
    <w:lvl w:ilvl="5" w:tplc="2766B9AC">
      <w:start w:val="1"/>
      <w:numFmt w:val="bullet"/>
      <w:lvlText w:val=""/>
      <w:lvlJc w:val="left"/>
      <w:pPr>
        <w:ind w:left="4669" w:hanging="360"/>
      </w:pPr>
      <w:rPr>
        <w:rFonts w:ascii="Wingdings" w:hAnsi="Wingdings" w:hint="default"/>
      </w:rPr>
    </w:lvl>
    <w:lvl w:ilvl="6" w:tplc="B4D86872">
      <w:start w:val="1"/>
      <w:numFmt w:val="bullet"/>
      <w:lvlText w:val=""/>
      <w:lvlJc w:val="left"/>
      <w:pPr>
        <w:ind w:left="5389" w:hanging="360"/>
      </w:pPr>
      <w:rPr>
        <w:rFonts w:ascii="Symbol" w:hAnsi="Symbol" w:hint="default"/>
      </w:rPr>
    </w:lvl>
    <w:lvl w:ilvl="7" w:tplc="7ED2D9BA">
      <w:start w:val="1"/>
      <w:numFmt w:val="bullet"/>
      <w:lvlText w:val="o"/>
      <w:lvlJc w:val="left"/>
      <w:pPr>
        <w:ind w:left="6109" w:hanging="360"/>
      </w:pPr>
      <w:rPr>
        <w:rFonts w:ascii="Courier New" w:hAnsi="Courier New" w:hint="default"/>
      </w:rPr>
    </w:lvl>
    <w:lvl w:ilvl="8" w:tplc="4D7274E4">
      <w:start w:val="1"/>
      <w:numFmt w:val="bullet"/>
      <w:lvlText w:val=""/>
      <w:lvlJc w:val="left"/>
      <w:pPr>
        <w:ind w:left="6829" w:hanging="360"/>
      </w:pPr>
      <w:rPr>
        <w:rFonts w:ascii="Wingdings" w:hAnsi="Wingdings" w:hint="default"/>
      </w:rPr>
    </w:lvl>
  </w:abstractNum>
  <w:abstractNum w:abstractNumId="64" w15:restartNumberingAfterBreak="0">
    <w:nsid w:val="7BC34A78"/>
    <w:multiLevelType w:val="multilevel"/>
    <w:tmpl w:val="3856A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7BED13E9"/>
    <w:multiLevelType w:val="hybridMultilevel"/>
    <w:tmpl w:val="20B06C6C"/>
    <w:lvl w:ilvl="0" w:tplc="8E469CB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7E7935BD"/>
    <w:multiLevelType w:val="multilevel"/>
    <w:tmpl w:val="54B4D194"/>
    <w:styleLink w:val="Bulleted1"/>
    <w:lvl w:ilvl="0">
      <w:start w:val="1"/>
      <w:numFmt w:val="bullet"/>
      <w:lvlText w:val=""/>
      <w:lvlJc w:val="left"/>
      <w:pPr>
        <w:tabs>
          <w:tab w:val="num" w:pos="288"/>
        </w:tabs>
        <w:ind w:left="288" w:hanging="288"/>
      </w:pPr>
      <w:rPr>
        <w:rFonts w:ascii="Symbol" w:hAnsi="Symbol"/>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F345548"/>
    <w:multiLevelType w:val="hybridMultilevel"/>
    <w:tmpl w:val="ABFEB204"/>
    <w:lvl w:ilvl="0" w:tplc="A73047D4">
      <w:start w:val="1"/>
      <w:numFmt w:val="bullet"/>
      <w:pStyle w:val="ae"/>
      <w:lvlText w:val=""/>
      <w:lvlJc w:val="left"/>
      <w:pPr>
        <w:tabs>
          <w:tab w:val="num" w:pos="720"/>
        </w:tabs>
        <w:ind w:left="720" w:hanging="360"/>
      </w:pPr>
      <w:rPr>
        <w:rFonts w:ascii="Symbol" w:hAnsi="Symbol" w:hint="default"/>
      </w:rPr>
    </w:lvl>
    <w:lvl w:ilvl="1" w:tplc="19EA92DC">
      <w:start w:val="1"/>
      <w:numFmt w:val="bullet"/>
      <w:lvlText w:val="o"/>
      <w:lvlJc w:val="left"/>
      <w:pPr>
        <w:tabs>
          <w:tab w:val="num" w:pos="1440"/>
        </w:tabs>
        <w:ind w:left="1440" w:hanging="360"/>
      </w:pPr>
      <w:rPr>
        <w:rFonts w:ascii="Courier New" w:hAnsi="Courier New" w:hint="default"/>
      </w:rPr>
    </w:lvl>
    <w:lvl w:ilvl="2" w:tplc="833C0F9E">
      <w:start w:val="1"/>
      <w:numFmt w:val="bullet"/>
      <w:lvlText w:val=""/>
      <w:lvlJc w:val="left"/>
      <w:pPr>
        <w:tabs>
          <w:tab w:val="num" w:pos="2160"/>
        </w:tabs>
        <w:ind w:left="2160" w:hanging="360"/>
      </w:pPr>
      <w:rPr>
        <w:rFonts w:ascii="Wingdings" w:hAnsi="Wingdings" w:hint="default"/>
      </w:rPr>
    </w:lvl>
    <w:lvl w:ilvl="3" w:tplc="6C5EC304">
      <w:start w:val="1"/>
      <w:numFmt w:val="bullet"/>
      <w:lvlText w:val=""/>
      <w:lvlJc w:val="left"/>
      <w:pPr>
        <w:tabs>
          <w:tab w:val="num" w:pos="2880"/>
        </w:tabs>
        <w:ind w:left="2880" w:hanging="360"/>
      </w:pPr>
      <w:rPr>
        <w:rFonts w:ascii="Symbol" w:hAnsi="Symbol" w:hint="default"/>
      </w:rPr>
    </w:lvl>
    <w:lvl w:ilvl="4" w:tplc="0E80A7B0">
      <w:start w:val="1"/>
      <w:numFmt w:val="bullet"/>
      <w:lvlText w:val="o"/>
      <w:lvlJc w:val="left"/>
      <w:pPr>
        <w:tabs>
          <w:tab w:val="num" w:pos="3600"/>
        </w:tabs>
        <w:ind w:left="3600" w:hanging="360"/>
      </w:pPr>
      <w:rPr>
        <w:rFonts w:ascii="Courier New" w:hAnsi="Courier New" w:hint="default"/>
      </w:rPr>
    </w:lvl>
    <w:lvl w:ilvl="5" w:tplc="95E03412">
      <w:start w:val="1"/>
      <w:numFmt w:val="bullet"/>
      <w:lvlText w:val=""/>
      <w:lvlJc w:val="left"/>
      <w:pPr>
        <w:tabs>
          <w:tab w:val="num" w:pos="4320"/>
        </w:tabs>
        <w:ind w:left="4320" w:hanging="360"/>
      </w:pPr>
      <w:rPr>
        <w:rFonts w:ascii="Wingdings" w:hAnsi="Wingdings" w:hint="default"/>
      </w:rPr>
    </w:lvl>
    <w:lvl w:ilvl="6" w:tplc="15D63474">
      <w:start w:val="1"/>
      <w:numFmt w:val="bullet"/>
      <w:lvlText w:val=""/>
      <w:lvlJc w:val="left"/>
      <w:pPr>
        <w:tabs>
          <w:tab w:val="num" w:pos="5040"/>
        </w:tabs>
        <w:ind w:left="5040" w:hanging="360"/>
      </w:pPr>
      <w:rPr>
        <w:rFonts w:ascii="Symbol" w:hAnsi="Symbol" w:hint="default"/>
      </w:rPr>
    </w:lvl>
    <w:lvl w:ilvl="7" w:tplc="9DC05F18">
      <w:start w:val="1"/>
      <w:numFmt w:val="bullet"/>
      <w:lvlText w:val="o"/>
      <w:lvlJc w:val="left"/>
      <w:pPr>
        <w:tabs>
          <w:tab w:val="num" w:pos="5760"/>
        </w:tabs>
        <w:ind w:left="5760" w:hanging="360"/>
      </w:pPr>
      <w:rPr>
        <w:rFonts w:ascii="Courier New" w:hAnsi="Courier New" w:hint="default"/>
      </w:rPr>
    </w:lvl>
    <w:lvl w:ilvl="8" w:tplc="97ECD3A2">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F57061D"/>
    <w:multiLevelType w:val="hybridMultilevel"/>
    <w:tmpl w:val="5C3E382A"/>
    <w:lvl w:ilvl="0" w:tplc="7B643676">
      <w:start w:val="1"/>
      <w:numFmt w:val="bullet"/>
      <w:pStyle w:val="32"/>
      <w:lvlText w:val=""/>
      <w:lvlJc w:val="left"/>
      <w:pPr>
        <w:ind w:left="2880" w:hanging="360"/>
      </w:pPr>
      <w:rPr>
        <w:rFonts w:ascii="Symbol" w:hAnsi="Symbol" w:hint="default"/>
      </w:rPr>
    </w:lvl>
    <w:lvl w:ilvl="1" w:tplc="CF7A3A42">
      <w:start w:val="1"/>
      <w:numFmt w:val="bullet"/>
      <w:lvlText w:val="o"/>
      <w:lvlJc w:val="left"/>
      <w:pPr>
        <w:ind w:left="3600" w:hanging="360"/>
      </w:pPr>
      <w:rPr>
        <w:rFonts w:ascii="Courier New" w:hAnsi="Courier New" w:hint="default"/>
      </w:rPr>
    </w:lvl>
    <w:lvl w:ilvl="2" w:tplc="5B100110">
      <w:start w:val="1"/>
      <w:numFmt w:val="bullet"/>
      <w:lvlText w:val=""/>
      <w:lvlJc w:val="left"/>
      <w:pPr>
        <w:ind w:left="4320" w:hanging="360"/>
      </w:pPr>
      <w:rPr>
        <w:rFonts w:ascii="Wingdings" w:hAnsi="Wingdings" w:hint="default"/>
      </w:rPr>
    </w:lvl>
    <w:lvl w:ilvl="3" w:tplc="FBE87F50">
      <w:start w:val="1"/>
      <w:numFmt w:val="bullet"/>
      <w:lvlText w:val=""/>
      <w:lvlJc w:val="left"/>
      <w:pPr>
        <w:ind w:left="5040" w:hanging="360"/>
      </w:pPr>
      <w:rPr>
        <w:rFonts w:ascii="Symbol" w:hAnsi="Symbol" w:hint="default"/>
      </w:rPr>
    </w:lvl>
    <w:lvl w:ilvl="4" w:tplc="992EED66">
      <w:start w:val="1"/>
      <w:numFmt w:val="bullet"/>
      <w:lvlText w:val="o"/>
      <w:lvlJc w:val="left"/>
      <w:pPr>
        <w:ind w:left="5760" w:hanging="360"/>
      </w:pPr>
      <w:rPr>
        <w:rFonts w:ascii="Courier New" w:hAnsi="Courier New" w:hint="default"/>
      </w:rPr>
    </w:lvl>
    <w:lvl w:ilvl="5" w:tplc="02C22E34">
      <w:start w:val="1"/>
      <w:numFmt w:val="bullet"/>
      <w:lvlText w:val=""/>
      <w:lvlJc w:val="left"/>
      <w:pPr>
        <w:ind w:left="6480" w:hanging="360"/>
      </w:pPr>
      <w:rPr>
        <w:rFonts w:ascii="Wingdings" w:hAnsi="Wingdings" w:hint="default"/>
      </w:rPr>
    </w:lvl>
    <w:lvl w:ilvl="6" w:tplc="FE00CD3C">
      <w:start w:val="1"/>
      <w:numFmt w:val="bullet"/>
      <w:lvlText w:val=""/>
      <w:lvlJc w:val="left"/>
      <w:pPr>
        <w:ind w:left="7200" w:hanging="360"/>
      </w:pPr>
      <w:rPr>
        <w:rFonts w:ascii="Symbol" w:hAnsi="Symbol" w:hint="default"/>
      </w:rPr>
    </w:lvl>
    <w:lvl w:ilvl="7" w:tplc="F0E078C2">
      <w:start w:val="1"/>
      <w:numFmt w:val="bullet"/>
      <w:lvlText w:val="o"/>
      <w:lvlJc w:val="left"/>
      <w:pPr>
        <w:ind w:left="7920" w:hanging="360"/>
      </w:pPr>
      <w:rPr>
        <w:rFonts w:ascii="Courier New" w:hAnsi="Courier New" w:hint="default"/>
      </w:rPr>
    </w:lvl>
    <w:lvl w:ilvl="8" w:tplc="0C428816">
      <w:start w:val="1"/>
      <w:numFmt w:val="bullet"/>
      <w:lvlText w:val=""/>
      <w:lvlJc w:val="left"/>
      <w:pPr>
        <w:ind w:left="8640" w:hanging="360"/>
      </w:pPr>
      <w:rPr>
        <w:rFonts w:ascii="Wingdings" w:hAnsi="Wingdings" w:hint="default"/>
      </w:rPr>
    </w:lvl>
  </w:abstractNum>
  <w:num w:numId="1" w16cid:durableId="1047998297">
    <w:abstractNumId w:val="31"/>
  </w:num>
  <w:num w:numId="2" w16cid:durableId="1015694673">
    <w:abstractNumId w:val="48"/>
  </w:num>
  <w:num w:numId="3" w16cid:durableId="1930701008">
    <w:abstractNumId w:val="13"/>
  </w:num>
  <w:num w:numId="4" w16cid:durableId="2122802738">
    <w:abstractNumId w:val="15"/>
  </w:num>
  <w:num w:numId="5" w16cid:durableId="4988428">
    <w:abstractNumId w:val="24"/>
  </w:num>
  <w:num w:numId="6" w16cid:durableId="1854764509">
    <w:abstractNumId w:val="56"/>
  </w:num>
  <w:num w:numId="7" w16cid:durableId="1785954200">
    <w:abstractNumId w:val="47"/>
  </w:num>
  <w:num w:numId="8" w16cid:durableId="218133432">
    <w:abstractNumId w:val="30"/>
  </w:num>
  <w:num w:numId="9" w16cid:durableId="873346535">
    <w:abstractNumId w:val="39"/>
  </w:num>
  <w:num w:numId="10" w16cid:durableId="1935241390">
    <w:abstractNumId w:val="60"/>
  </w:num>
  <w:num w:numId="11" w16cid:durableId="1874266546">
    <w:abstractNumId w:val="66"/>
  </w:num>
  <w:num w:numId="12" w16cid:durableId="2074115148">
    <w:abstractNumId w:val="23"/>
  </w:num>
  <w:num w:numId="13" w16cid:durableId="123011908">
    <w:abstractNumId w:val="35"/>
  </w:num>
  <w:num w:numId="14" w16cid:durableId="1307321286">
    <w:abstractNumId w:val="12"/>
  </w:num>
  <w:num w:numId="15" w16cid:durableId="322858476">
    <w:abstractNumId w:val="67"/>
  </w:num>
  <w:num w:numId="16" w16cid:durableId="1248032682">
    <w:abstractNumId w:val="55"/>
  </w:num>
  <w:num w:numId="17" w16cid:durableId="126440161">
    <w:abstractNumId w:val="46"/>
  </w:num>
  <w:num w:numId="18" w16cid:durableId="977343248">
    <w:abstractNumId w:val="54"/>
  </w:num>
  <w:num w:numId="19" w16cid:durableId="1958415535">
    <w:abstractNumId w:val="38"/>
  </w:num>
  <w:num w:numId="20" w16cid:durableId="760686871">
    <w:abstractNumId w:val="4"/>
  </w:num>
  <w:num w:numId="21" w16cid:durableId="623779359">
    <w:abstractNumId w:val="16"/>
  </w:num>
  <w:num w:numId="22" w16cid:durableId="1122312130">
    <w:abstractNumId w:val="58"/>
  </w:num>
  <w:num w:numId="23" w16cid:durableId="109786745">
    <w:abstractNumId w:val="68"/>
  </w:num>
  <w:num w:numId="24" w16cid:durableId="1291282483">
    <w:abstractNumId w:val="42"/>
  </w:num>
  <w:num w:numId="25" w16cid:durableId="814180474">
    <w:abstractNumId w:val="57"/>
  </w:num>
  <w:num w:numId="26" w16cid:durableId="580914169">
    <w:abstractNumId w:val="18"/>
  </w:num>
  <w:num w:numId="27" w16cid:durableId="382098155">
    <w:abstractNumId w:val="52"/>
  </w:num>
  <w:num w:numId="28" w16cid:durableId="1338918395">
    <w:abstractNumId w:val="49"/>
  </w:num>
  <w:num w:numId="29" w16cid:durableId="761611830">
    <w:abstractNumId w:val="26"/>
  </w:num>
  <w:num w:numId="30" w16cid:durableId="1374769187">
    <w:abstractNumId w:val="43"/>
  </w:num>
  <w:num w:numId="31" w16cid:durableId="1158694111">
    <w:abstractNumId w:val="34"/>
  </w:num>
  <w:num w:numId="32" w16cid:durableId="2032947639">
    <w:abstractNumId w:val="6"/>
  </w:num>
  <w:num w:numId="33" w16cid:durableId="1395354890">
    <w:abstractNumId w:val="25"/>
  </w:num>
  <w:num w:numId="34" w16cid:durableId="2068265054">
    <w:abstractNumId w:val="41"/>
  </w:num>
  <w:num w:numId="35" w16cid:durableId="557209839">
    <w:abstractNumId w:val="32"/>
  </w:num>
  <w:num w:numId="36" w16cid:durableId="1035930626">
    <w:abstractNumId w:val="2"/>
  </w:num>
  <w:num w:numId="37" w16cid:durableId="1858154332">
    <w:abstractNumId w:val="3"/>
  </w:num>
  <w:num w:numId="38" w16cid:durableId="180582816">
    <w:abstractNumId w:val="1"/>
  </w:num>
  <w:num w:numId="39" w16cid:durableId="827019391">
    <w:abstractNumId w:val="0"/>
  </w:num>
  <w:num w:numId="40" w16cid:durableId="150219179">
    <w:abstractNumId w:val="61"/>
  </w:num>
  <w:num w:numId="41" w16cid:durableId="925528831">
    <w:abstractNumId w:val="27"/>
  </w:num>
  <w:num w:numId="42" w16cid:durableId="534004697">
    <w:abstractNumId w:val="36"/>
  </w:num>
  <w:num w:numId="43" w16cid:durableId="1987277882">
    <w:abstractNumId w:val="29"/>
  </w:num>
  <w:num w:numId="44" w16cid:durableId="756755784">
    <w:abstractNumId w:val="40"/>
  </w:num>
  <w:num w:numId="45" w16cid:durableId="372119547">
    <w:abstractNumId w:val="22"/>
  </w:num>
  <w:num w:numId="46" w16cid:durableId="1073626015">
    <w:abstractNumId w:val="62"/>
  </w:num>
  <w:num w:numId="47" w16cid:durableId="2081828332">
    <w:abstractNumId w:val="17"/>
  </w:num>
  <w:num w:numId="48" w16cid:durableId="1593901542">
    <w:abstractNumId w:val="11"/>
  </w:num>
  <w:num w:numId="49" w16cid:durableId="85613532">
    <w:abstractNumId w:val="20"/>
  </w:num>
  <w:num w:numId="50" w16cid:durableId="674649361">
    <w:abstractNumId w:val="45"/>
  </w:num>
  <w:num w:numId="51" w16cid:durableId="537620438">
    <w:abstractNumId w:val="19"/>
  </w:num>
  <w:num w:numId="52" w16cid:durableId="1755200132">
    <w:abstractNumId w:val="5"/>
  </w:num>
  <w:num w:numId="53" w16cid:durableId="114294912">
    <w:abstractNumId w:val="53"/>
  </w:num>
  <w:num w:numId="54" w16cid:durableId="2087721338">
    <w:abstractNumId w:val="21"/>
  </w:num>
  <w:num w:numId="55" w16cid:durableId="2113746134">
    <w:abstractNumId w:val="63"/>
  </w:num>
  <w:num w:numId="56" w16cid:durableId="2036615959">
    <w:abstractNumId w:val="4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627780026">
    <w:abstractNumId w:val="50"/>
  </w:num>
  <w:num w:numId="58" w16cid:durableId="831871489">
    <w:abstractNumId w:val="51"/>
  </w:num>
  <w:num w:numId="59" w16cid:durableId="124322807">
    <w:abstractNumId w:val="28"/>
  </w:num>
  <w:num w:numId="60" w16cid:durableId="1023703878">
    <w:abstractNumId w:val="37"/>
  </w:num>
  <w:num w:numId="61" w16cid:durableId="810711637">
    <w:abstractNumId w:val="33"/>
  </w:num>
  <w:num w:numId="62" w16cid:durableId="1291936078">
    <w:abstractNumId w:val="14"/>
  </w:num>
  <w:num w:numId="63" w16cid:durableId="196355415">
    <w:abstractNumId w:val="59"/>
  </w:num>
  <w:num w:numId="64" w16cid:durableId="124810691">
    <w:abstractNumId w:val="6"/>
  </w:num>
  <w:num w:numId="65" w16cid:durableId="18823532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00807355">
    <w:abstractNumId w:val="6"/>
  </w:num>
  <w:num w:numId="67" w16cid:durableId="358701899">
    <w:abstractNumId w:val="65"/>
  </w:num>
  <w:num w:numId="68" w16cid:durableId="209100137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394205053">
    <w:abstractNumId w:val="6"/>
  </w:num>
  <w:num w:numId="70" w16cid:durableId="495531322">
    <w:abstractNumId w:val="6"/>
  </w:num>
  <w:num w:numId="71" w16cid:durableId="48772234">
    <w:abstractNumId w:val="64"/>
  </w:num>
  <w:num w:numId="72" w16cid:durableId="761603687">
    <w:abstractNumId w:val="6"/>
  </w:num>
  <w:num w:numId="73" w16cid:durableId="336857327">
    <w:abstractNumId w:val="6"/>
  </w:num>
  <w:num w:numId="74" w16cid:durableId="1789666514">
    <w:abstractNumId w:val="6"/>
  </w:num>
  <w:num w:numId="75" w16cid:durableId="984621810">
    <w:abstractNumId w:val="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ru-RU" w:vendorID="64" w:dllVersion="6" w:nlCheck="1" w:checkStyle="0"/>
  <w:activeWritingStyle w:appName="MSWord" w:lang="ru-RU"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40"/>
  <w:doNotHyphenateCaps/>
  <w:drawingGridHorizontalSpacing w:val="140"/>
  <w:displayHorizontalDrawingGridEvery w:val="0"/>
  <w:displayVerticalDrawingGridEvery w:val="0"/>
  <w:noPunctuationKerning/>
  <w:characterSpacingControl w:val="doNotCompress"/>
  <w:doNotValidateAgainstSchema/>
  <w:doNotDemarcateInvalidXml/>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BD"/>
    <w:rsid w:val="000004B1"/>
    <w:rsid w:val="00000F61"/>
    <w:rsid w:val="00003244"/>
    <w:rsid w:val="000033BB"/>
    <w:rsid w:val="00003864"/>
    <w:rsid w:val="0000395E"/>
    <w:rsid w:val="00004FDF"/>
    <w:rsid w:val="00005DD7"/>
    <w:rsid w:val="00006855"/>
    <w:rsid w:val="00010468"/>
    <w:rsid w:val="00010C37"/>
    <w:rsid w:val="00011D58"/>
    <w:rsid w:val="00013758"/>
    <w:rsid w:val="0001384F"/>
    <w:rsid w:val="00015F65"/>
    <w:rsid w:val="0001624A"/>
    <w:rsid w:val="00016726"/>
    <w:rsid w:val="00016F74"/>
    <w:rsid w:val="00017684"/>
    <w:rsid w:val="00020F0A"/>
    <w:rsid w:val="0002247D"/>
    <w:rsid w:val="00022C60"/>
    <w:rsid w:val="00022FEA"/>
    <w:rsid w:val="000246EC"/>
    <w:rsid w:val="000249A7"/>
    <w:rsid w:val="00024D13"/>
    <w:rsid w:val="00024D17"/>
    <w:rsid w:val="00024F65"/>
    <w:rsid w:val="000252BF"/>
    <w:rsid w:val="00025415"/>
    <w:rsid w:val="000270CC"/>
    <w:rsid w:val="00027115"/>
    <w:rsid w:val="00027377"/>
    <w:rsid w:val="0002766C"/>
    <w:rsid w:val="0002774C"/>
    <w:rsid w:val="00027B38"/>
    <w:rsid w:val="00031CEE"/>
    <w:rsid w:val="000331ED"/>
    <w:rsid w:val="000332C1"/>
    <w:rsid w:val="00033C56"/>
    <w:rsid w:val="00033F85"/>
    <w:rsid w:val="00034511"/>
    <w:rsid w:val="000349D5"/>
    <w:rsid w:val="00034D30"/>
    <w:rsid w:val="00034D35"/>
    <w:rsid w:val="00035A87"/>
    <w:rsid w:val="00036411"/>
    <w:rsid w:val="00036513"/>
    <w:rsid w:val="00040464"/>
    <w:rsid w:val="00040F8F"/>
    <w:rsid w:val="00041A59"/>
    <w:rsid w:val="00042326"/>
    <w:rsid w:val="000427F1"/>
    <w:rsid w:val="00043344"/>
    <w:rsid w:val="0004357F"/>
    <w:rsid w:val="00044191"/>
    <w:rsid w:val="00044E38"/>
    <w:rsid w:val="000465C1"/>
    <w:rsid w:val="00047339"/>
    <w:rsid w:val="000475CA"/>
    <w:rsid w:val="000476D2"/>
    <w:rsid w:val="000505BB"/>
    <w:rsid w:val="00051130"/>
    <w:rsid w:val="000514AD"/>
    <w:rsid w:val="00051C6F"/>
    <w:rsid w:val="00051D26"/>
    <w:rsid w:val="00052F16"/>
    <w:rsid w:val="00052F4F"/>
    <w:rsid w:val="00054615"/>
    <w:rsid w:val="00054B65"/>
    <w:rsid w:val="000554B5"/>
    <w:rsid w:val="0005609E"/>
    <w:rsid w:val="0005610D"/>
    <w:rsid w:val="00056590"/>
    <w:rsid w:val="00056FA5"/>
    <w:rsid w:val="00057B08"/>
    <w:rsid w:val="000600F3"/>
    <w:rsid w:val="00060117"/>
    <w:rsid w:val="00060F25"/>
    <w:rsid w:val="000613E9"/>
    <w:rsid w:val="0006150E"/>
    <w:rsid w:val="00062FE5"/>
    <w:rsid w:val="0006347C"/>
    <w:rsid w:val="00064C77"/>
    <w:rsid w:val="00065472"/>
    <w:rsid w:val="00065785"/>
    <w:rsid w:val="00066108"/>
    <w:rsid w:val="0006720D"/>
    <w:rsid w:val="00067A87"/>
    <w:rsid w:val="00070D71"/>
    <w:rsid w:val="00071BD9"/>
    <w:rsid w:val="0007225F"/>
    <w:rsid w:val="00072405"/>
    <w:rsid w:val="00072E2F"/>
    <w:rsid w:val="00073273"/>
    <w:rsid w:val="00073472"/>
    <w:rsid w:val="00073557"/>
    <w:rsid w:val="000736D6"/>
    <w:rsid w:val="000741FA"/>
    <w:rsid w:val="0007489D"/>
    <w:rsid w:val="00074D03"/>
    <w:rsid w:val="0007667C"/>
    <w:rsid w:val="000772DD"/>
    <w:rsid w:val="00077970"/>
    <w:rsid w:val="00077C46"/>
    <w:rsid w:val="000808F5"/>
    <w:rsid w:val="000819E4"/>
    <w:rsid w:val="00081A22"/>
    <w:rsid w:val="00081C3F"/>
    <w:rsid w:val="00081F47"/>
    <w:rsid w:val="0008283C"/>
    <w:rsid w:val="00082B3B"/>
    <w:rsid w:val="00082E9E"/>
    <w:rsid w:val="00083568"/>
    <w:rsid w:val="0008451C"/>
    <w:rsid w:val="0008493C"/>
    <w:rsid w:val="00085952"/>
    <w:rsid w:val="00087144"/>
    <w:rsid w:val="00090B74"/>
    <w:rsid w:val="000912A5"/>
    <w:rsid w:val="00093312"/>
    <w:rsid w:val="00093434"/>
    <w:rsid w:val="00093DAF"/>
    <w:rsid w:val="00094227"/>
    <w:rsid w:val="000946C5"/>
    <w:rsid w:val="00094A60"/>
    <w:rsid w:val="00095E78"/>
    <w:rsid w:val="000A0AF0"/>
    <w:rsid w:val="000A0E58"/>
    <w:rsid w:val="000A14E6"/>
    <w:rsid w:val="000A25EC"/>
    <w:rsid w:val="000A394A"/>
    <w:rsid w:val="000A398D"/>
    <w:rsid w:val="000A489D"/>
    <w:rsid w:val="000A60DA"/>
    <w:rsid w:val="000A62CE"/>
    <w:rsid w:val="000A70DC"/>
    <w:rsid w:val="000A716B"/>
    <w:rsid w:val="000A7334"/>
    <w:rsid w:val="000A7B55"/>
    <w:rsid w:val="000B071C"/>
    <w:rsid w:val="000B08D0"/>
    <w:rsid w:val="000B0FD5"/>
    <w:rsid w:val="000B208F"/>
    <w:rsid w:val="000B231E"/>
    <w:rsid w:val="000B2582"/>
    <w:rsid w:val="000B296E"/>
    <w:rsid w:val="000B65D7"/>
    <w:rsid w:val="000C0B16"/>
    <w:rsid w:val="000C149A"/>
    <w:rsid w:val="000C1F33"/>
    <w:rsid w:val="000C3F13"/>
    <w:rsid w:val="000C4B22"/>
    <w:rsid w:val="000C4C77"/>
    <w:rsid w:val="000C53CE"/>
    <w:rsid w:val="000C56C6"/>
    <w:rsid w:val="000C5859"/>
    <w:rsid w:val="000C6030"/>
    <w:rsid w:val="000C7134"/>
    <w:rsid w:val="000D0744"/>
    <w:rsid w:val="000D137F"/>
    <w:rsid w:val="000D1633"/>
    <w:rsid w:val="000D1DEF"/>
    <w:rsid w:val="000D2752"/>
    <w:rsid w:val="000D36C6"/>
    <w:rsid w:val="000D3F42"/>
    <w:rsid w:val="000D452F"/>
    <w:rsid w:val="000D473E"/>
    <w:rsid w:val="000D4ADC"/>
    <w:rsid w:val="000D4FC2"/>
    <w:rsid w:val="000D5DE9"/>
    <w:rsid w:val="000D5F01"/>
    <w:rsid w:val="000D5F5B"/>
    <w:rsid w:val="000D6244"/>
    <w:rsid w:val="000D6ABB"/>
    <w:rsid w:val="000D7346"/>
    <w:rsid w:val="000D7ED4"/>
    <w:rsid w:val="000E0C21"/>
    <w:rsid w:val="000E0F49"/>
    <w:rsid w:val="000E1DCE"/>
    <w:rsid w:val="000E2587"/>
    <w:rsid w:val="000E31BD"/>
    <w:rsid w:val="000E3DC8"/>
    <w:rsid w:val="000E3E26"/>
    <w:rsid w:val="000E40FF"/>
    <w:rsid w:val="000E4F50"/>
    <w:rsid w:val="000E4FC0"/>
    <w:rsid w:val="000E52BB"/>
    <w:rsid w:val="000E5A7E"/>
    <w:rsid w:val="000E5B5B"/>
    <w:rsid w:val="000E6984"/>
    <w:rsid w:val="000F0530"/>
    <w:rsid w:val="000F0ADF"/>
    <w:rsid w:val="000F1380"/>
    <w:rsid w:val="000F1B18"/>
    <w:rsid w:val="000F1ECB"/>
    <w:rsid w:val="000F278E"/>
    <w:rsid w:val="000F28EE"/>
    <w:rsid w:val="000F376B"/>
    <w:rsid w:val="000F4158"/>
    <w:rsid w:val="000F4FAF"/>
    <w:rsid w:val="000F4FDE"/>
    <w:rsid w:val="000F771E"/>
    <w:rsid w:val="00100D67"/>
    <w:rsid w:val="001039FD"/>
    <w:rsid w:val="00103A78"/>
    <w:rsid w:val="00103FD7"/>
    <w:rsid w:val="001061A1"/>
    <w:rsid w:val="00107460"/>
    <w:rsid w:val="0011058B"/>
    <w:rsid w:val="00110B5D"/>
    <w:rsid w:val="00111C14"/>
    <w:rsid w:val="001122F5"/>
    <w:rsid w:val="0011253B"/>
    <w:rsid w:val="00112603"/>
    <w:rsid w:val="001138EB"/>
    <w:rsid w:val="00113B28"/>
    <w:rsid w:val="00114541"/>
    <w:rsid w:val="00114DF5"/>
    <w:rsid w:val="00114F46"/>
    <w:rsid w:val="001151BC"/>
    <w:rsid w:val="00116139"/>
    <w:rsid w:val="001163E4"/>
    <w:rsid w:val="00116D35"/>
    <w:rsid w:val="00116E29"/>
    <w:rsid w:val="00120612"/>
    <w:rsid w:val="0012082D"/>
    <w:rsid w:val="00120C6D"/>
    <w:rsid w:val="0012143B"/>
    <w:rsid w:val="001215FF"/>
    <w:rsid w:val="001216F8"/>
    <w:rsid w:val="00121906"/>
    <w:rsid w:val="00122050"/>
    <w:rsid w:val="00122904"/>
    <w:rsid w:val="00122D1C"/>
    <w:rsid w:val="00126797"/>
    <w:rsid w:val="001268CD"/>
    <w:rsid w:val="0012727F"/>
    <w:rsid w:val="00127AA3"/>
    <w:rsid w:val="00127C2D"/>
    <w:rsid w:val="00127EBF"/>
    <w:rsid w:val="00127F3E"/>
    <w:rsid w:val="001305F4"/>
    <w:rsid w:val="00131599"/>
    <w:rsid w:val="001328A5"/>
    <w:rsid w:val="00132CDE"/>
    <w:rsid w:val="00134BEF"/>
    <w:rsid w:val="0013552A"/>
    <w:rsid w:val="00136055"/>
    <w:rsid w:val="0013720E"/>
    <w:rsid w:val="00137550"/>
    <w:rsid w:val="00141D2C"/>
    <w:rsid w:val="00141EE3"/>
    <w:rsid w:val="001427EB"/>
    <w:rsid w:val="001435C6"/>
    <w:rsid w:val="00145818"/>
    <w:rsid w:val="00145C29"/>
    <w:rsid w:val="00145F7E"/>
    <w:rsid w:val="001463A6"/>
    <w:rsid w:val="00146411"/>
    <w:rsid w:val="001468DB"/>
    <w:rsid w:val="0014690D"/>
    <w:rsid w:val="00147024"/>
    <w:rsid w:val="00147461"/>
    <w:rsid w:val="00147581"/>
    <w:rsid w:val="00147A8A"/>
    <w:rsid w:val="00147AC3"/>
    <w:rsid w:val="00147B7F"/>
    <w:rsid w:val="00147C73"/>
    <w:rsid w:val="00151823"/>
    <w:rsid w:val="00151C76"/>
    <w:rsid w:val="001524FF"/>
    <w:rsid w:val="00154D88"/>
    <w:rsid w:val="001553EE"/>
    <w:rsid w:val="001576AD"/>
    <w:rsid w:val="00157B76"/>
    <w:rsid w:val="00160A22"/>
    <w:rsid w:val="00160CAA"/>
    <w:rsid w:val="001617E7"/>
    <w:rsid w:val="001623D4"/>
    <w:rsid w:val="00162695"/>
    <w:rsid w:val="001633AE"/>
    <w:rsid w:val="00164138"/>
    <w:rsid w:val="0016429B"/>
    <w:rsid w:val="0016481D"/>
    <w:rsid w:val="001649AC"/>
    <w:rsid w:val="001653CA"/>
    <w:rsid w:val="00165A18"/>
    <w:rsid w:val="00165F7B"/>
    <w:rsid w:val="00166650"/>
    <w:rsid w:val="00166BD7"/>
    <w:rsid w:val="00167B6C"/>
    <w:rsid w:val="00167C1A"/>
    <w:rsid w:val="001701D9"/>
    <w:rsid w:val="00170F4B"/>
    <w:rsid w:val="0017134E"/>
    <w:rsid w:val="00171529"/>
    <w:rsid w:val="0017258F"/>
    <w:rsid w:val="00172A19"/>
    <w:rsid w:val="00173E58"/>
    <w:rsid w:val="001741CC"/>
    <w:rsid w:val="00174638"/>
    <w:rsid w:val="00174A02"/>
    <w:rsid w:val="00174CFD"/>
    <w:rsid w:val="00175491"/>
    <w:rsid w:val="0017576D"/>
    <w:rsid w:val="0017607A"/>
    <w:rsid w:val="00176A47"/>
    <w:rsid w:val="001772D6"/>
    <w:rsid w:val="00177467"/>
    <w:rsid w:val="001774D6"/>
    <w:rsid w:val="001809E6"/>
    <w:rsid w:val="00181DD6"/>
    <w:rsid w:val="00182D72"/>
    <w:rsid w:val="00184CB0"/>
    <w:rsid w:val="00184CB3"/>
    <w:rsid w:val="00184D22"/>
    <w:rsid w:val="0018509C"/>
    <w:rsid w:val="00185B68"/>
    <w:rsid w:val="00187096"/>
    <w:rsid w:val="00187108"/>
    <w:rsid w:val="0018750E"/>
    <w:rsid w:val="00187B61"/>
    <w:rsid w:val="00187C82"/>
    <w:rsid w:val="00190D59"/>
    <w:rsid w:val="001922E5"/>
    <w:rsid w:val="0019280F"/>
    <w:rsid w:val="001932D7"/>
    <w:rsid w:val="001942CA"/>
    <w:rsid w:val="00194ADC"/>
    <w:rsid w:val="00194B8B"/>
    <w:rsid w:val="00194D91"/>
    <w:rsid w:val="001954FC"/>
    <w:rsid w:val="0019592A"/>
    <w:rsid w:val="00196940"/>
    <w:rsid w:val="00197810"/>
    <w:rsid w:val="00197A42"/>
    <w:rsid w:val="001A04AD"/>
    <w:rsid w:val="001A09FF"/>
    <w:rsid w:val="001A182B"/>
    <w:rsid w:val="001A3809"/>
    <w:rsid w:val="001A3884"/>
    <w:rsid w:val="001A475C"/>
    <w:rsid w:val="001A4A6E"/>
    <w:rsid w:val="001A550D"/>
    <w:rsid w:val="001A60EE"/>
    <w:rsid w:val="001A65F3"/>
    <w:rsid w:val="001A6892"/>
    <w:rsid w:val="001A6CC3"/>
    <w:rsid w:val="001B0E56"/>
    <w:rsid w:val="001B0F56"/>
    <w:rsid w:val="001B0FBE"/>
    <w:rsid w:val="001B3E0E"/>
    <w:rsid w:val="001B484A"/>
    <w:rsid w:val="001B5335"/>
    <w:rsid w:val="001B5B7D"/>
    <w:rsid w:val="001B5DEE"/>
    <w:rsid w:val="001B5F88"/>
    <w:rsid w:val="001B6BB7"/>
    <w:rsid w:val="001B7D35"/>
    <w:rsid w:val="001C127A"/>
    <w:rsid w:val="001C1398"/>
    <w:rsid w:val="001C173F"/>
    <w:rsid w:val="001C2247"/>
    <w:rsid w:val="001C2789"/>
    <w:rsid w:val="001C37EA"/>
    <w:rsid w:val="001C48E7"/>
    <w:rsid w:val="001C4D2E"/>
    <w:rsid w:val="001C4E1E"/>
    <w:rsid w:val="001C5599"/>
    <w:rsid w:val="001C58E2"/>
    <w:rsid w:val="001C67BB"/>
    <w:rsid w:val="001C71A8"/>
    <w:rsid w:val="001D1FB1"/>
    <w:rsid w:val="001D2C01"/>
    <w:rsid w:val="001D3FC0"/>
    <w:rsid w:val="001D4354"/>
    <w:rsid w:val="001D4ADC"/>
    <w:rsid w:val="001D55AB"/>
    <w:rsid w:val="001D628F"/>
    <w:rsid w:val="001D64CF"/>
    <w:rsid w:val="001D6C49"/>
    <w:rsid w:val="001D794D"/>
    <w:rsid w:val="001D7BB1"/>
    <w:rsid w:val="001E0340"/>
    <w:rsid w:val="001E121E"/>
    <w:rsid w:val="001E14F6"/>
    <w:rsid w:val="001E1BE1"/>
    <w:rsid w:val="001E1FF9"/>
    <w:rsid w:val="001E2564"/>
    <w:rsid w:val="001E2B11"/>
    <w:rsid w:val="001E3504"/>
    <w:rsid w:val="001E3A3E"/>
    <w:rsid w:val="001E3B13"/>
    <w:rsid w:val="001E4BC3"/>
    <w:rsid w:val="001E56FE"/>
    <w:rsid w:val="001E6173"/>
    <w:rsid w:val="001E6236"/>
    <w:rsid w:val="001E693F"/>
    <w:rsid w:val="001E70C6"/>
    <w:rsid w:val="001E7493"/>
    <w:rsid w:val="001E799C"/>
    <w:rsid w:val="001F019B"/>
    <w:rsid w:val="001F0861"/>
    <w:rsid w:val="001F0C09"/>
    <w:rsid w:val="001F1CC7"/>
    <w:rsid w:val="001F214E"/>
    <w:rsid w:val="001F4188"/>
    <w:rsid w:val="001F5BFC"/>
    <w:rsid w:val="001F7D48"/>
    <w:rsid w:val="00200CCE"/>
    <w:rsid w:val="00200F75"/>
    <w:rsid w:val="00201A67"/>
    <w:rsid w:val="00201A94"/>
    <w:rsid w:val="0020211A"/>
    <w:rsid w:val="00202500"/>
    <w:rsid w:val="00202D32"/>
    <w:rsid w:val="002051EC"/>
    <w:rsid w:val="00205972"/>
    <w:rsid w:val="00206104"/>
    <w:rsid w:val="00207191"/>
    <w:rsid w:val="002074FC"/>
    <w:rsid w:val="0020757E"/>
    <w:rsid w:val="0020790B"/>
    <w:rsid w:val="00207958"/>
    <w:rsid w:val="002103FA"/>
    <w:rsid w:val="002105BE"/>
    <w:rsid w:val="00212037"/>
    <w:rsid w:val="00212146"/>
    <w:rsid w:val="0021314A"/>
    <w:rsid w:val="00213641"/>
    <w:rsid w:val="002138B6"/>
    <w:rsid w:val="002141F9"/>
    <w:rsid w:val="00214C29"/>
    <w:rsid w:val="00215FD3"/>
    <w:rsid w:val="002160AC"/>
    <w:rsid w:val="002208E9"/>
    <w:rsid w:val="00221387"/>
    <w:rsid w:val="00221486"/>
    <w:rsid w:val="002221A7"/>
    <w:rsid w:val="00223400"/>
    <w:rsid w:val="00223DEA"/>
    <w:rsid w:val="00224A54"/>
    <w:rsid w:val="00224B1F"/>
    <w:rsid w:val="00224F70"/>
    <w:rsid w:val="00224FC0"/>
    <w:rsid w:val="0022539F"/>
    <w:rsid w:val="002254C1"/>
    <w:rsid w:val="002259AC"/>
    <w:rsid w:val="002260CE"/>
    <w:rsid w:val="00226E44"/>
    <w:rsid w:val="00227304"/>
    <w:rsid w:val="00227704"/>
    <w:rsid w:val="00227D1E"/>
    <w:rsid w:val="002302A0"/>
    <w:rsid w:val="0023120D"/>
    <w:rsid w:val="00231457"/>
    <w:rsid w:val="00231D78"/>
    <w:rsid w:val="00231DC9"/>
    <w:rsid w:val="00232177"/>
    <w:rsid w:val="00234238"/>
    <w:rsid w:val="0023459A"/>
    <w:rsid w:val="00234C92"/>
    <w:rsid w:val="00234DE2"/>
    <w:rsid w:val="00234ED8"/>
    <w:rsid w:val="00235074"/>
    <w:rsid w:val="0023689A"/>
    <w:rsid w:val="002376BC"/>
    <w:rsid w:val="00237DF5"/>
    <w:rsid w:val="00240207"/>
    <w:rsid w:val="00240F95"/>
    <w:rsid w:val="0024188E"/>
    <w:rsid w:val="00241ADE"/>
    <w:rsid w:val="00241CFA"/>
    <w:rsid w:val="00242392"/>
    <w:rsid w:val="0024380F"/>
    <w:rsid w:val="0024477B"/>
    <w:rsid w:val="00244AE8"/>
    <w:rsid w:val="002450DF"/>
    <w:rsid w:val="0024566C"/>
    <w:rsid w:val="00246202"/>
    <w:rsid w:val="00247AD2"/>
    <w:rsid w:val="00247DF0"/>
    <w:rsid w:val="0025007F"/>
    <w:rsid w:val="0025013D"/>
    <w:rsid w:val="00250665"/>
    <w:rsid w:val="0025070E"/>
    <w:rsid w:val="00251DC8"/>
    <w:rsid w:val="002523AC"/>
    <w:rsid w:val="00252DE9"/>
    <w:rsid w:val="0025457C"/>
    <w:rsid w:val="00254D3D"/>
    <w:rsid w:val="00255042"/>
    <w:rsid w:val="002559C3"/>
    <w:rsid w:val="00255E1B"/>
    <w:rsid w:val="00255F15"/>
    <w:rsid w:val="00256754"/>
    <w:rsid w:val="00257755"/>
    <w:rsid w:val="00257A98"/>
    <w:rsid w:val="002603CD"/>
    <w:rsid w:val="00261068"/>
    <w:rsid w:val="002619FB"/>
    <w:rsid w:val="002620CB"/>
    <w:rsid w:val="00262717"/>
    <w:rsid w:val="00263278"/>
    <w:rsid w:val="00263BDC"/>
    <w:rsid w:val="0026410B"/>
    <w:rsid w:val="002648C4"/>
    <w:rsid w:val="0026723A"/>
    <w:rsid w:val="00267EAF"/>
    <w:rsid w:val="002705AC"/>
    <w:rsid w:val="00270995"/>
    <w:rsid w:val="00270BE6"/>
    <w:rsid w:val="00272777"/>
    <w:rsid w:val="00272F22"/>
    <w:rsid w:val="00272F5E"/>
    <w:rsid w:val="00273427"/>
    <w:rsid w:val="00273BDB"/>
    <w:rsid w:val="00273E23"/>
    <w:rsid w:val="00274A86"/>
    <w:rsid w:val="00274B5A"/>
    <w:rsid w:val="0027548E"/>
    <w:rsid w:val="00276450"/>
    <w:rsid w:val="002766ED"/>
    <w:rsid w:val="00276C18"/>
    <w:rsid w:val="00276E8C"/>
    <w:rsid w:val="002801C5"/>
    <w:rsid w:val="0028138A"/>
    <w:rsid w:val="00281938"/>
    <w:rsid w:val="00281AD6"/>
    <w:rsid w:val="00283129"/>
    <w:rsid w:val="00283227"/>
    <w:rsid w:val="0028451F"/>
    <w:rsid w:val="00284E88"/>
    <w:rsid w:val="00285769"/>
    <w:rsid w:val="00285EC8"/>
    <w:rsid w:val="00287294"/>
    <w:rsid w:val="00287886"/>
    <w:rsid w:val="0029041F"/>
    <w:rsid w:val="00291451"/>
    <w:rsid w:val="002925FC"/>
    <w:rsid w:val="00292FFA"/>
    <w:rsid w:val="002933A8"/>
    <w:rsid w:val="002939A8"/>
    <w:rsid w:val="00295695"/>
    <w:rsid w:val="00295A09"/>
    <w:rsid w:val="00295E07"/>
    <w:rsid w:val="00296D38"/>
    <w:rsid w:val="002A0145"/>
    <w:rsid w:val="002A0A4D"/>
    <w:rsid w:val="002A0F02"/>
    <w:rsid w:val="002A2266"/>
    <w:rsid w:val="002A377F"/>
    <w:rsid w:val="002A3AF9"/>
    <w:rsid w:val="002A470B"/>
    <w:rsid w:val="002A4D7D"/>
    <w:rsid w:val="002A5566"/>
    <w:rsid w:val="002A5A8E"/>
    <w:rsid w:val="002A6B49"/>
    <w:rsid w:val="002B0226"/>
    <w:rsid w:val="002B0472"/>
    <w:rsid w:val="002B06A1"/>
    <w:rsid w:val="002B1234"/>
    <w:rsid w:val="002B1517"/>
    <w:rsid w:val="002B1DAA"/>
    <w:rsid w:val="002B2751"/>
    <w:rsid w:val="002B283A"/>
    <w:rsid w:val="002B469C"/>
    <w:rsid w:val="002B4B49"/>
    <w:rsid w:val="002B4C7B"/>
    <w:rsid w:val="002B4FC7"/>
    <w:rsid w:val="002B660C"/>
    <w:rsid w:val="002B6BC5"/>
    <w:rsid w:val="002B6D9A"/>
    <w:rsid w:val="002B74B4"/>
    <w:rsid w:val="002B7531"/>
    <w:rsid w:val="002B774C"/>
    <w:rsid w:val="002B7AB4"/>
    <w:rsid w:val="002C0817"/>
    <w:rsid w:val="002C24B3"/>
    <w:rsid w:val="002C2F39"/>
    <w:rsid w:val="002C3C5A"/>
    <w:rsid w:val="002C455B"/>
    <w:rsid w:val="002C4CDF"/>
    <w:rsid w:val="002C51B3"/>
    <w:rsid w:val="002C73E7"/>
    <w:rsid w:val="002C75C6"/>
    <w:rsid w:val="002C7837"/>
    <w:rsid w:val="002C7C59"/>
    <w:rsid w:val="002D0019"/>
    <w:rsid w:val="002D19D5"/>
    <w:rsid w:val="002D2496"/>
    <w:rsid w:val="002D2654"/>
    <w:rsid w:val="002D2DB5"/>
    <w:rsid w:val="002D41C4"/>
    <w:rsid w:val="002D46C5"/>
    <w:rsid w:val="002D487A"/>
    <w:rsid w:val="002D4F4C"/>
    <w:rsid w:val="002E056B"/>
    <w:rsid w:val="002E2E65"/>
    <w:rsid w:val="002E31D9"/>
    <w:rsid w:val="002E5EA7"/>
    <w:rsid w:val="002E6886"/>
    <w:rsid w:val="002E6D43"/>
    <w:rsid w:val="002E7BD2"/>
    <w:rsid w:val="002F017C"/>
    <w:rsid w:val="002F100B"/>
    <w:rsid w:val="002F1F23"/>
    <w:rsid w:val="002F25B4"/>
    <w:rsid w:val="002F2B35"/>
    <w:rsid w:val="002F466B"/>
    <w:rsid w:val="002F4757"/>
    <w:rsid w:val="002F47D2"/>
    <w:rsid w:val="002F5B35"/>
    <w:rsid w:val="002F6C44"/>
    <w:rsid w:val="002F6FDB"/>
    <w:rsid w:val="003006A8"/>
    <w:rsid w:val="00300CCF"/>
    <w:rsid w:val="00301388"/>
    <w:rsid w:val="003016BB"/>
    <w:rsid w:val="00301F43"/>
    <w:rsid w:val="00302B72"/>
    <w:rsid w:val="00302F4D"/>
    <w:rsid w:val="003035B8"/>
    <w:rsid w:val="00303C61"/>
    <w:rsid w:val="003059FA"/>
    <w:rsid w:val="00305BAE"/>
    <w:rsid w:val="00305C19"/>
    <w:rsid w:val="003062BC"/>
    <w:rsid w:val="00306775"/>
    <w:rsid w:val="00306BB1"/>
    <w:rsid w:val="00310083"/>
    <w:rsid w:val="003107CE"/>
    <w:rsid w:val="0031105E"/>
    <w:rsid w:val="00311C76"/>
    <w:rsid w:val="003126B2"/>
    <w:rsid w:val="00312CB1"/>
    <w:rsid w:val="00312EE4"/>
    <w:rsid w:val="0031322B"/>
    <w:rsid w:val="00313ED1"/>
    <w:rsid w:val="0031477C"/>
    <w:rsid w:val="0031493A"/>
    <w:rsid w:val="00314CD2"/>
    <w:rsid w:val="00314EF4"/>
    <w:rsid w:val="00315297"/>
    <w:rsid w:val="0031738F"/>
    <w:rsid w:val="00317FC3"/>
    <w:rsid w:val="00320540"/>
    <w:rsid w:val="003214DF"/>
    <w:rsid w:val="003216E8"/>
    <w:rsid w:val="00321FC1"/>
    <w:rsid w:val="00322EFB"/>
    <w:rsid w:val="00323218"/>
    <w:rsid w:val="00324937"/>
    <w:rsid w:val="00325AA9"/>
    <w:rsid w:val="00325B07"/>
    <w:rsid w:val="00325E6C"/>
    <w:rsid w:val="00325F45"/>
    <w:rsid w:val="00326459"/>
    <w:rsid w:val="00326903"/>
    <w:rsid w:val="00326BCC"/>
    <w:rsid w:val="00326D0C"/>
    <w:rsid w:val="003310E5"/>
    <w:rsid w:val="00331959"/>
    <w:rsid w:val="0033197D"/>
    <w:rsid w:val="003324CC"/>
    <w:rsid w:val="00332C2E"/>
    <w:rsid w:val="003336AC"/>
    <w:rsid w:val="00334EFE"/>
    <w:rsid w:val="0033505E"/>
    <w:rsid w:val="00336238"/>
    <w:rsid w:val="0033691B"/>
    <w:rsid w:val="00337EBF"/>
    <w:rsid w:val="003403C5"/>
    <w:rsid w:val="00340CD2"/>
    <w:rsid w:val="00340E68"/>
    <w:rsid w:val="003411BA"/>
    <w:rsid w:val="00341205"/>
    <w:rsid w:val="00341B95"/>
    <w:rsid w:val="0034271F"/>
    <w:rsid w:val="00343312"/>
    <w:rsid w:val="0034375B"/>
    <w:rsid w:val="003445E0"/>
    <w:rsid w:val="00345D63"/>
    <w:rsid w:val="00345DD0"/>
    <w:rsid w:val="00346367"/>
    <w:rsid w:val="003467C1"/>
    <w:rsid w:val="003473C3"/>
    <w:rsid w:val="0035008C"/>
    <w:rsid w:val="00350410"/>
    <w:rsid w:val="00350460"/>
    <w:rsid w:val="00350536"/>
    <w:rsid w:val="00351236"/>
    <w:rsid w:val="003512E4"/>
    <w:rsid w:val="0035218E"/>
    <w:rsid w:val="0035294D"/>
    <w:rsid w:val="00352E12"/>
    <w:rsid w:val="00353F34"/>
    <w:rsid w:val="003549E3"/>
    <w:rsid w:val="00354F20"/>
    <w:rsid w:val="00356021"/>
    <w:rsid w:val="003563E6"/>
    <w:rsid w:val="00357080"/>
    <w:rsid w:val="003574DF"/>
    <w:rsid w:val="00360865"/>
    <w:rsid w:val="00361382"/>
    <w:rsid w:val="003621DE"/>
    <w:rsid w:val="00362272"/>
    <w:rsid w:val="00362473"/>
    <w:rsid w:val="0036400A"/>
    <w:rsid w:val="003646C7"/>
    <w:rsid w:val="00364721"/>
    <w:rsid w:val="00364E4E"/>
    <w:rsid w:val="003659F7"/>
    <w:rsid w:val="003675D9"/>
    <w:rsid w:val="00367E11"/>
    <w:rsid w:val="00370783"/>
    <w:rsid w:val="003712A2"/>
    <w:rsid w:val="0037218B"/>
    <w:rsid w:val="00373607"/>
    <w:rsid w:val="003736AA"/>
    <w:rsid w:val="00373703"/>
    <w:rsid w:val="003753D7"/>
    <w:rsid w:val="00375941"/>
    <w:rsid w:val="00375D47"/>
    <w:rsid w:val="00375EA3"/>
    <w:rsid w:val="003762C5"/>
    <w:rsid w:val="00377545"/>
    <w:rsid w:val="003775A7"/>
    <w:rsid w:val="0037795A"/>
    <w:rsid w:val="00377CC5"/>
    <w:rsid w:val="00380416"/>
    <w:rsid w:val="00380DB1"/>
    <w:rsid w:val="00381635"/>
    <w:rsid w:val="003822F4"/>
    <w:rsid w:val="00382F93"/>
    <w:rsid w:val="003839C6"/>
    <w:rsid w:val="00383CDA"/>
    <w:rsid w:val="00384604"/>
    <w:rsid w:val="00384DD0"/>
    <w:rsid w:val="003861F7"/>
    <w:rsid w:val="003876D1"/>
    <w:rsid w:val="00387C6F"/>
    <w:rsid w:val="00390872"/>
    <w:rsid w:val="00391956"/>
    <w:rsid w:val="00392081"/>
    <w:rsid w:val="0039282F"/>
    <w:rsid w:val="00392BA5"/>
    <w:rsid w:val="00393A36"/>
    <w:rsid w:val="00393C60"/>
    <w:rsid w:val="00394B31"/>
    <w:rsid w:val="00396188"/>
    <w:rsid w:val="00396344"/>
    <w:rsid w:val="003976C8"/>
    <w:rsid w:val="003A076F"/>
    <w:rsid w:val="003A1285"/>
    <w:rsid w:val="003A1742"/>
    <w:rsid w:val="003A20D4"/>
    <w:rsid w:val="003A2177"/>
    <w:rsid w:val="003A2591"/>
    <w:rsid w:val="003A2D5C"/>
    <w:rsid w:val="003A31AF"/>
    <w:rsid w:val="003A31BA"/>
    <w:rsid w:val="003A354A"/>
    <w:rsid w:val="003A35BC"/>
    <w:rsid w:val="003A3CD4"/>
    <w:rsid w:val="003A3D51"/>
    <w:rsid w:val="003A4372"/>
    <w:rsid w:val="003A4605"/>
    <w:rsid w:val="003A4676"/>
    <w:rsid w:val="003A4AC6"/>
    <w:rsid w:val="003A4B0C"/>
    <w:rsid w:val="003A4FC9"/>
    <w:rsid w:val="003A52F0"/>
    <w:rsid w:val="003A54D7"/>
    <w:rsid w:val="003A5687"/>
    <w:rsid w:val="003A5E20"/>
    <w:rsid w:val="003A61B1"/>
    <w:rsid w:val="003A745E"/>
    <w:rsid w:val="003A7F54"/>
    <w:rsid w:val="003B032E"/>
    <w:rsid w:val="003B048B"/>
    <w:rsid w:val="003B1E17"/>
    <w:rsid w:val="003B25DC"/>
    <w:rsid w:val="003B2E90"/>
    <w:rsid w:val="003B3C11"/>
    <w:rsid w:val="003B4EE1"/>
    <w:rsid w:val="003B4F80"/>
    <w:rsid w:val="003B6A3E"/>
    <w:rsid w:val="003B7858"/>
    <w:rsid w:val="003C08FF"/>
    <w:rsid w:val="003C2D6D"/>
    <w:rsid w:val="003C2EAD"/>
    <w:rsid w:val="003C2F98"/>
    <w:rsid w:val="003C331C"/>
    <w:rsid w:val="003C34C9"/>
    <w:rsid w:val="003C4B34"/>
    <w:rsid w:val="003C5099"/>
    <w:rsid w:val="003C5E13"/>
    <w:rsid w:val="003C6432"/>
    <w:rsid w:val="003C6744"/>
    <w:rsid w:val="003C6B6F"/>
    <w:rsid w:val="003D0132"/>
    <w:rsid w:val="003D0685"/>
    <w:rsid w:val="003D0EAF"/>
    <w:rsid w:val="003D1138"/>
    <w:rsid w:val="003D1714"/>
    <w:rsid w:val="003D208E"/>
    <w:rsid w:val="003D26A3"/>
    <w:rsid w:val="003D2A3C"/>
    <w:rsid w:val="003D3050"/>
    <w:rsid w:val="003D34CF"/>
    <w:rsid w:val="003D34F1"/>
    <w:rsid w:val="003D3BCD"/>
    <w:rsid w:val="003D4123"/>
    <w:rsid w:val="003D4163"/>
    <w:rsid w:val="003D458C"/>
    <w:rsid w:val="003D45EC"/>
    <w:rsid w:val="003D581C"/>
    <w:rsid w:val="003D5D01"/>
    <w:rsid w:val="003D64ED"/>
    <w:rsid w:val="003E12DA"/>
    <w:rsid w:val="003E21F6"/>
    <w:rsid w:val="003E3430"/>
    <w:rsid w:val="003E3C03"/>
    <w:rsid w:val="003E4011"/>
    <w:rsid w:val="003E455B"/>
    <w:rsid w:val="003E4D5B"/>
    <w:rsid w:val="003E50E2"/>
    <w:rsid w:val="003E5585"/>
    <w:rsid w:val="003E56AD"/>
    <w:rsid w:val="003E62C6"/>
    <w:rsid w:val="003E7479"/>
    <w:rsid w:val="003E7FAC"/>
    <w:rsid w:val="003F180A"/>
    <w:rsid w:val="003F296D"/>
    <w:rsid w:val="003F5E10"/>
    <w:rsid w:val="003F6136"/>
    <w:rsid w:val="003F617A"/>
    <w:rsid w:val="003F6256"/>
    <w:rsid w:val="003F68AE"/>
    <w:rsid w:val="003F7EEE"/>
    <w:rsid w:val="00401A2C"/>
    <w:rsid w:val="00401C99"/>
    <w:rsid w:val="00401DC8"/>
    <w:rsid w:val="0040216C"/>
    <w:rsid w:val="00402C00"/>
    <w:rsid w:val="0040396B"/>
    <w:rsid w:val="00404FD5"/>
    <w:rsid w:val="0040706F"/>
    <w:rsid w:val="0041007F"/>
    <w:rsid w:val="004105AE"/>
    <w:rsid w:val="004106B5"/>
    <w:rsid w:val="00411149"/>
    <w:rsid w:val="00412564"/>
    <w:rsid w:val="0041258F"/>
    <w:rsid w:val="00412C7B"/>
    <w:rsid w:val="00413090"/>
    <w:rsid w:val="00413A8B"/>
    <w:rsid w:val="0041407A"/>
    <w:rsid w:val="00414B1A"/>
    <w:rsid w:val="004159F4"/>
    <w:rsid w:val="00415C3A"/>
    <w:rsid w:val="00415C82"/>
    <w:rsid w:val="004165E2"/>
    <w:rsid w:val="00417B07"/>
    <w:rsid w:val="004205F2"/>
    <w:rsid w:val="00420A2C"/>
    <w:rsid w:val="004215A8"/>
    <w:rsid w:val="00421A49"/>
    <w:rsid w:val="004222C4"/>
    <w:rsid w:val="004226D9"/>
    <w:rsid w:val="00422DD8"/>
    <w:rsid w:val="004239F6"/>
    <w:rsid w:val="00423EF1"/>
    <w:rsid w:val="00424C14"/>
    <w:rsid w:val="0042592E"/>
    <w:rsid w:val="00426446"/>
    <w:rsid w:val="00426A3D"/>
    <w:rsid w:val="00427125"/>
    <w:rsid w:val="004279E4"/>
    <w:rsid w:val="00430454"/>
    <w:rsid w:val="004319B9"/>
    <w:rsid w:val="00431FA2"/>
    <w:rsid w:val="0043275F"/>
    <w:rsid w:val="00432CD4"/>
    <w:rsid w:val="00432D76"/>
    <w:rsid w:val="0043343E"/>
    <w:rsid w:val="00433647"/>
    <w:rsid w:val="00433BF2"/>
    <w:rsid w:val="00433EA7"/>
    <w:rsid w:val="00435BD6"/>
    <w:rsid w:val="0043649B"/>
    <w:rsid w:val="00437E37"/>
    <w:rsid w:val="00441197"/>
    <w:rsid w:val="00442AC4"/>
    <w:rsid w:val="00443484"/>
    <w:rsid w:val="00443884"/>
    <w:rsid w:val="0044455A"/>
    <w:rsid w:val="00444F8F"/>
    <w:rsid w:val="0044608F"/>
    <w:rsid w:val="0044734D"/>
    <w:rsid w:val="00447FC4"/>
    <w:rsid w:val="004503A0"/>
    <w:rsid w:val="0045149E"/>
    <w:rsid w:val="00451B37"/>
    <w:rsid w:val="00452CE9"/>
    <w:rsid w:val="00452EAA"/>
    <w:rsid w:val="0045357C"/>
    <w:rsid w:val="004543DA"/>
    <w:rsid w:val="00455788"/>
    <w:rsid w:val="00455C3B"/>
    <w:rsid w:val="00457737"/>
    <w:rsid w:val="004600D3"/>
    <w:rsid w:val="00460364"/>
    <w:rsid w:val="00460D37"/>
    <w:rsid w:val="0046116D"/>
    <w:rsid w:val="004616D5"/>
    <w:rsid w:val="00461F69"/>
    <w:rsid w:val="00463278"/>
    <w:rsid w:val="004647D1"/>
    <w:rsid w:val="0046483D"/>
    <w:rsid w:val="00464A0E"/>
    <w:rsid w:val="00464A50"/>
    <w:rsid w:val="00464DD4"/>
    <w:rsid w:val="004650AD"/>
    <w:rsid w:val="0046533B"/>
    <w:rsid w:val="00465C6B"/>
    <w:rsid w:val="0046610E"/>
    <w:rsid w:val="00471243"/>
    <w:rsid w:val="00471509"/>
    <w:rsid w:val="004717D7"/>
    <w:rsid w:val="00471D07"/>
    <w:rsid w:val="00471E6B"/>
    <w:rsid w:val="0047309C"/>
    <w:rsid w:val="00473808"/>
    <w:rsid w:val="004747CF"/>
    <w:rsid w:val="00474BC9"/>
    <w:rsid w:val="0047501B"/>
    <w:rsid w:val="00475741"/>
    <w:rsid w:val="00475D17"/>
    <w:rsid w:val="00477D12"/>
    <w:rsid w:val="00477D98"/>
    <w:rsid w:val="004801D5"/>
    <w:rsid w:val="00481799"/>
    <w:rsid w:val="00481AC5"/>
    <w:rsid w:val="004824AF"/>
    <w:rsid w:val="00482846"/>
    <w:rsid w:val="0048384F"/>
    <w:rsid w:val="004848DB"/>
    <w:rsid w:val="0048501C"/>
    <w:rsid w:val="004859A4"/>
    <w:rsid w:val="00485AD8"/>
    <w:rsid w:val="00485AE1"/>
    <w:rsid w:val="0048624C"/>
    <w:rsid w:val="004865DA"/>
    <w:rsid w:val="00486C69"/>
    <w:rsid w:val="00486FB0"/>
    <w:rsid w:val="0048716B"/>
    <w:rsid w:val="00487498"/>
    <w:rsid w:val="00487630"/>
    <w:rsid w:val="00487CE6"/>
    <w:rsid w:val="00487E5B"/>
    <w:rsid w:val="004910ED"/>
    <w:rsid w:val="004917A2"/>
    <w:rsid w:val="004920CF"/>
    <w:rsid w:val="00492257"/>
    <w:rsid w:val="00493787"/>
    <w:rsid w:val="004945ED"/>
    <w:rsid w:val="00495A29"/>
    <w:rsid w:val="00495FAB"/>
    <w:rsid w:val="00496E5D"/>
    <w:rsid w:val="004975C2"/>
    <w:rsid w:val="00497A08"/>
    <w:rsid w:val="00497B6B"/>
    <w:rsid w:val="004A034D"/>
    <w:rsid w:val="004A07B5"/>
    <w:rsid w:val="004A0A13"/>
    <w:rsid w:val="004A0B3F"/>
    <w:rsid w:val="004A11FD"/>
    <w:rsid w:val="004A182A"/>
    <w:rsid w:val="004A1CC3"/>
    <w:rsid w:val="004A2486"/>
    <w:rsid w:val="004A2836"/>
    <w:rsid w:val="004A318F"/>
    <w:rsid w:val="004A31E9"/>
    <w:rsid w:val="004A3480"/>
    <w:rsid w:val="004A381A"/>
    <w:rsid w:val="004A39FC"/>
    <w:rsid w:val="004A423D"/>
    <w:rsid w:val="004A5F42"/>
    <w:rsid w:val="004A62CE"/>
    <w:rsid w:val="004A65A5"/>
    <w:rsid w:val="004A6971"/>
    <w:rsid w:val="004A6A25"/>
    <w:rsid w:val="004A6ACA"/>
    <w:rsid w:val="004A6E31"/>
    <w:rsid w:val="004A6F79"/>
    <w:rsid w:val="004A70C7"/>
    <w:rsid w:val="004A78CC"/>
    <w:rsid w:val="004B00E3"/>
    <w:rsid w:val="004B0257"/>
    <w:rsid w:val="004B07C8"/>
    <w:rsid w:val="004B1119"/>
    <w:rsid w:val="004B25BD"/>
    <w:rsid w:val="004B2CB9"/>
    <w:rsid w:val="004B406C"/>
    <w:rsid w:val="004B5E1D"/>
    <w:rsid w:val="004B6E1B"/>
    <w:rsid w:val="004B6E67"/>
    <w:rsid w:val="004B7195"/>
    <w:rsid w:val="004B7203"/>
    <w:rsid w:val="004B79B9"/>
    <w:rsid w:val="004C0282"/>
    <w:rsid w:val="004C1081"/>
    <w:rsid w:val="004C4540"/>
    <w:rsid w:val="004C4CA3"/>
    <w:rsid w:val="004C595D"/>
    <w:rsid w:val="004C633D"/>
    <w:rsid w:val="004C75EA"/>
    <w:rsid w:val="004C7AB1"/>
    <w:rsid w:val="004D0095"/>
    <w:rsid w:val="004D0458"/>
    <w:rsid w:val="004D09AE"/>
    <w:rsid w:val="004D0FBD"/>
    <w:rsid w:val="004D17B9"/>
    <w:rsid w:val="004D1FB5"/>
    <w:rsid w:val="004D282D"/>
    <w:rsid w:val="004D2964"/>
    <w:rsid w:val="004D2B92"/>
    <w:rsid w:val="004D4211"/>
    <w:rsid w:val="004D532C"/>
    <w:rsid w:val="004D5822"/>
    <w:rsid w:val="004D6AC1"/>
    <w:rsid w:val="004D6F07"/>
    <w:rsid w:val="004D7A28"/>
    <w:rsid w:val="004E03B6"/>
    <w:rsid w:val="004E0492"/>
    <w:rsid w:val="004E20B7"/>
    <w:rsid w:val="004E23C8"/>
    <w:rsid w:val="004E2B2E"/>
    <w:rsid w:val="004E2E8E"/>
    <w:rsid w:val="004E35F2"/>
    <w:rsid w:val="004E3C18"/>
    <w:rsid w:val="004E59F9"/>
    <w:rsid w:val="004E5A12"/>
    <w:rsid w:val="004E644A"/>
    <w:rsid w:val="004E64EB"/>
    <w:rsid w:val="004E6AC3"/>
    <w:rsid w:val="004E6CA0"/>
    <w:rsid w:val="004E769B"/>
    <w:rsid w:val="004F0370"/>
    <w:rsid w:val="004F052C"/>
    <w:rsid w:val="004F065D"/>
    <w:rsid w:val="004F0DE6"/>
    <w:rsid w:val="004F1202"/>
    <w:rsid w:val="004F3995"/>
    <w:rsid w:val="004F44E7"/>
    <w:rsid w:val="004F4ABA"/>
    <w:rsid w:val="004F5794"/>
    <w:rsid w:val="004F65EF"/>
    <w:rsid w:val="004F6AC7"/>
    <w:rsid w:val="004F6D22"/>
    <w:rsid w:val="004F798C"/>
    <w:rsid w:val="004F7ACE"/>
    <w:rsid w:val="00500328"/>
    <w:rsid w:val="005006B6"/>
    <w:rsid w:val="005009F2"/>
    <w:rsid w:val="00500B9B"/>
    <w:rsid w:val="00501951"/>
    <w:rsid w:val="00501F4C"/>
    <w:rsid w:val="00502985"/>
    <w:rsid w:val="00503722"/>
    <w:rsid w:val="005045E2"/>
    <w:rsid w:val="00505292"/>
    <w:rsid w:val="00505796"/>
    <w:rsid w:val="005073CC"/>
    <w:rsid w:val="005075EF"/>
    <w:rsid w:val="005101D8"/>
    <w:rsid w:val="00510D64"/>
    <w:rsid w:val="00510D79"/>
    <w:rsid w:val="00510F25"/>
    <w:rsid w:val="00511BED"/>
    <w:rsid w:val="00511C80"/>
    <w:rsid w:val="00511FF2"/>
    <w:rsid w:val="00514B8D"/>
    <w:rsid w:val="00515185"/>
    <w:rsid w:val="005154C3"/>
    <w:rsid w:val="00515B68"/>
    <w:rsid w:val="005166DC"/>
    <w:rsid w:val="00516B07"/>
    <w:rsid w:val="00517BC0"/>
    <w:rsid w:val="00517D23"/>
    <w:rsid w:val="0052027D"/>
    <w:rsid w:val="00520ABF"/>
    <w:rsid w:val="00520D6A"/>
    <w:rsid w:val="0052245D"/>
    <w:rsid w:val="005224B6"/>
    <w:rsid w:val="00522529"/>
    <w:rsid w:val="005229F1"/>
    <w:rsid w:val="00522FF2"/>
    <w:rsid w:val="005247C1"/>
    <w:rsid w:val="00524A19"/>
    <w:rsid w:val="00525697"/>
    <w:rsid w:val="005259FA"/>
    <w:rsid w:val="00525DE2"/>
    <w:rsid w:val="005278C1"/>
    <w:rsid w:val="00527D77"/>
    <w:rsid w:val="00527F44"/>
    <w:rsid w:val="00531F4D"/>
    <w:rsid w:val="005320FC"/>
    <w:rsid w:val="0053280B"/>
    <w:rsid w:val="00532943"/>
    <w:rsid w:val="00532DB7"/>
    <w:rsid w:val="00532DC4"/>
    <w:rsid w:val="00533786"/>
    <w:rsid w:val="0053383F"/>
    <w:rsid w:val="00533966"/>
    <w:rsid w:val="00534118"/>
    <w:rsid w:val="005351B0"/>
    <w:rsid w:val="005356AA"/>
    <w:rsid w:val="00535D64"/>
    <w:rsid w:val="0053610B"/>
    <w:rsid w:val="00537A77"/>
    <w:rsid w:val="00540308"/>
    <w:rsid w:val="00541899"/>
    <w:rsid w:val="00541F49"/>
    <w:rsid w:val="00542166"/>
    <w:rsid w:val="00543BB5"/>
    <w:rsid w:val="005443CD"/>
    <w:rsid w:val="00544538"/>
    <w:rsid w:val="00544A44"/>
    <w:rsid w:val="00545ADA"/>
    <w:rsid w:val="00545F14"/>
    <w:rsid w:val="00546DF8"/>
    <w:rsid w:val="0054755D"/>
    <w:rsid w:val="0055021A"/>
    <w:rsid w:val="0055069C"/>
    <w:rsid w:val="0055082D"/>
    <w:rsid w:val="00550B32"/>
    <w:rsid w:val="00550B7F"/>
    <w:rsid w:val="00550BB7"/>
    <w:rsid w:val="0055180C"/>
    <w:rsid w:val="005522C1"/>
    <w:rsid w:val="005523EE"/>
    <w:rsid w:val="0055257C"/>
    <w:rsid w:val="00552DA6"/>
    <w:rsid w:val="00553511"/>
    <w:rsid w:val="005535F2"/>
    <w:rsid w:val="00553BB0"/>
    <w:rsid w:val="005541C0"/>
    <w:rsid w:val="0055431C"/>
    <w:rsid w:val="00554379"/>
    <w:rsid w:val="00554CDF"/>
    <w:rsid w:val="00554D8A"/>
    <w:rsid w:val="005555FB"/>
    <w:rsid w:val="00555C39"/>
    <w:rsid w:val="005565D4"/>
    <w:rsid w:val="00556C59"/>
    <w:rsid w:val="005607CA"/>
    <w:rsid w:val="0056193C"/>
    <w:rsid w:val="00561B02"/>
    <w:rsid w:val="005626A1"/>
    <w:rsid w:val="0056350F"/>
    <w:rsid w:val="005639DB"/>
    <w:rsid w:val="00563B48"/>
    <w:rsid w:val="00563DDB"/>
    <w:rsid w:val="00563FB7"/>
    <w:rsid w:val="0056402A"/>
    <w:rsid w:val="00565600"/>
    <w:rsid w:val="00565BF4"/>
    <w:rsid w:val="005675AA"/>
    <w:rsid w:val="00567A89"/>
    <w:rsid w:val="00567EC2"/>
    <w:rsid w:val="005707F3"/>
    <w:rsid w:val="00570898"/>
    <w:rsid w:val="00571E7A"/>
    <w:rsid w:val="0057209A"/>
    <w:rsid w:val="00572705"/>
    <w:rsid w:val="00572C5E"/>
    <w:rsid w:val="00573833"/>
    <w:rsid w:val="00573D77"/>
    <w:rsid w:val="00574896"/>
    <w:rsid w:val="00574BCB"/>
    <w:rsid w:val="00574CFF"/>
    <w:rsid w:val="00575116"/>
    <w:rsid w:val="00576E58"/>
    <w:rsid w:val="00577BF3"/>
    <w:rsid w:val="00581E2B"/>
    <w:rsid w:val="00581F88"/>
    <w:rsid w:val="0058208D"/>
    <w:rsid w:val="00582570"/>
    <w:rsid w:val="005835F8"/>
    <w:rsid w:val="0058362D"/>
    <w:rsid w:val="00583AED"/>
    <w:rsid w:val="005840EF"/>
    <w:rsid w:val="0058441F"/>
    <w:rsid w:val="00584B7A"/>
    <w:rsid w:val="00584FE0"/>
    <w:rsid w:val="00585AD8"/>
    <w:rsid w:val="00585B19"/>
    <w:rsid w:val="00585FF1"/>
    <w:rsid w:val="00586C34"/>
    <w:rsid w:val="005872BA"/>
    <w:rsid w:val="00590202"/>
    <w:rsid w:val="005910E0"/>
    <w:rsid w:val="005911A1"/>
    <w:rsid w:val="00591474"/>
    <w:rsid w:val="005916D3"/>
    <w:rsid w:val="00593BE6"/>
    <w:rsid w:val="0059474B"/>
    <w:rsid w:val="00594CEB"/>
    <w:rsid w:val="005952BB"/>
    <w:rsid w:val="005958B4"/>
    <w:rsid w:val="00595AB9"/>
    <w:rsid w:val="0059691C"/>
    <w:rsid w:val="00597704"/>
    <w:rsid w:val="005A09C2"/>
    <w:rsid w:val="005A0FEA"/>
    <w:rsid w:val="005A1926"/>
    <w:rsid w:val="005A19D8"/>
    <w:rsid w:val="005A1D0C"/>
    <w:rsid w:val="005A2266"/>
    <w:rsid w:val="005A48E6"/>
    <w:rsid w:val="005A5BC4"/>
    <w:rsid w:val="005A6174"/>
    <w:rsid w:val="005A636F"/>
    <w:rsid w:val="005A64BC"/>
    <w:rsid w:val="005A6EA7"/>
    <w:rsid w:val="005B119D"/>
    <w:rsid w:val="005B1562"/>
    <w:rsid w:val="005B410C"/>
    <w:rsid w:val="005B4149"/>
    <w:rsid w:val="005B6527"/>
    <w:rsid w:val="005B6772"/>
    <w:rsid w:val="005B773D"/>
    <w:rsid w:val="005B77FE"/>
    <w:rsid w:val="005B7B88"/>
    <w:rsid w:val="005C058B"/>
    <w:rsid w:val="005C0AAE"/>
    <w:rsid w:val="005C1B26"/>
    <w:rsid w:val="005C1ECE"/>
    <w:rsid w:val="005C26A9"/>
    <w:rsid w:val="005C3126"/>
    <w:rsid w:val="005C3624"/>
    <w:rsid w:val="005C37A7"/>
    <w:rsid w:val="005C52AA"/>
    <w:rsid w:val="005C532F"/>
    <w:rsid w:val="005C5B82"/>
    <w:rsid w:val="005C62A7"/>
    <w:rsid w:val="005C6484"/>
    <w:rsid w:val="005C663F"/>
    <w:rsid w:val="005C6FFD"/>
    <w:rsid w:val="005C76BC"/>
    <w:rsid w:val="005C7E65"/>
    <w:rsid w:val="005C7F72"/>
    <w:rsid w:val="005D0837"/>
    <w:rsid w:val="005D163C"/>
    <w:rsid w:val="005D1A33"/>
    <w:rsid w:val="005D3317"/>
    <w:rsid w:val="005D42A9"/>
    <w:rsid w:val="005D4D18"/>
    <w:rsid w:val="005D52D5"/>
    <w:rsid w:val="005D5560"/>
    <w:rsid w:val="005D56D2"/>
    <w:rsid w:val="005D6C0D"/>
    <w:rsid w:val="005D6C37"/>
    <w:rsid w:val="005D71E7"/>
    <w:rsid w:val="005D7296"/>
    <w:rsid w:val="005D7358"/>
    <w:rsid w:val="005D76C2"/>
    <w:rsid w:val="005E0C19"/>
    <w:rsid w:val="005E16D6"/>
    <w:rsid w:val="005E1BC5"/>
    <w:rsid w:val="005E1CA8"/>
    <w:rsid w:val="005E2730"/>
    <w:rsid w:val="005E297F"/>
    <w:rsid w:val="005E2C62"/>
    <w:rsid w:val="005E34AF"/>
    <w:rsid w:val="005E3A18"/>
    <w:rsid w:val="005E4368"/>
    <w:rsid w:val="005E67B3"/>
    <w:rsid w:val="005E70A6"/>
    <w:rsid w:val="005F0483"/>
    <w:rsid w:val="005F0CEA"/>
    <w:rsid w:val="005F13ED"/>
    <w:rsid w:val="005F1D2A"/>
    <w:rsid w:val="005F2DC5"/>
    <w:rsid w:val="005F3B1B"/>
    <w:rsid w:val="005F4F5D"/>
    <w:rsid w:val="005F54D3"/>
    <w:rsid w:val="005F6661"/>
    <w:rsid w:val="005F66C0"/>
    <w:rsid w:val="005F6A98"/>
    <w:rsid w:val="005F7F74"/>
    <w:rsid w:val="00600007"/>
    <w:rsid w:val="006008D4"/>
    <w:rsid w:val="0060205C"/>
    <w:rsid w:val="00602359"/>
    <w:rsid w:val="00602827"/>
    <w:rsid w:val="00602A34"/>
    <w:rsid w:val="00602C43"/>
    <w:rsid w:val="0060311D"/>
    <w:rsid w:val="006034DA"/>
    <w:rsid w:val="00604126"/>
    <w:rsid w:val="006044C4"/>
    <w:rsid w:val="00605738"/>
    <w:rsid w:val="00606135"/>
    <w:rsid w:val="00606906"/>
    <w:rsid w:val="00606C00"/>
    <w:rsid w:val="00607030"/>
    <w:rsid w:val="00607AB6"/>
    <w:rsid w:val="00610544"/>
    <w:rsid w:val="00611397"/>
    <w:rsid w:val="00611414"/>
    <w:rsid w:val="00611D49"/>
    <w:rsid w:val="00611D5C"/>
    <w:rsid w:val="006121F0"/>
    <w:rsid w:val="00612A03"/>
    <w:rsid w:val="00612DD0"/>
    <w:rsid w:val="00614251"/>
    <w:rsid w:val="0061450C"/>
    <w:rsid w:val="00614B2C"/>
    <w:rsid w:val="00615580"/>
    <w:rsid w:val="00615E37"/>
    <w:rsid w:val="00615F56"/>
    <w:rsid w:val="00616332"/>
    <w:rsid w:val="006163EF"/>
    <w:rsid w:val="00617020"/>
    <w:rsid w:val="00617F12"/>
    <w:rsid w:val="006206DB"/>
    <w:rsid w:val="0062089D"/>
    <w:rsid w:val="0062099A"/>
    <w:rsid w:val="00620AF6"/>
    <w:rsid w:val="00621035"/>
    <w:rsid w:val="0062139D"/>
    <w:rsid w:val="00621C54"/>
    <w:rsid w:val="00622389"/>
    <w:rsid w:val="00622666"/>
    <w:rsid w:val="00622CA6"/>
    <w:rsid w:val="006237B6"/>
    <w:rsid w:val="00623973"/>
    <w:rsid w:val="00623CC5"/>
    <w:rsid w:val="00623DC7"/>
    <w:rsid w:val="00624303"/>
    <w:rsid w:val="006247AE"/>
    <w:rsid w:val="00625D1D"/>
    <w:rsid w:val="00626A99"/>
    <w:rsid w:val="00627A22"/>
    <w:rsid w:val="006307C4"/>
    <w:rsid w:val="006320C7"/>
    <w:rsid w:val="00632FEA"/>
    <w:rsid w:val="00633897"/>
    <w:rsid w:val="00634CC5"/>
    <w:rsid w:val="006350D2"/>
    <w:rsid w:val="00635DC6"/>
    <w:rsid w:val="00635F9D"/>
    <w:rsid w:val="006361EA"/>
    <w:rsid w:val="0063641E"/>
    <w:rsid w:val="006365C7"/>
    <w:rsid w:val="006367BB"/>
    <w:rsid w:val="0063694E"/>
    <w:rsid w:val="006369F2"/>
    <w:rsid w:val="00636E5E"/>
    <w:rsid w:val="006372A7"/>
    <w:rsid w:val="0063784F"/>
    <w:rsid w:val="00637892"/>
    <w:rsid w:val="006378EF"/>
    <w:rsid w:val="00637B4E"/>
    <w:rsid w:val="00637E11"/>
    <w:rsid w:val="00637F40"/>
    <w:rsid w:val="0064044E"/>
    <w:rsid w:val="006414A7"/>
    <w:rsid w:val="006422D1"/>
    <w:rsid w:val="00642434"/>
    <w:rsid w:val="006429F5"/>
    <w:rsid w:val="006433CD"/>
    <w:rsid w:val="00643990"/>
    <w:rsid w:val="00644634"/>
    <w:rsid w:val="0064577C"/>
    <w:rsid w:val="006457E4"/>
    <w:rsid w:val="00645B54"/>
    <w:rsid w:val="00645DE3"/>
    <w:rsid w:val="00646127"/>
    <w:rsid w:val="00646218"/>
    <w:rsid w:val="00647A34"/>
    <w:rsid w:val="00647A82"/>
    <w:rsid w:val="00651EF2"/>
    <w:rsid w:val="00652800"/>
    <w:rsid w:val="00652ABF"/>
    <w:rsid w:val="00653A20"/>
    <w:rsid w:val="00653A3C"/>
    <w:rsid w:val="00653ECB"/>
    <w:rsid w:val="00654C64"/>
    <w:rsid w:val="00655C9D"/>
    <w:rsid w:val="00656853"/>
    <w:rsid w:val="00657D36"/>
    <w:rsid w:val="00660650"/>
    <w:rsid w:val="006643B4"/>
    <w:rsid w:val="00664946"/>
    <w:rsid w:val="00664C01"/>
    <w:rsid w:val="00665ACB"/>
    <w:rsid w:val="00666E56"/>
    <w:rsid w:val="00666F5B"/>
    <w:rsid w:val="00670672"/>
    <w:rsid w:val="006725DB"/>
    <w:rsid w:val="00672E0B"/>
    <w:rsid w:val="0067322E"/>
    <w:rsid w:val="0067337F"/>
    <w:rsid w:val="006736BD"/>
    <w:rsid w:val="00673EB9"/>
    <w:rsid w:val="0067463A"/>
    <w:rsid w:val="00674C32"/>
    <w:rsid w:val="00675BCB"/>
    <w:rsid w:val="00675BF3"/>
    <w:rsid w:val="00677D16"/>
    <w:rsid w:val="006801C7"/>
    <w:rsid w:val="006803C1"/>
    <w:rsid w:val="0068183D"/>
    <w:rsid w:val="00682677"/>
    <w:rsid w:val="00682B34"/>
    <w:rsid w:val="00682D1E"/>
    <w:rsid w:val="00682E56"/>
    <w:rsid w:val="00683B06"/>
    <w:rsid w:val="00683DF7"/>
    <w:rsid w:val="006900BE"/>
    <w:rsid w:val="0069047C"/>
    <w:rsid w:val="006918A8"/>
    <w:rsid w:val="006924D5"/>
    <w:rsid w:val="00692A96"/>
    <w:rsid w:val="00692FFA"/>
    <w:rsid w:val="00693296"/>
    <w:rsid w:val="00693333"/>
    <w:rsid w:val="006942D0"/>
    <w:rsid w:val="0069494C"/>
    <w:rsid w:val="00696C36"/>
    <w:rsid w:val="006A0144"/>
    <w:rsid w:val="006A0360"/>
    <w:rsid w:val="006A0D40"/>
    <w:rsid w:val="006A20B4"/>
    <w:rsid w:val="006A220A"/>
    <w:rsid w:val="006A2562"/>
    <w:rsid w:val="006A313F"/>
    <w:rsid w:val="006A33C5"/>
    <w:rsid w:val="006A34A8"/>
    <w:rsid w:val="006A41F8"/>
    <w:rsid w:val="006A49AA"/>
    <w:rsid w:val="006A4ABD"/>
    <w:rsid w:val="006A4DF0"/>
    <w:rsid w:val="006A4F2E"/>
    <w:rsid w:val="006A5AC0"/>
    <w:rsid w:val="006A6757"/>
    <w:rsid w:val="006A7120"/>
    <w:rsid w:val="006A7589"/>
    <w:rsid w:val="006A798F"/>
    <w:rsid w:val="006A7E6F"/>
    <w:rsid w:val="006B16FF"/>
    <w:rsid w:val="006B1DD5"/>
    <w:rsid w:val="006B2E16"/>
    <w:rsid w:val="006B423A"/>
    <w:rsid w:val="006B552B"/>
    <w:rsid w:val="006B698B"/>
    <w:rsid w:val="006C0419"/>
    <w:rsid w:val="006C1AD5"/>
    <w:rsid w:val="006C2004"/>
    <w:rsid w:val="006C2587"/>
    <w:rsid w:val="006C38E4"/>
    <w:rsid w:val="006C3A02"/>
    <w:rsid w:val="006C4292"/>
    <w:rsid w:val="006C4AC9"/>
    <w:rsid w:val="006C515E"/>
    <w:rsid w:val="006C5F0E"/>
    <w:rsid w:val="006C77D8"/>
    <w:rsid w:val="006C7E80"/>
    <w:rsid w:val="006D0651"/>
    <w:rsid w:val="006D06A8"/>
    <w:rsid w:val="006D0958"/>
    <w:rsid w:val="006D0F91"/>
    <w:rsid w:val="006D31DE"/>
    <w:rsid w:val="006D33CF"/>
    <w:rsid w:val="006D3CD7"/>
    <w:rsid w:val="006D4576"/>
    <w:rsid w:val="006D4587"/>
    <w:rsid w:val="006D46C2"/>
    <w:rsid w:val="006D48C5"/>
    <w:rsid w:val="006D5B47"/>
    <w:rsid w:val="006D729D"/>
    <w:rsid w:val="006D7B72"/>
    <w:rsid w:val="006D7BA4"/>
    <w:rsid w:val="006D7F79"/>
    <w:rsid w:val="006E0456"/>
    <w:rsid w:val="006E088F"/>
    <w:rsid w:val="006E12DC"/>
    <w:rsid w:val="006E1452"/>
    <w:rsid w:val="006E1851"/>
    <w:rsid w:val="006E2884"/>
    <w:rsid w:val="006E2FE7"/>
    <w:rsid w:val="006E3196"/>
    <w:rsid w:val="006E34D0"/>
    <w:rsid w:val="006E34E3"/>
    <w:rsid w:val="006E41F8"/>
    <w:rsid w:val="006E4A2B"/>
    <w:rsid w:val="006E4B1A"/>
    <w:rsid w:val="006E53D9"/>
    <w:rsid w:val="006E5914"/>
    <w:rsid w:val="006E6B39"/>
    <w:rsid w:val="006E70F5"/>
    <w:rsid w:val="006E7167"/>
    <w:rsid w:val="006E718B"/>
    <w:rsid w:val="006E7632"/>
    <w:rsid w:val="006E7D56"/>
    <w:rsid w:val="006F0311"/>
    <w:rsid w:val="006F035A"/>
    <w:rsid w:val="006F0CCF"/>
    <w:rsid w:val="006F16BD"/>
    <w:rsid w:val="006F1804"/>
    <w:rsid w:val="006F29FB"/>
    <w:rsid w:val="006F395A"/>
    <w:rsid w:val="006F50C7"/>
    <w:rsid w:val="006F58E4"/>
    <w:rsid w:val="006F647C"/>
    <w:rsid w:val="006F7883"/>
    <w:rsid w:val="006F7DDA"/>
    <w:rsid w:val="007003E1"/>
    <w:rsid w:val="00700614"/>
    <w:rsid w:val="0070123F"/>
    <w:rsid w:val="007013B0"/>
    <w:rsid w:val="0070153E"/>
    <w:rsid w:val="00701D22"/>
    <w:rsid w:val="00702EB5"/>
    <w:rsid w:val="0070321E"/>
    <w:rsid w:val="007039D7"/>
    <w:rsid w:val="00703B65"/>
    <w:rsid w:val="00704414"/>
    <w:rsid w:val="007048CB"/>
    <w:rsid w:val="007049DB"/>
    <w:rsid w:val="00704C52"/>
    <w:rsid w:val="00706D44"/>
    <w:rsid w:val="00707185"/>
    <w:rsid w:val="00707B28"/>
    <w:rsid w:val="007106EA"/>
    <w:rsid w:val="0071073F"/>
    <w:rsid w:val="00712D05"/>
    <w:rsid w:val="007130B0"/>
    <w:rsid w:val="00713197"/>
    <w:rsid w:val="00713337"/>
    <w:rsid w:val="00713440"/>
    <w:rsid w:val="00713928"/>
    <w:rsid w:val="00713963"/>
    <w:rsid w:val="00713F8A"/>
    <w:rsid w:val="007140AF"/>
    <w:rsid w:val="00715123"/>
    <w:rsid w:val="00716718"/>
    <w:rsid w:val="00717A43"/>
    <w:rsid w:val="00720183"/>
    <w:rsid w:val="007203C8"/>
    <w:rsid w:val="007213A4"/>
    <w:rsid w:val="00721450"/>
    <w:rsid w:val="007214BC"/>
    <w:rsid w:val="00721EDD"/>
    <w:rsid w:val="007245B4"/>
    <w:rsid w:val="00724624"/>
    <w:rsid w:val="00724A4E"/>
    <w:rsid w:val="007265F0"/>
    <w:rsid w:val="00727CC8"/>
    <w:rsid w:val="00731966"/>
    <w:rsid w:val="007319D8"/>
    <w:rsid w:val="00732325"/>
    <w:rsid w:val="0073232D"/>
    <w:rsid w:val="00733A3F"/>
    <w:rsid w:val="00734107"/>
    <w:rsid w:val="0073470B"/>
    <w:rsid w:val="00735133"/>
    <w:rsid w:val="007361E2"/>
    <w:rsid w:val="007366C4"/>
    <w:rsid w:val="007369B1"/>
    <w:rsid w:val="00737544"/>
    <w:rsid w:val="00737C8B"/>
    <w:rsid w:val="0074032F"/>
    <w:rsid w:val="00740C84"/>
    <w:rsid w:val="00740FBB"/>
    <w:rsid w:val="007413BD"/>
    <w:rsid w:val="00741939"/>
    <w:rsid w:val="00741D0D"/>
    <w:rsid w:val="0074345F"/>
    <w:rsid w:val="00743514"/>
    <w:rsid w:val="007446FF"/>
    <w:rsid w:val="0074503D"/>
    <w:rsid w:val="0074585E"/>
    <w:rsid w:val="00745F92"/>
    <w:rsid w:val="00747021"/>
    <w:rsid w:val="0074707D"/>
    <w:rsid w:val="00747B56"/>
    <w:rsid w:val="00750466"/>
    <w:rsid w:val="00750D19"/>
    <w:rsid w:val="007515B3"/>
    <w:rsid w:val="00752B3E"/>
    <w:rsid w:val="00753C48"/>
    <w:rsid w:val="00754DA2"/>
    <w:rsid w:val="00754E32"/>
    <w:rsid w:val="0075516B"/>
    <w:rsid w:val="0075550B"/>
    <w:rsid w:val="00755629"/>
    <w:rsid w:val="0075586A"/>
    <w:rsid w:val="0075739B"/>
    <w:rsid w:val="00760861"/>
    <w:rsid w:val="00760BE4"/>
    <w:rsid w:val="007612C9"/>
    <w:rsid w:val="00761CA6"/>
    <w:rsid w:val="00761D0E"/>
    <w:rsid w:val="00762D0B"/>
    <w:rsid w:val="00762DFE"/>
    <w:rsid w:val="00763113"/>
    <w:rsid w:val="0076348D"/>
    <w:rsid w:val="007635FA"/>
    <w:rsid w:val="007641A8"/>
    <w:rsid w:val="00767EA0"/>
    <w:rsid w:val="007704B8"/>
    <w:rsid w:val="00770B5F"/>
    <w:rsid w:val="00770D9A"/>
    <w:rsid w:val="0077135C"/>
    <w:rsid w:val="00771DB9"/>
    <w:rsid w:val="00772199"/>
    <w:rsid w:val="0077380A"/>
    <w:rsid w:val="007740B6"/>
    <w:rsid w:val="00775140"/>
    <w:rsid w:val="007766AB"/>
    <w:rsid w:val="0077724B"/>
    <w:rsid w:val="00780A24"/>
    <w:rsid w:val="00781401"/>
    <w:rsid w:val="0078172A"/>
    <w:rsid w:val="007822F5"/>
    <w:rsid w:val="0078364C"/>
    <w:rsid w:val="007842DB"/>
    <w:rsid w:val="00784B77"/>
    <w:rsid w:val="00785A8D"/>
    <w:rsid w:val="00785F51"/>
    <w:rsid w:val="00786FB8"/>
    <w:rsid w:val="0078716C"/>
    <w:rsid w:val="00787666"/>
    <w:rsid w:val="00790A3B"/>
    <w:rsid w:val="00792887"/>
    <w:rsid w:val="00792B7D"/>
    <w:rsid w:val="00792F2C"/>
    <w:rsid w:val="00792F9E"/>
    <w:rsid w:val="00793797"/>
    <w:rsid w:val="0079379B"/>
    <w:rsid w:val="00793C0B"/>
    <w:rsid w:val="0079550A"/>
    <w:rsid w:val="00795829"/>
    <w:rsid w:val="007974E1"/>
    <w:rsid w:val="007A0448"/>
    <w:rsid w:val="007A064B"/>
    <w:rsid w:val="007A08C7"/>
    <w:rsid w:val="007A24C2"/>
    <w:rsid w:val="007A2B0C"/>
    <w:rsid w:val="007A2C73"/>
    <w:rsid w:val="007A3C44"/>
    <w:rsid w:val="007A4464"/>
    <w:rsid w:val="007A472C"/>
    <w:rsid w:val="007A4A2B"/>
    <w:rsid w:val="007A4FE5"/>
    <w:rsid w:val="007A558A"/>
    <w:rsid w:val="007A55B2"/>
    <w:rsid w:val="007A56D7"/>
    <w:rsid w:val="007A591F"/>
    <w:rsid w:val="007A5BDB"/>
    <w:rsid w:val="007A5D5A"/>
    <w:rsid w:val="007A6266"/>
    <w:rsid w:val="007A6C16"/>
    <w:rsid w:val="007A706D"/>
    <w:rsid w:val="007A72FE"/>
    <w:rsid w:val="007B05DA"/>
    <w:rsid w:val="007B0994"/>
    <w:rsid w:val="007B0DF2"/>
    <w:rsid w:val="007B1919"/>
    <w:rsid w:val="007B1E16"/>
    <w:rsid w:val="007B241D"/>
    <w:rsid w:val="007B2CA1"/>
    <w:rsid w:val="007B4252"/>
    <w:rsid w:val="007B50E4"/>
    <w:rsid w:val="007B52C1"/>
    <w:rsid w:val="007C068C"/>
    <w:rsid w:val="007C09B4"/>
    <w:rsid w:val="007C09E2"/>
    <w:rsid w:val="007C1405"/>
    <w:rsid w:val="007C28E8"/>
    <w:rsid w:val="007C291D"/>
    <w:rsid w:val="007C2F9D"/>
    <w:rsid w:val="007C3E31"/>
    <w:rsid w:val="007C3E6C"/>
    <w:rsid w:val="007C427E"/>
    <w:rsid w:val="007C441F"/>
    <w:rsid w:val="007C442F"/>
    <w:rsid w:val="007C4C6E"/>
    <w:rsid w:val="007C55C8"/>
    <w:rsid w:val="007C63AD"/>
    <w:rsid w:val="007D093A"/>
    <w:rsid w:val="007D0FCB"/>
    <w:rsid w:val="007D19D4"/>
    <w:rsid w:val="007D1BDB"/>
    <w:rsid w:val="007D2149"/>
    <w:rsid w:val="007D2195"/>
    <w:rsid w:val="007D315A"/>
    <w:rsid w:val="007D3E2E"/>
    <w:rsid w:val="007D51A4"/>
    <w:rsid w:val="007D55CC"/>
    <w:rsid w:val="007D57A5"/>
    <w:rsid w:val="007D5831"/>
    <w:rsid w:val="007D5A63"/>
    <w:rsid w:val="007D634B"/>
    <w:rsid w:val="007D6824"/>
    <w:rsid w:val="007D6BCE"/>
    <w:rsid w:val="007D6CB6"/>
    <w:rsid w:val="007D6E5D"/>
    <w:rsid w:val="007D6FDC"/>
    <w:rsid w:val="007D7C9A"/>
    <w:rsid w:val="007D7F6C"/>
    <w:rsid w:val="007E0BBC"/>
    <w:rsid w:val="007E187A"/>
    <w:rsid w:val="007E1C19"/>
    <w:rsid w:val="007E241A"/>
    <w:rsid w:val="007E2C70"/>
    <w:rsid w:val="007E443A"/>
    <w:rsid w:val="007E6900"/>
    <w:rsid w:val="007E6960"/>
    <w:rsid w:val="007E6965"/>
    <w:rsid w:val="007E780F"/>
    <w:rsid w:val="007F089E"/>
    <w:rsid w:val="007F0AA7"/>
    <w:rsid w:val="007F0B43"/>
    <w:rsid w:val="007F1402"/>
    <w:rsid w:val="007F18DC"/>
    <w:rsid w:val="007F1A4A"/>
    <w:rsid w:val="007F2EB2"/>
    <w:rsid w:val="007F3730"/>
    <w:rsid w:val="007F3B00"/>
    <w:rsid w:val="007F41C6"/>
    <w:rsid w:val="007F4303"/>
    <w:rsid w:val="007F463E"/>
    <w:rsid w:val="007F536D"/>
    <w:rsid w:val="007F5514"/>
    <w:rsid w:val="007F68EC"/>
    <w:rsid w:val="007F6E95"/>
    <w:rsid w:val="007F774F"/>
    <w:rsid w:val="007F7D82"/>
    <w:rsid w:val="00800C49"/>
    <w:rsid w:val="008014E6"/>
    <w:rsid w:val="00801CD9"/>
    <w:rsid w:val="00801D2A"/>
    <w:rsid w:val="00801E0F"/>
    <w:rsid w:val="008027CB"/>
    <w:rsid w:val="00803089"/>
    <w:rsid w:val="00803814"/>
    <w:rsid w:val="00804375"/>
    <w:rsid w:val="00805425"/>
    <w:rsid w:val="00806A0C"/>
    <w:rsid w:val="00806B11"/>
    <w:rsid w:val="008075DD"/>
    <w:rsid w:val="00807932"/>
    <w:rsid w:val="00807CD5"/>
    <w:rsid w:val="00807D14"/>
    <w:rsid w:val="0081124A"/>
    <w:rsid w:val="00811DC6"/>
    <w:rsid w:val="00812074"/>
    <w:rsid w:val="00812942"/>
    <w:rsid w:val="00813195"/>
    <w:rsid w:val="00813422"/>
    <w:rsid w:val="00813AF0"/>
    <w:rsid w:val="0081502A"/>
    <w:rsid w:val="00815152"/>
    <w:rsid w:val="0081569D"/>
    <w:rsid w:val="008158A2"/>
    <w:rsid w:val="00815F44"/>
    <w:rsid w:val="008164AF"/>
    <w:rsid w:val="00816586"/>
    <w:rsid w:val="00816FF9"/>
    <w:rsid w:val="0081703A"/>
    <w:rsid w:val="008172AB"/>
    <w:rsid w:val="008172F8"/>
    <w:rsid w:val="008224EC"/>
    <w:rsid w:val="00822930"/>
    <w:rsid w:val="00825444"/>
    <w:rsid w:val="008256C0"/>
    <w:rsid w:val="00827CE8"/>
    <w:rsid w:val="008311F5"/>
    <w:rsid w:val="008313EB"/>
    <w:rsid w:val="00831CCE"/>
    <w:rsid w:val="008326B4"/>
    <w:rsid w:val="008329EB"/>
    <w:rsid w:val="008337D3"/>
    <w:rsid w:val="00833CAF"/>
    <w:rsid w:val="00833E22"/>
    <w:rsid w:val="0083406E"/>
    <w:rsid w:val="00834AE5"/>
    <w:rsid w:val="00835073"/>
    <w:rsid w:val="00835283"/>
    <w:rsid w:val="008352F6"/>
    <w:rsid w:val="00837754"/>
    <w:rsid w:val="008408ED"/>
    <w:rsid w:val="00840E22"/>
    <w:rsid w:val="00840F31"/>
    <w:rsid w:val="00841D30"/>
    <w:rsid w:val="008424E7"/>
    <w:rsid w:val="00843B3E"/>
    <w:rsid w:val="00843DA8"/>
    <w:rsid w:val="00844A37"/>
    <w:rsid w:val="00844CF3"/>
    <w:rsid w:val="0084544D"/>
    <w:rsid w:val="00845B59"/>
    <w:rsid w:val="00845C57"/>
    <w:rsid w:val="008475DB"/>
    <w:rsid w:val="008502F5"/>
    <w:rsid w:val="00850698"/>
    <w:rsid w:val="0085088E"/>
    <w:rsid w:val="00850A0E"/>
    <w:rsid w:val="0085137B"/>
    <w:rsid w:val="008523E9"/>
    <w:rsid w:val="00852C65"/>
    <w:rsid w:val="0085338D"/>
    <w:rsid w:val="0085339F"/>
    <w:rsid w:val="00853C6B"/>
    <w:rsid w:val="0085424A"/>
    <w:rsid w:val="00854428"/>
    <w:rsid w:val="00854C1A"/>
    <w:rsid w:val="00855374"/>
    <w:rsid w:val="00860174"/>
    <w:rsid w:val="0086035C"/>
    <w:rsid w:val="00860AE8"/>
    <w:rsid w:val="0086101E"/>
    <w:rsid w:val="00861E14"/>
    <w:rsid w:val="008629E1"/>
    <w:rsid w:val="00862AC7"/>
    <w:rsid w:val="00864EBC"/>
    <w:rsid w:val="00865387"/>
    <w:rsid w:val="00865631"/>
    <w:rsid w:val="00865729"/>
    <w:rsid w:val="008664C6"/>
    <w:rsid w:val="00866D3F"/>
    <w:rsid w:val="00866D45"/>
    <w:rsid w:val="0086725B"/>
    <w:rsid w:val="008703B6"/>
    <w:rsid w:val="00870888"/>
    <w:rsid w:val="00870BDE"/>
    <w:rsid w:val="00872268"/>
    <w:rsid w:val="00872E0A"/>
    <w:rsid w:val="0087384D"/>
    <w:rsid w:val="00873AB3"/>
    <w:rsid w:val="00873FC4"/>
    <w:rsid w:val="00874486"/>
    <w:rsid w:val="008744D0"/>
    <w:rsid w:val="00875564"/>
    <w:rsid w:val="008759AD"/>
    <w:rsid w:val="008759F6"/>
    <w:rsid w:val="00875D42"/>
    <w:rsid w:val="00876366"/>
    <w:rsid w:val="00876DEE"/>
    <w:rsid w:val="00877BB8"/>
    <w:rsid w:val="0088049E"/>
    <w:rsid w:val="00880E21"/>
    <w:rsid w:val="00881483"/>
    <w:rsid w:val="00881E31"/>
    <w:rsid w:val="008833E2"/>
    <w:rsid w:val="008835AE"/>
    <w:rsid w:val="00883900"/>
    <w:rsid w:val="008841B7"/>
    <w:rsid w:val="008850A7"/>
    <w:rsid w:val="00885F81"/>
    <w:rsid w:val="00886899"/>
    <w:rsid w:val="00886B28"/>
    <w:rsid w:val="008903D2"/>
    <w:rsid w:val="0089053E"/>
    <w:rsid w:val="00890728"/>
    <w:rsid w:val="00890888"/>
    <w:rsid w:val="00890ECC"/>
    <w:rsid w:val="00891439"/>
    <w:rsid w:val="00891B72"/>
    <w:rsid w:val="0089219E"/>
    <w:rsid w:val="00892562"/>
    <w:rsid w:val="0089266C"/>
    <w:rsid w:val="00892742"/>
    <w:rsid w:val="00892A00"/>
    <w:rsid w:val="00892F5B"/>
    <w:rsid w:val="0089331F"/>
    <w:rsid w:val="00893324"/>
    <w:rsid w:val="008938F9"/>
    <w:rsid w:val="0089408D"/>
    <w:rsid w:val="00894EED"/>
    <w:rsid w:val="00895C3F"/>
    <w:rsid w:val="0089657B"/>
    <w:rsid w:val="00896E38"/>
    <w:rsid w:val="008A0AE3"/>
    <w:rsid w:val="008A0C99"/>
    <w:rsid w:val="008A0DCD"/>
    <w:rsid w:val="008A2AEB"/>
    <w:rsid w:val="008A3159"/>
    <w:rsid w:val="008A37B7"/>
    <w:rsid w:val="008A3A06"/>
    <w:rsid w:val="008A5039"/>
    <w:rsid w:val="008A544F"/>
    <w:rsid w:val="008B079A"/>
    <w:rsid w:val="008B252F"/>
    <w:rsid w:val="008B2C7C"/>
    <w:rsid w:val="008B4205"/>
    <w:rsid w:val="008B4331"/>
    <w:rsid w:val="008B564A"/>
    <w:rsid w:val="008B5755"/>
    <w:rsid w:val="008B58A3"/>
    <w:rsid w:val="008B6B85"/>
    <w:rsid w:val="008B774A"/>
    <w:rsid w:val="008B7F4C"/>
    <w:rsid w:val="008C0DCC"/>
    <w:rsid w:val="008C12B7"/>
    <w:rsid w:val="008C24C1"/>
    <w:rsid w:val="008C273F"/>
    <w:rsid w:val="008C31E0"/>
    <w:rsid w:val="008C33E2"/>
    <w:rsid w:val="008C392D"/>
    <w:rsid w:val="008C3F41"/>
    <w:rsid w:val="008C4190"/>
    <w:rsid w:val="008C4849"/>
    <w:rsid w:val="008C4900"/>
    <w:rsid w:val="008C4DD8"/>
    <w:rsid w:val="008C6151"/>
    <w:rsid w:val="008C6DB1"/>
    <w:rsid w:val="008C6FB7"/>
    <w:rsid w:val="008C76AB"/>
    <w:rsid w:val="008D0665"/>
    <w:rsid w:val="008D23CC"/>
    <w:rsid w:val="008D420A"/>
    <w:rsid w:val="008D4B7F"/>
    <w:rsid w:val="008D4B8A"/>
    <w:rsid w:val="008D4F18"/>
    <w:rsid w:val="008D530F"/>
    <w:rsid w:val="008D56B1"/>
    <w:rsid w:val="008D68CB"/>
    <w:rsid w:val="008D6932"/>
    <w:rsid w:val="008D6DFE"/>
    <w:rsid w:val="008E0B8A"/>
    <w:rsid w:val="008E16C7"/>
    <w:rsid w:val="008E1E0A"/>
    <w:rsid w:val="008E3D1E"/>
    <w:rsid w:val="008E3E8F"/>
    <w:rsid w:val="008E412A"/>
    <w:rsid w:val="008E4231"/>
    <w:rsid w:val="008E4715"/>
    <w:rsid w:val="008E4828"/>
    <w:rsid w:val="008E563F"/>
    <w:rsid w:val="008E60BD"/>
    <w:rsid w:val="008E60DB"/>
    <w:rsid w:val="008E6183"/>
    <w:rsid w:val="008E6B94"/>
    <w:rsid w:val="008E6DE6"/>
    <w:rsid w:val="008F03EE"/>
    <w:rsid w:val="008F0664"/>
    <w:rsid w:val="008F0DBE"/>
    <w:rsid w:val="008F15E7"/>
    <w:rsid w:val="008F38AC"/>
    <w:rsid w:val="008F3975"/>
    <w:rsid w:val="008F5C47"/>
    <w:rsid w:val="008F6C4F"/>
    <w:rsid w:val="008F7796"/>
    <w:rsid w:val="00900092"/>
    <w:rsid w:val="00900B61"/>
    <w:rsid w:val="00902432"/>
    <w:rsid w:val="00902AD2"/>
    <w:rsid w:val="00903225"/>
    <w:rsid w:val="00904305"/>
    <w:rsid w:val="009055BB"/>
    <w:rsid w:val="00906404"/>
    <w:rsid w:val="00910685"/>
    <w:rsid w:val="009108F0"/>
    <w:rsid w:val="00910D08"/>
    <w:rsid w:val="00911210"/>
    <w:rsid w:val="00911DBD"/>
    <w:rsid w:val="00911DD8"/>
    <w:rsid w:val="00912352"/>
    <w:rsid w:val="00912C9F"/>
    <w:rsid w:val="009133E0"/>
    <w:rsid w:val="0091385F"/>
    <w:rsid w:val="00913B05"/>
    <w:rsid w:val="00915836"/>
    <w:rsid w:val="00915D9A"/>
    <w:rsid w:val="0091615C"/>
    <w:rsid w:val="009164F2"/>
    <w:rsid w:val="009169A4"/>
    <w:rsid w:val="00916DDF"/>
    <w:rsid w:val="00921E38"/>
    <w:rsid w:val="00921F3B"/>
    <w:rsid w:val="0092203A"/>
    <w:rsid w:val="009220E8"/>
    <w:rsid w:val="0092212F"/>
    <w:rsid w:val="009223F6"/>
    <w:rsid w:val="009226F3"/>
    <w:rsid w:val="00922A43"/>
    <w:rsid w:val="00924DF8"/>
    <w:rsid w:val="0092622F"/>
    <w:rsid w:val="00927984"/>
    <w:rsid w:val="00927AA3"/>
    <w:rsid w:val="00927C88"/>
    <w:rsid w:val="00927D52"/>
    <w:rsid w:val="00927D5A"/>
    <w:rsid w:val="009300CD"/>
    <w:rsid w:val="00931E06"/>
    <w:rsid w:val="0093239D"/>
    <w:rsid w:val="00932C1D"/>
    <w:rsid w:val="00932D83"/>
    <w:rsid w:val="00933453"/>
    <w:rsid w:val="0093392E"/>
    <w:rsid w:val="009339B3"/>
    <w:rsid w:val="00934279"/>
    <w:rsid w:val="00935007"/>
    <w:rsid w:val="009353BD"/>
    <w:rsid w:val="009356A8"/>
    <w:rsid w:val="00936AD8"/>
    <w:rsid w:val="009373D9"/>
    <w:rsid w:val="00937A91"/>
    <w:rsid w:val="00940754"/>
    <w:rsid w:val="009415AE"/>
    <w:rsid w:val="00941678"/>
    <w:rsid w:val="00941EF2"/>
    <w:rsid w:val="009422C1"/>
    <w:rsid w:val="009424FD"/>
    <w:rsid w:val="009427B1"/>
    <w:rsid w:val="009428BC"/>
    <w:rsid w:val="009437DB"/>
    <w:rsid w:val="00943AB7"/>
    <w:rsid w:val="00943C02"/>
    <w:rsid w:val="0094462B"/>
    <w:rsid w:val="0094468F"/>
    <w:rsid w:val="009457AA"/>
    <w:rsid w:val="009464F1"/>
    <w:rsid w:val="0094673E"/>
    <w:rsid w:val="0094760F"/>
    <w:rsid w:val="00947618"/>
    <w:rsid w:val="0095089D"/>
    <w:rsid w:val="009510A8"/>
    <w:rsid w:val="009512C7"/>
    <w:rsid w:val="00951908"/>
    <w:rsid w:val="009523E7"/>
    <w:rsid w:val="00952572"/>
    <w:rsid w:val="00952CFD"/>
    <w:rsid w:val="00952EAC"/>
    <w:rsid w:val="00953019"/>
    <w:rsid w:val="0095338F"/>
    <w:rsid w:val="00954098"/>
    <w:rsid w:val="0095442D"/>
    <w:rsid w:val="0095458A"/>
    <w:rsid w:val="009548F7"/>
    <w:rsid w:val="0095503C"/>
    <w:rsid w:val="009557E8"/>
    <w:rsid w:val="00955FA5"/>
    <w:rsid w:val="00956846"/>
    <w:rsid w:val="009577B8"/>
    <w:rsid w:val="0095786C"/>
    <w:rsid w:val="00960437"/>
    <w:rsid w:val="009616FD"/>
    <w:rsid w:val="00961992"/>
    <w:rsid w:val="00961D2B"/>
    <w:rsid w:val="009624C2"/>
    <w:rsid w:val="00964F86"/>
    <w:rsid w:val="00967657"/>
    <w:rsid w:val="0096779F"/>
    <w:rsid w:val="00971261"/>
    <w:rsid w:val="009756B9"/>
    <w:rsid w:val="00975799"/>
    <w:rsid w:val="009759BF"/>
    <w:rsid w:val="009763F7"/>
    <w:rsid w:val="00976A18"/>
    <w:rsid w:val="00976B7C"/>
    <w:rsid w:val="00977CF4"/>
    <w:rsid w:val="009817EF"/>
    <w:rsid w:val="00981C18"/>
    <w:rsid w:val="00982A73"/>
    <w:rsid w:val="00982B57"/>
    <w:rsid w:val="00982BE2"/>
    <w:rsid w:val="00983E6B"/>
    <w:rsid w:val="009844D0"/>
    <w:rsid w:val="00984FFB"/>
    <w:rsid w:val="00985F1E"/>
    <w:rsid w:val="009864F1"/>
    <w:rsid w:val="00986C8C"/>
    <w:rsid w:val="0098751D"/>
    <w:rsid w:val="009876C0"/>
    <w:rsid w:val="009878B7"/>
    <w:rsid w:val="00987989"/>
    <w:rsid w:val="00987AC2"/>
    <w:rsid w:val="009903D6"/>
    <w:rsid w:val="00990FF3"/>
    <w:rsid w:val="009911C4"/>
    <w:rsid w:val="009924DB"/>
    <w:rsid w:val="009926AE"/>
    <w:rsid w:val="00992F40"/>
    <w:rsid w:val="009934CF"/>
    <w:rsid w:val="00994775"/>
    <w:rsid w:val="00995CF7"/>
    <w:rsid w:val="00996BA5"/>
    <w:rsid w:val="00997239"/>
    <w:rsid w:val="009A12BD"/>
    <w:rsid w:val="009A1638"/>
    <w:rsid w:val="009A1AD7"/>
    <w:rsid w:val="009A1BA8"/>
    <w:rsid w:val="009A22A1"/>
    <w:rsid w:val="009A2A89"/>
    <w:rsid w:val="009A2E4F"/>
    <w:rsid w:val="009A3417"/>
    <w:rsid w:val="009A357D"/>
    <w:rsid w:val="009A45ED"/>
    <w:rsid w:val="009A520B"/>
    <w:rsid w:val="009A5CCA"/>
    <w:rsid w:val="009A63E3"/>
    <w:rsid w:val="009A67CD"/>
    <w:rsid w:val="009B0B8A"/>
    <w:rsid w:val="009B0BDC"/>
    <w:rsid w:val="009B1825"/>
    <w:rsid w:val="009B20BE"/>
    <w:rsid w:val="009B21DE"/>
    <w:rsid w:val="009B261D"/>
    <w:rsid w:val="009B277E"/>
    <w:rsid w:val="009B2EFD"/>
    <w:rsid w:val="009B4F00"/>
    <w:rsid w:val="009B57DA"/>
    <w:rsid w:val="009B5F76"/>
    <w:rsid w:val="009B609F"/>
    <w:rsid w:val="009B747A"/>
    <w:rsid w:val="009C0EC7"/>
    <w:rsid w:val="009C3076"/>
    <w:rsid w:val="009D0232"/>
    <w:rsid w:val="009D0C9C"/>
    <w:rsid w:val="009D0DD0"/>
    <w:rsid w:val="009D13F4"/>
    <w:rsid w:val="009D1797"/>
    <w:rsid w:val="009D1DA0"/>
    <w:rsid w:val="009D1DFF"/>
    <w:rsid w:val="009D2115"/>
    <w:rsid w:val="009D24A1"/>
    <w:rsid w:val="009D2C29"/>
    <w:rsid w:val="009D315C"/>
    <w:rsid w:val="009D3CC6"/>
    <w:rsid w:val="009D3ED2"/>
    <w:rsid w:val="009D3EF0"/>
    <w:rsid w:val="009D41A8"/>
    <w:rsid w:val="009D424F"/>
    <w:rsid w:val="009D51CE"/>
    <w:rsid w:val="009D5527"/>
    <w:rsid w:val="009D583A"/>
    <w:rsid w:val="009D6E71"/>
    <w:rsid w:val="009D798F"/>
    <w:rsid w:val="009E04BD"/>
    <w:rsid w:val="009E0C06"/>
    <w:rsid w:val="009E1426"/>
    <w:rsid w:val="009E4488"/>
    <w:rsid w:val="009E44E1"/>
    <w:rsid w:val="009E46CC"/>
    <w:rsid w:val="009E4F12"/>
    <w:rsid w:val="009E61E3"/>
    <w:rsid w:val="009E6264"/>
    <w:rsid w:val="009E7308"/>
    <w:rsid w:val="009E74F7"/>
    <w:rsid w:val="009E7CEF"/>
    <w:rsid w:val="009F07CD"/>
    <w:rsid w:val="009F1E9F"/>
    <w:rsid w:val="009F24A3"/>
    <w:rsid w:val="009F2CB9"/>
    <w:rsid w:val="009F3506"/>
    <w:rsid w:val="009F37B9"/>
    <w:rsid w:val="009F43E2"/>
    <w:rsid w:val="009F56E5"/>
    <w:rsid w:val="009F5AA7"/>
    <w:rsid w:val="009F7A11"/>
    <w:rsid w:val="00A00304"/>
    <w:rsid w:val="00A008FA"/>
    <w:rsid w:val="00A0175F"/>
    <w:rsid w:val="00A01F67"/>
    <w:rsid w:val="00A026DD"/>
    <w:rsid w:val="00A03238"/>
    <w:rsid w:val="00A03CA3"/>
    <w:rsid w:val="00A04AB6"/>
    <w:rsid w:val="00A04FED"/>
    <w:rsid w:val="00A05E96"/>
    <w:rsid w:val="00A05F3B"/>
    <w:rsid w:val="00A0624C"/>
    <w:rsid w:val="00A0654E"/>
    <w:rsid w:val="00A068E5"/>
    <w:rsid w:val="00A07C20"/>
    <w:rsid w:val="00A1001D"/>
    <w:rsid w:val="00A10E37"/>
    <w:rsid w:val="00A114B7"/>
    <w:rsid w:val="00A1254B"/>
    <w:rsid w:val="00A126C4"/>
    <w:rsid w:val="00A12758"/>
    <w:rsid w:val="00A12C27"/>
    <w:rsid w:val="00A12CB7"/>
    <w:rsid w:val="00A12DC3"/>
    <w:rsid w:val="00A14508"/>
    <w:rsid w:val="00A1459E"/>
    <w:rsid w:val="00A14A23"/>
    <w:rsid w:val="00A1535D"/>
    <w:rsid w:val="00A20A92"/>
    <w:rsid w:val="00A21289"/>
    <w:rsid w:val="00A21BBB"/>
    <w:rsid w:val="00A22CCA"/>
    <w:rsid w:val="00A22CD6"/>
    <w:rsid w:val="00A22CEB"/>
    <w:rsid w:val="00A22DC3"/>
    <w:rsid w:val="00A2344B"/>
    <w:rsid w:val="00A23F13"/>
    <w:rsid w:val="00A24718"/>
    <w:rsid w:val="00A24860"/>
    <w:rsid w:val="00A256B0"/>
    <w:rsid w:val="00A26344"/>
    <w:rsid w:val="00A26649"/>
    <w:rsid w:val="00A26AC0"/>
    <w:rsid w:val="00A2709C"/>
    <w:rsid w:val="00A3026F"/>
    <w:rsid w:val="00A3106E"/>
    <w:rsid w:val="00A314FF"/>
    <w:rsid w:val="00A3182C"/>
    <w:rsid w:val="00A31C49"/>
    <w:rsid w:val="00A31F0F"/>
    <w:rsid w:val="00A31F78"/>
    <w:rsid w:val="00A321C8"/>
    <w:rsid w:val="00A32E06"/>
    <w:rsid w:val="00A32FBC"/>
    <w:rsid w:val="00A33C46"/>
    <w:rsid w:val="00A33D82"/>
    <w:rsid w:val="00A348BF"/>
    <w:rsid w:val="00A34DAC"/>
    <w:rsid w:val="00A34EC7"/>
    <w:rsid w:val="00A3535B"/>
    <w:rsid w:val="00A35ADF"/>
    <w:rsid w:val="00A37244"/>
    <w:rsid w:val="00A3764D"/>
    <w:rsid w:val="00A37877"/>
    <w:rsid w:val="00A37A37"/>
    <w:rsid w:val="00A40396"/>
    <w:rsid w:val="00A40C81"/>
    <w:rsid w:val="00A41016"/>
    <w:rsid w:val="00A42E80"/>
    <w:rsid w:val="00A44505"/>
    <w:rsid w:val="00A445E9"/>
    <w:rsid w:val="00A45213"/>
    <w:rsid w:val="00A45C34"/>
    <w:rsid w:val="00A45D99"/>
    <w:rsid w:val="00A46BAC"/>
    <w:rsid w:val="00A46CC8"/>
    <w:rsid w:val="00A475C8"/>
    <w:rsid w:val="00A5050E"/>
    <w:rsid w:val="00A50D56"/>
    <w:rsid w:val="00A50FB0"/>
    <w:rsid w:val="00A51F94"/>
    <w:rsid w:val="00A52153"/>
    <w:rsid w:val="00A5224A"/>
    <w:rsid w:val="00A529A7"/>
    <w:rsid w:val="00A52B33"/>
    <w:rsid w:val="00A54337"/>
    <w:rsid w:val="00A552E9"/>
    <w:rsid w:val="00A57AF3"/>
    <w:rsid w:val="00A57DF1"/>
    <w:rsid w:val="00A60061"/>
    <w:rsid w:val="00A60AE3"/>
    <w:rsid w:val="00A60B8C"/>
    <w:rsid w:val="00A61335"/>
    <w:rsid w:val="00A6134C"/>
    <w:rsid w:val="00A613A9"/>
    <w:rsid w:val="00A61410"/>
    <w:rsid w:val="00A61C8E"/>
    <w:rsid w:val="00A6201B"/>
    <w:rsid w:val="00A62A8E"/>
    <w:rsid w:val="00A63DE7"/>
    <w:rsid w:val="00A63E70"/>
    <w:rsid w:val="00A64C5A"/>
    <w:rsid w:val="00A6649D"/>
    <w:rsid w:val="00A66F99"/>
    <w:rsid w:val="00A670A7"/>
    <w:rsid w:val="00A670D6"/>
    <w:rsid w:val="00A703BD"/>
    <w:rsid w:val="00A716CB"/>
    <w:rsid w:val="00A72A18"/>
    <w:rsid w:val="00A746C2"/>
    <w:rsid w:val="00A74904"/>
    <w:rsid w:val="00A74AB3"/>
    <w:rsid w:val="00A74C0D"/>
    <w:rsid w:val="00A75DC7"/>
    <w:rsid w:val="00A75F08"/>
    <w:rsid w:val="00A769BE"/>
    <w:rsid w:val="00A7740B"/>
    <w:rsid w:val="00A778FB"/>
    <w:rsid w:val="00A77BCC"/>
    <w:rsid w:val="00A808F9"/>
    <w:rsid w:val="00A812DE"/>
    <w:rsid w:val="00A8198A"/>
    <w:rsid w:val="00A8231F"/>
    <w:rsid w:val="00A825BB"/>
    <w:rsid w:val="00A82D0E"/>
    <w:rsid w:val="00A82ED3"/>
    <w:rsid w:val="00A83B17"/>
    <w:rsid w:val="00A84C35"/>
    <w:rsid w:val="00A84DE3"/>
    <w:rsid w:val="00A85A5B"/>
    <w:rsid w:val="00A867C3"/>
    <w:rsid w:val="00A869F4"/>
    <w:rsid w:val="00A86A7A"/>
    <w:rsid w:val="00A86E13"/>
    <w:rsid w:val="00A873A8"/>
    <w:rsid w:val="00A8774F"/>
    <w:rsid w:val="00A90D93"/>
    <w:rsid w:val="00A92455"/>
    <w:rsid w:val="00A92835"/>
    <w:rsid w:val="00A929EC"/>
    <w:rsid w:val="00A934C1"/>
    <w:rsid w:val="00A937D2"/>
    <w:rsid w:val="00A9394F"/>
    <w:rsid w:val="00A94478"/>
    <w:rsid w:val="00A95662"/>
    <w:rsid w:val="00A95704"/>
    <w:rsid w:val="00A95C78"/>
    <w:rsid w:val="00A9600D"/>
    <w:rsid w:val="00A97ECF"/>
    <w:rsid w:val="00AA0758"/>
    <w:rsid w:val="00AA27EB"/>
    <w:rsid w:val="00AA2CEA"/>
    <w:rsid w:val="00AA3280"/>
    <w:rsid w:val="00AA3956"/>
    <w:rsid w:val="00AA3C17"/>
    <w:rsid w:val="00AA3D92"/>
    <w:rsid w:val="00AA49AB"/>
    <w:rsid w:val="00AA4AF3"/>
    <w:rsid w:val="00AA4E2A"/>
    <w:rsid w:val="00AA5327"/>
    <w:rsid w:val="00AA5F4D"/>
    <w:rsid w:val="00AA5F53"/>
    <w:rsid w:val="00AA6270"/>
    <w:rsid w:val="00AA6D02"/>
    <w:rsid w:val="00AA70BE"/>
    <w:rsid w:val="00AA73A3"/>
    <w:rsid w:val="00AB09C8"/>
    <w:rsid w:val="00AB15D1"/>
    <w:rsid w:val="00AB203B"/>
    <w:rsid w:val="00AB2EA4"/>
    <w:rsid w:val="00AB3331"/>
    <w:rsid w:val="00AB38FB"/>
    <w:rsid w:val="00AB3E77"/>
    <w:rsid w:val="00AB42A6"/>
    <w:rsid w:val="00AB518D"/>
    <w:rsid w:val="00AB53EA"/>
    <w:rsid w:val="00AB568A"/>
    <w:rsid w:val="00AB6110"/>
    <w:rsid w:val="00AB6143"/>
    <w:rsid w:val="00AB7C4C"/>
    <w:rsid w:val="00AC01AB"/>
    <w:rsid w:val="00AC1BED"/>
    <w:rsid w:val="00AC1CF2"/>
    <w:rsid w:val="00AC38D7"/>
    <w:rsid w:val="00AC482D"/>
    <w:rsid w:val="00AC4A06"/>
    <w:rsid w:val="00AC5D25"/>
    <w:rsid w:val="00AC5F79"/>
    <w:rsid w:val="00AC66BC"/>
    <w:rsid w:val="00AC6F99"/>
    <w:rsid w:val="00AC751B"/>
    <w:rsid w:val="00AC7548"/>
    <w:rsid w:val="00AC7CAA"/>
    <w:rsid w:val="00AD03A2"/>
    <w:rsid w:val="00AD0B17"/>
    <w:rsid w:val="00AD0B8C"/>
    <w:rsid w:val="00AD122E"/>
    <w:rsid w:val="00AD1556"/>
    <w:rsid w:val="00AD1674"/>
    <w:rsid w:val="00AD1CCD"/>
    <w:rsid w:val="00AD2280"/>
    <w:rsid w:val="00AD2E46"/>
    <w:rsid w:val="00AD3994"/>
    <w:rsid w:val="00AD4269"/>
    <w:rsid w:val="00AD4556"/>
    <w:rsid w:val="00AD4A68"/>
    <w:rsid w:val="00AD5FEB"/>
    <w:rsid w:val="00AD642C"/>
    <w:rsid w:val="00AD65DF"/>
    <w:rsid w:val="00AE0741"/>
    <w:rsid w:val="00AE0751"/>
    <w:rsid w:val="00AE09D1"/>
    <w:rsid w:val="00AE0F75"/>
    <w:rsid w:val="00AE19F6"/>
    <w:rsid w:val="00AE2777"/>
    <w:rsid w:val="00AE3BD7"/>
    <w:rsid w:val="00AE483B"/>
    <w:rsid w:val="00AE5DCE"/>
    <w:rsid w:val="00AE6CAB"/>
    <w:rsid w:val="00AE776F"/>
    <w:rsid w:val="00AE7981"/>
    <w:rsid w:val="00AE7AD0"/>
    <w:rsid w:val="00AE7C02"/>
    <w:rsid w:val="00AF08BD"/>
    <w:rsid w:val="00AF1244"/>
    <w:rsid w:val="00AF1E2C"/>
    <w:rsid w:val="00AF1F01"/>
    <w:rsid w:val="00AF26C4"/>
    <w:rsid w:val="00AF2948"/>
    <w:rsid w:val="00AF2B36"/>
    <w:rsid w:val="00AF3068"/>
    <w:rsid w:val="00AF326F"/>
    <w:rsid w:val="00AF3945"/>
    <w:rsid w:val="00AF3D63"/>
    <w:rsid w:val="00AF40CD"/>
    <w:rsid w:val="00AF441B"/>
    <w:rsid w:val="00AF4621"/>
    <w:rsid w:val="00AF4DDD"/>
    <w:rsid w:val="00AF5B14"/>
    <w:rsid w:val="00AF5E5A"/>
    <w:rsid w:val="00AF5E60"/>
    <w:rsid w:val="00B0021C"/>
    <w:rsid w:val="00B00707"/>
    <w:rsid w:val="00B008FB"/>
    <w:rsid w:val="00B00CDC"/>
    <w:rsid w:val="00B024EE"/>
    <w:rsid w:val="00B0281D"/>
    <w:rsid w:val="00B03B82"/>
    <w:rsid w:val="00B045E9"/>
    <w:rsid w:val="00B04787"/>
    <w:rsid w:val="00B06C28"/>
    <w:rsid w:val="00B06E4C"/>
    <w:rsid w:val="00B10296"/>
    <w:rsid w:val="00B1054E"/>
    <w:rsid w:val="00B11B2E"/>
    <w:rsid w:val="00B11F60"/>
    <w:rsid w:val="00B1369D"/>
    <w:rsid w:val="00B14D23"/>
    <w:rsid w:val="00B177FA"/>
    <w:rsid w:val="00B17AA1"/>
    <w:rsid w:val="00B2175F"/>
    <w:rsid w:val="00B21B73"/>
    <w:rsid w:val="00B23784"/>
    <w:rsid w:val="00B247B0"/>
    <w:rsid w:val="00B24C93"/>
    <w:rsid w:val="00B25CAE"/>
    <w:rsid w:val="00B26290"/>
    <w:rsid w:val="00B263C2"/>
    <w:rsid w:val="00B26C4B"/>
    <w:rsid w:val="00B26FF0"/>
    <w:rsid w:val="00B27376"/>
    <w:rsid w:val="00B30921"/>
    <w:rsid w:val="00B30E38"/>
    <w:rsid w:val="00B31983"/>
    <w:rsid w:val="00B31ABC"/>
    <w:rsid w:val="00B31C24"/>
    <w:rsid w:val="00B32799"/>
    <w:rsid w:val="00B32DCB"/>
    <w:rsid w:val="00B333BF"/>
    <w:rsid w:val="00B3413B"/>
    <w:rsid w:val="00B351C8"/>
    <w:rsid w:val="00B3530A"/>
    <w:rsid w:val="00B37993"/>
    <w:rsid w:val="00B37C17"/>
    <w:rsid w:val="00B40BFF"/>
    <w:rsid w:val="00B41A18"/>
    <w:rsid w:val="00B4206B"/>
    <w:rsid w:val="00B424EB"/>
    <w:rsid w:val="00B446C6"/>
    <w:rsid w:val="00B446FD"/>
    <w:rsid w:val="00B44955"/>
    <w:rsid w:val="00B4512E"/>
    <w:rsid w:val="00B45172"/>
    <w:rsid w:val="00B45221"/>
    <w:rsid w:val="00B45BE0"/>
    <w:rsid w:val="00B45F49"/>
    <w:rsid w:val="00B461F0"/>
    <w:rsid w:val="00B46AAE"/>
    <w:rsid w:val="00B46E0F"/>
    <w:rsid w:val="00B473E5"/>
    <w:rsid w:val="00B4791E"/>
    <w:rsid w:val="00B51743"/>
    <w:rsid w:val="00B52A9C"/>
    <w:rsid w:val="00B530FE"/>
    <w:rsid w:val="00B53D51"/>
    <w:rsid w:val="00B53EE9"/>
    <w:rsid w:val="00B545E9"/>
    <w:rsid w:val="00B54AC6"/>
    <w:rsid w:val="00B55454"/>
    <w:rsid w:val="00B555F4"/>
    <w:rsid w:val="00B5563E"/>
    <w:rsid w:val="00B55BBE"/>
    <w:rsid w:val="00B55C96"/>
    <w:rsid w:val="00B55E87"/>
    <w:rsid w:val="00B61B89"/>
    <w:rsid w:val="00B62541"/>
    <w:rsid w:val="00B62B68"/>
    <w:rsid w:val="00B643A2"/>
    <w:rsid w:val="00B6442B"/>
    <w:rsid w:val="00B658CE"/>
    <w:rsid w:val="00B65ACB"/>
    <w:rsid w:val="00B65AE2"/>
    <w:rsid w:val="00B65CAF"/>
    <w:rsid w:val="00B660FD"/>
    <w:rsid w:val="00B6762A"/>
    <w:rsid w:val="00B67C80"/>
    <w:rsid w:val="00B67D2D"/>
    <w:rsid w:val="00B70A09"/>
    <w:rsid w:val="00B71681"/>
    <w:rsid w:val="00B71704"/>
    <w:rsid w:val="00B72008"/>
    <w:rsid w:val="00B72847"/>
    <w:rsid w:val="00B73523"/>
    <w:rsid w:val="00B74455"/>
    <w:rsid w:val="00B745FA"/>
    <w:rsid w:val="00B746F2"/>
    <w:rsid w:val="00B749DE"/>
    <w:rsid w:val="00B74BD7"/>
    <w:rsid w:val="00B74C20"/>
    <w:rsid w:val="00B74F4D"/>
    <w:rsid w:val="00B75331"/>
    <w:rsid w:val="00B76823"/>
    <w:rsid w:val="00B769FD"/>
    <w:rsid w:val="00B76CE2"/>
    <w:rsid w:val="00B7701F"/>
    <w:rsid w:val="00B77173"/>
    <w:rsid w:val="00B7738C"/>
    <w:rsid w:val="00B77DFC"/>
    <w:rsid w:val="00B80817"/>
    <w:rsid w:val="00B82404"/>
    <w:rsid w:val="00B82F40"/>
    <w:rsid w:val="00B83BBF"/>
    <w:rsid w:val="00B8432C"/>
    <w:rsid w:val="00B846CB"/>
    <w:rsid w:val="00B846E3"/>
    <w:rsid w:val="00B84D01"/>
    <w:rsid w:val="00B855E8"/>
    <w:rsid w:val="00B858A7"/>
    <w:rsid w:val="00B8613F"/>
    <w:rsid w:val="00B87279"/>
    <w:rsid w:val="00B876A4"/>
    <w:rsid w:val="00B877CC"/>
    <w:rsid w:val="00B91521"/>
    <w:rsid w:val="00B918F7"/>
    <w:rsid w:val="00B91953"/>
    <w:rsid w:val="00B91DD8"/>
    <w:rsid w:val="00B926E6"/>
    <w:rsid w:val="00B92C14"/>
    <w:rsid w:val="00B92F70"/>
    <w:rsid w:val="00B9329F"/>
    <w:rsid w:val="00B932E9"/>
    <w:rsid w:val="00B93DA3"/>
    <w:rsid w:val="00B96CBF"/>
    <w:rsid w:val="00B96FC1"/>
    <w:rsid w:val="00B97E33"/>
    <w:rsid w:val="00BA28C4"/>
    <w:rsid w:val="00BA3706"/>
    <w:rsid w:val="00BA3E23"/>
    <w:rsid w:val="00BA4916"/>
    <w:rsid w:val="00BA4944"/>
    <w:rsid w:val="00BA543F"/>
    <w:rsid w:val="00BA6A30"/>
    <w:rsid w:val="00BA73DA"/>
    <w:rsid w:val="00BA7ED0"/>
    <w:rsid w:val="00BB09E5"/>
    <w:rsid w:val="00BB0DDE"/>
    <w:rsid w:val="00BB13B0"/>
    <w:rsid w:val="00BB2AF4"/>
    <w:rsid w:val="00BB3196"/>
    <w:rsid w:val="00BB4969"/>
    <w:rsid w:val="00BB4BFF"/>
    <w:rsid w:val="00BB5258"/>
    <w:rsid w:val="00BB7A3C"/>
    <w:rsid w:val="00BB7BCD"/>
    <w:rsid w:val="00BC0245"/>
    <w:rsid w:val="00BC118E"/>
    <w:rsid w:val="00BC11B6"/>
    <w:rsid w:val="00BC1E71"/>
    <w:rsid w:val="00BC1F0E"/>
    <w:rsid w:val="00BC31A9"/>
    <w:rsid w:val="00BC4F31"/>
    <w:rsid w:val="00BC52B4"/>
    <w:rsid w:val="00BC6067"/>
    <w:rsid w:val="00BC7CC9"/>
    <w:rsid w:val="00BD0049"/>
    <w:rsid w:val="00BD0CB6"/>
    <w:rsid w:val="00BD109A"/>
    <w:rsid w:val="00BD3550"/>
    <w:rsid w:val="00BD391A"/>
    <w:rsid w:val="00BD429F"/>
    <w:rsid w:val="00BD491C"/>
    <w:rsid w:val="00BD4C5B"/>
    <w:rsid w:val="00BD5EE1"/>
    <w:rsid w:val="00BD694A"/>
    <w:rsid w:val="00BD6B0A"/>
    <w:rsid w:val="00BD7212"/>
    <w:rsid w:val="00BD783A"/>
    <w:rsid w:val="00BD7DF8"/>
    <w:rsid w:val="00BE1FBF"/>
    <w:rsid w:val="00BE2002"/>
    <w:rsid w:val="00BE2231"/>
    <w:rsid w:val="00BE2735"/>
    <w:rsid w:val="00BE288F"/>
    <w:rsid w:val="00BE2B15"/>
    <w:rsid w:val="00BE3627"/>
    <w:rsid w:val="00BE3A53"/>
    <w:rsid w:val="00BE4208"/>
    <w:rsid w:val="00BE44ED"/>
    <w:rsid w:val="00BE53F7"/>
    <w:rsid w:val="00BE723E"/>
    <w:rsid w:val="00BE7F11"/>
    <w:rsid w:val="00BF040E"/>
    <w:rsid w:val="00BF0BFB"/>
    <w:rsid w:val="00BF1044"/>
    <w:rsid w:val="00BF1F6B"/>
    <w:rsid w:val="00BF633F"/>
    <w:rsid w:val="00BF711E"/>
    <w:rsid w:val="00BF750B"/>
    <w:rsid w:val="00C00247"/>
    <w:rsid w:val="00C022C4"/>
    <w:rsid w:val="00C03B72"/>
    <w:rsid w:val="00C04540"/>
    <w:rsid w:val="00C04CAC"/>
    <w:rsid w:val="00C060EB"/>
    <w:rsid w:val="00C06D32"/>
    <w:rsid w:val="00C079A5"/>
    <w:rsid w:val="00C07A50"/>
    <w:rsid w:val="00C1059C"/>
    <w:rsid w:val="00C10C57"/>
    <w:rsid w:val="00C10F38"/>
    <w:rsid w:val="00C1148F"/>
    <w:rsid w:val="00C1158C"/>
    <w:rsid w:val="00C11875"/>
    <w:rsid w:val="00C11A29"/>
    <w:rsid w:val="00C129E5"/>
    <w:rsid w:val="00C12C0A"/>
    <w:rsid w:val="00C12EBB"/>
    <w:rsid w:val="00C13201"/>
    <w:rsid w:val="00C135F2"/>
    <w:rsid w:val="00C13778"/>
    <w:rsid w:val="00C1393F"/>
    <w:rsid w:val="00C13E8C"/>
    <w:rsid w:val="00C153CD"/>
    <w:rsid w:val="00C158DB"/>
    <w:rsid w:val="00C1656B"/>
    <w:rsid w:val="00C17545"/>
    <w:rsid w:val="00C20204"/>
    <w:rsid w:val="00C205C9"/>
    <w:rsid w:val="00C20AD1"/>
    <w:rsid w:val="00C21117"/>
    <w:rsid w:val="00C213D4"/>
    <w:rsid w:val="00C2196A"/>
    <w:rsid w:val="00C2232C"/>
    <w:rsid w:val="00C226AE"/>
    <w:rsid w:val="00C2272D"/>
    <w:rsid w:val="00C237BE"/>
    <w:rsid w:val="00C239A1"/>
    <w:rsid w:val="00C244F4"/>
    <w:rsid w:val="00C24562"/>
    <w:rsid w:val="00C25CD4"/>
    <w:rsid w:val="00C25DA4"/>
    <w:rsid w:val="00C27014"/>
    <w:rsid w:val="00C30C10"/>
    <w:rsid w:val="00C31122"/>
    <w:rsid w:val="00C313D0"/>
    <w:rsid w:val="00C31883"/>
    <w:rsid w:val="00C31C8B"/>
    <w:rsid w:val="00C31C98"/>
    <w:rsid w:val="00C31F63"/>
    <w:rsid w:val="00C3481E"/>
    <w:rsid w:val="00C34E79"/>
    <w:rsid w:val="00C3550C"/>
    <w:rsid w:val="00C36D13"/>
    <w:rsid w:val="00C36FAE"/>
    <w:rsid w:val="00C3712C"/>
    <w:rsid w:val="00C3727F"/>
    <w:rsid w:val="00C37303"/>
    <w:rsid w:val="00C37487"/>
    <w:rsid w:val="00C40587"/>
    <w:rsid w:val="00C40763"/>
    <w:rsid w:val="00C41268"/>
    <w:rsid w:val="00C4176A"/>
    <w:rsid w:val="00C4178F"/>
    <w:rsid w:val="00C41B6D"/>
    <w:rsid w:val="00C42481"/>
    <w:rsid w:val="00C4289A"/>
    <w:rsid w:val="00C439B5"/>
    <w:rsid w:val="00C44636"/>
    <w:rsid w:val="00C460E0"/>
    <w:rsid w:val="00C46468"/>
    <w:rsid w:val="00C467FF"/>
    <w:rsid w:val="00C470C1"/>
    <w:rsid w:val="00C505DA"/>
    <w:rsid w:val="00C50714"/>
    <w:rsid w:val="00C511A2"/>
    <w:rsid w:val="00C51CED"/>
    <w:rsid w:val="00C52405"/>
    <w:rsid w:val="00C528CF"/>
    <w:rsid w:val="00C52A22"/>
    <w:rsid w:val="00C52DE6"/>
    <w:rsid w:val="00C53E7F"/>
    <w:rsid w:val="00C5442A"/>
    <w:rsid w:val="00C5447E"/>
    <w:rsid w:val="00C54673"/>
    <w:rsid w:val="00C54C08"/>
    <w:rsid w:val="00C56074"/>
    <w:rsid w:val="00C56217"/>
    <w:rsid w:val="00C5665B"/>
    <w:rsid w:val="00C601CF"/>
    <w:rsid w:val="00C60EAF"/>
    <w:rsid w:val="00C6212A"/>
    <w:rsid w:val="00C62831"/>
    <w:rsid w:val="00C6285C"/>
    <w:rsid w:val="00C62D24"/>
    <w:rsid w:val="00C639CF"/>
    <w:rsid w:val="00C644EE"/>
    <w:rsid w:val="00C6580A"/>
    <w:rsid w:val="00C659F2"/>
    <w:rsid w:val="00C66C77"/>
    <w:rsid w:val="00C674E3"/>
    <w:rsid w:val="00C7049E"/>
    <w:rsid w:val="00C709C7"/>
    <w:rsid w:val="00C713F0"/>
    <w:rsid w:val="00C723A0"/>
    <w:rsid w:val="00C73C70"/>
    <w:rsid w:val="00C73F71"/>
    <w:rsid w:val="00C768B1"/>
    <w:rsid w:val="00C76D71"/>
    <w:rsid w:val="00C76DE5"/>
    <w:rsid w:val="00C76F2F"/>
    <w:rsid w:val="00C7721E"/>
    <w:rsid w:val="00C775A6"/>
    <w:rsid w:val="00C7766F"/>
    <w:rsid w:val="00C8000D"/>
    <w:rsid w:val="00C80381"/>
    <w:rsid w:val="00C8084F"/>
    <w:rsid w:val="00C80993"/>
    <w:rsid w:val="00C81B09"/>
    <w:rsid w:val="00C8207B"/>
    <w:rsid w:val="00C82137"/>
    <w:rsid w:val="00C825A4"/>
    <w:rsid w:val="00C82D56"/>
    <w:rsid w:val="00C83612"/>
    <w:rsid w:val="00C845A1"/>
    <w:rsid w:val="00C853A9"/>
    <w:rsid w:val="00C855C7"/>
    <w:rsid w:val="00C85DDA"/>
    <w:rsid w:val="00C85FEE"/>
    <w:rsid w:val="00C862D1"/>
    <w:rsid w:val="00C86C7A"/>
    <w:rsid w:val="00C87583"/>
    <w:rsid w:val="00C876A4"/>
    <w:rsid w:val="00C87994"/>
    <w:rsid w:val="00C91020"/>
    <w:rsid w:val="00C91063"/>
    <w:rsid w:val="00C91377"/>
    <w:rsid w:val="00C92996"/>
    <w:rsid w:val="00C93023"/>
    <w:rsid w:val="00C93462"/>
    <w:rsid w:val="00C93B76"/>
    <w:rsid w:val="00C93F21"/>
    <w:rsid w:val="00C94809"/>
    <w:rsid w:val="00C94A6D"/>
    <w:rsid w:val="00C94D3E"/>
    <w:rsid w:val="00C96487"/>
    <w:rsid w:val="00CA01BE"/>
    <w:rsid w:val="00CA0528"/>
    <w:rsid w:val="00CA1566"/>
    <w:rsid w:val="00CA1F7E"/>
    <w:rsid w:val="00CA3653"/>
    <w:rsid w:val="00CA459B"/>
    <w:rsid w:val="00CA4902"/>
    <w:rsid w:val="00CA4CAC"/>
    <w:rsid w:val="00CA4ED7"/>
    <w:rsid w:val="00CA5D18"/>
    <w:rsid w:val="00CA690C"/>
    <w:rsid w:val="00CA6945"/>
    <w:rsid w:val="00CA69F0"/>
    <w:rsid w:val="00CA70ED"/>
    <w:rsid w:val="00CB0086"/>
    <w:rsid w:val="00CB1142"/>
    <w:rsid w:val="00CB117F"/>
    <w:rsid w:val="00CB1642"/>
    <w:rsid w:val="00CB193E"/>
    <w:rsid w:val="00CB2624"/>
    <w:rsid w:val="00CB3B39"/>
    <w:rsid w:val="00CB4059"/>
    <w:rsid w:val="00CB5217"/>
    <w:rsid w:val="00CB5697"/>
    <w:rsid w:val="00CB5757"/>
    <w:rsid w:val="00CB5C17"/>
    <w:rsid w:val="00CB62DA"/>
    <w:rsid w:val="00CB64A7"/>
    <w:rsid w:val="00CC00CE"/>
    <w:rsid w:val="00CC1856"/>
    <w:rsid w:val="00CC1B54"/>
    <w:rsid w:val="00CC1B58"/>
    <w:rsid w:val="00CC24ED"/>
    <w:rsid w:val="00CC2BFB"/>
    <w:rsid w:val="00CC38AB"/>
    <w:rsid w:val="00CC3E57"/>
    <w:rsid w:val="00CC54BD"/>
    <w:rsid w:val="00CC5A94"/>
    <w:rsid w:val="00CC5F9F"/>
    <w:rsid w:val="00CC73EF"/>
    <w:rsid w:val="00CC7E85"/>
    <w:rsid w:val="00CD08FB"/>
    <w:rsid w:val="00CD26FC"/>
    <w:rsid w:val="00CD2AFC"/>
    <w:rsid w:val="00CD39D8"/>
    <w:rsid w:val="00CD5188"/>
    <w:rsid w:val="00CD5FE5"/>
    <w:rsid w:val="00CD659F"/>
    <w:rsid w:val="00CD740C"/>
    <w:rsid w:val="00CD780C"/>
    <w:rsid w:val="00CD7DBC"/>
    <w:rsid w:val="00CD7DCB"/>
    <w:rsid w:val="00CE01DC"/>
    <w:rsid w:val="00CE0328"/>
    <w:rsid w:val="00CE06A6"/>
    <w:rsid w:val="00CE1493"/>
    <w:rsid w:val="00CE16FC"/>
    <w:rsid w:val="00CE29C4"/>
    <w:rsid w:val="00CE2A69"/>
    <w:rsid w:val="00CE2F3C"/>
    <w:rsid w:val="00CE45A7"/>
    <w:rsid w:val="00CE48EA"/>
    <w:rsid w:val="00CE5AB3"/>
    <w:rsid w:val="00CE5F13"/>
    <w:rsid w:val="00CE6821"/>
    <w:rsid w:val="00CE6CB9"/>
    <w:rsid w:val="00CE7586"/>
    <w:rsid w:val="00CE7B42"/>
    <w:rsid w:val="00CF0463"/>
    <w:rsid w:val="00CF04B9"/>
    <w:rsid w:val="00CF0967"/>
    <w:rsid w:val="00CF0AA4"/>
    <w:rsid w:val="00CF0B6D"/>
    <w:rsid w:val="00CF0EE7"/>
    <w:rsid w:val="00CF285C"/>
    <w:rsid w:val="00CF3E09"/>
    <w:rsid w:val="00CF3FB3"/>
    <w:rsid w:val="00CF4493"/>
    <w:rsid w:val="00CF4509"/>
    <w:rsid w:val="00CF4D3C"/>
    <w:rsid w:val="00CF4E89"/>
    <w:rsid w:val="00CF6FE3"/>
    <w:rsid w:val="00CF78D0"/>
    <w:rsid w:val="00D013FE"/>
    <w:rsid w:val="00D022E9"/>
    <w:rsid w:val="00D029F2"/>
    <w:rsid w:val="00D02C00"/>
    <w:rsid w:val="00D02F64"/>
    <w:rsid w:val="00D0310B"/>
    <w:rsid w:val="00D038C5"/>
    <w:rsid w:val="00D048A9"/>
    <w:rsid w:val="00D05B55"/>
    <w:rsid w:val="00D07D37"/>
    <w:rsid w:val="00D07EFD"/>
    <w:rsid w:val="00D114D7"/>
    <w:rsid w:val="00D12125"/>
    <w:rsid w:val="00D13D14"/>
    <w:rsid w:val="00D14D25"/>
    <w:rsid w:val="00D15085"/>
    <w:rsid w:val="00D154DD"/>
    <w:rsid w:val="00D1613D"/>
    <w:rsid w:val="00D162A1"/>
    <w:rsid w:val="00D16991"/>
    <w:rsid w:val="00D1727C"/>
    <w:rsid w:val="00D173DA"/>
    <w:rsid w:val="00D222B5"/>
    <w:rsid w:val="00D22797"/>
    <w:rsid w:val="00D227D0"/>
    <w:rsid w:val="00D22CBE"/>
    <w:rsid w:val="00D231FD"/>
    <w:rsid w:val="00D236DD"/>
    <w:rsid w:val="00D24475"/>
    <w:rsid w:val="00D2471E"/>
    <w:rsid w:val="00D24C77"/>
    <w:rsid w:val="00D25CC5"/>
    <w:rsid w:val="00D2609D"/>
    <w:rsid w:val="00D267AA"/>
    <w:rsid w:val="00D27E3B"/>
    <w:rsid w:val="00D30419"/>
    <w:rsid w:val="00D30BF4"/>
    <w:rsid w:val="00D31DBA"/>
    <w:rsid w:val="00D32247"/>
    <w:rsid w:val="00D322BA"/>
    <w:rsid w:val="00D327FE"/>
    <w:rsid w:val="00D33FA8"/>
    <w:rsid w:val="00D34BAE"/>
    <w:rsid w:val="00D34E4A"/>
    <w:rsid w:val="00D37326"/>
    <w:rsid w:val="00D37D5E"/>
    <w:rsid w:val="00D4013C"/>
    <w:rsid w:val="00D403B6"/>
    <w:rsid w:val="00D40611"/>
    <w:rsid w:val="00D40A7E"/>
    <w:rsid w:val="00D45DC2"/>
    <w:rsid w:val="00D471F6"/>
    <w:rsid w:val="00D50208"/>
    <w:rsid w:val="00D503B3"/>
    <w:rsid w:val="00D509F2"/>
    <w:rsid w:val="00D50FF0"/>
    <w:rsid w:val="00D515A2"/>
    <w:rsid w:val="00D5165F"/>
    <w:rsid w:val="00D5225C"/>
    <w:rsid w:val="00D53CDE"/>
    <w:rsid w:val="00D551FE"/>
    <w:rsid w:val="00D56676"/>
    <w:rsid w:val="00D568CA"/>
    <w:rsid w:val="00D56C79"/>
    <w:rsid w:val="00D57404"/>
    <w:rsid w:val="00D577FC"/>
    <w:rsid w:val="00D60311"/>
    <w:rsid w:val="00D60F57"/>
    <w:rsid w:val="00D6173A"/>
    <w:rsid w:val="00D61E97"/>
    <w:rsid w:val="00D620BB"/>
    <w:rsid w:val="00D645EF"/>
    <w:rsid w:val="00D64C16"/>
    <w:rsid w:val="00D6553C"/>
    <w:rsid w:val="00D65C4B"/>
    <w:rsid w:val="00D65E5B"/>
    <w:rsid w:val="00D664AF"/>
    <w:rsid w:val="00D66C8F"/>
    <w:rsid w:val="00D6774A"/>
    <w:rsid w:val="00D708F1"/>
    <w:rsid w:val="00D70D97"/>
    <w:rsid w:val="00D71530"/>
    <w:rsid w:val="00D723AF"/>
    <w:rsid w:val="00D72BE4"/>
    <w:rsid w:val="00D72BF8"/>
    <w:rsid w:val="00D73879"/>
    <w:rsid w:val="00D73938"/>
    <w:rsid w:val="00D74D5A"/>
    <w:rsid w:val="00D753CE"/>
    <w:rsid w:val="00D7569C"/>
    <w:rsid w:val="00D7608A"/>
    <w:rsid w:val="00D76B75"/>
    <w:rsid w:val="00D77014"/>
    <w:rsid w:val="00D7749E"/>
    <w:rsid w:val="00D77953"/>
    <w:rsid w:val="00D77A19"/>
    <w:rsid w:val="00D80E89"/>
    <w:rsid w:val="00D81365"/>
    <w:rsid w:val="00D8354E"/>
    <w:rsid w:val="00D838EF"/>
    <w:rsid w:val="00D83911"/>
    <w:rsid w:val="00D84D47"/>
    <w:rsid w:val="00D85001"/>
    <w:rsid w:val="00D8513C"/>
    <w:rsid w:val="00D85268"/>
    <w:rsid w:val="00D852A0"/>
    <w:rsid w:val="00D85A8C"/>
    <w:rsid w:val="00D86D1A"/>
    <w:rsid w:val="00D902AD"/>
    <w:rsid w:val="00D902B4"/>
    <w:rsid w:val="00D9143A"/>
    <w:rsid w:val="00D91711"/>
    <w:rsid w:val="00D919DB"/>
    <w:rsid w:val="00D91ABB"/>
    <w:rsid w:val="00D92EA3"/>
    <w:rsid w:val="00D9301E"/>
    <w:rsid w:val="00D93633"/>
    <w:rsid w:val="00D93FC9"/>
    <w:rsid w:val="00D9457D"/>
    <w:rsid w:val="00D947E1"/>
    <w:rsid w:val="00D958CD"/>
    <w:rsid w:val="00D96032"/>
    <w:rsid w:val="00D96EF9"/>
    <w:rsid w:val="00D9761D"/>
    <w:rsid w:val="00D979FB"/>
    <w:rsid w:val="00D97A03"/>
    <w:rsid w:val="00DA0253"/>
    <w:rsid w:val="00DA1756"/>
    <w:rsid w:val="00DA2076"/>
    <w:rsid w:val="00DA2C46"/>
    <w:rsid w:val="00DA2D66"/>
    <w:rsid w:val="00DA309C"/>
    <w:rsid w:val="00DA314B"/>
    <w:rsid w:val="00DA4A47"/>
    <w:rsid w:val="00DA5453"/>
    <w:rsid w:val="00DA66D4"/>
    <w:rsid w:val="00DA68DE"/>
    <w:rsid w:val="00DA7086"/>
    <w:rsid w:val="00DB0564"/>
    <w:rsid w:val="00DB06A8"/>
    <w:rsid w:val="00DB1AF2"/>
    <w:rsid w:val="00DB1B41"/>
    <w:rsid w:val="00DB228F"/>
    <w:rsid w:val="00DB23D9"/>
    <w:rsid w:val="00DB3F71"/>
    <w:rsid w:val="00DB4108"/>
    <w:rsid w:val="00DB520A"/>
    <w:rsid w:val="00DB62B6"/>
    <w:rsid w:val="00DC0FDB"/>
    <w:rsid w:val="00DC1E1B"/>
    <w:rsid w:val="00DC1E4D"/>
    <w:rsid w:val="00DC27BB"/>
    <w:rsid w:val="00DC3026"/>
    <w:rsid w:val="00DC3962"/>
    <w:rsid w:val="00DC587E"/>
    <w:rsid w:val="00DC6F97"/>
    <w:rsid w:val="00DC763C"/>
    <w:rsid w:val="00DC7E68"/>
    <w:rsid w:val="00DD05E2"/>
    <w:rsid w:val="00DD062D"/>
    <w:rsid w:val="00DD1707"/>
    <w:rsid w:val="00DD1A05"/>
    <w:rsid w:val="00DD21E9"/>
    <w:rsid w:val="00DD247D"/>
    <w:rsid w:val="00DD35F0"/>
    <w:rsid w:val="00DD3B76"/>
    <w:rsid w:val="00DD4031"/>
    <w:rsid w:val="00DD4178"/>
    <w:rsid w:val="00DD4471"/>
    <w:rsid w:val="00DD4F69"/>
    <w:rsid w:val="00DD57DB"/>
    <w:rsid w:val="00DD5DE8"/>
    <w:rsid w:val="00DD7159"/>
    <w:rsid w:val="00DD787F"/>
    <w:rsid w:val="00DE0125"/>
    <w:rsid w:val="00DE0F1C"/>
    <w:rsid w:val="00DE11A4"/>
    <w:rsid w:val="00DE1656"/>
    <w:rsid w:val="00DE1CB0"/>
    <w:rsid w:val="00DE1FCB"/>
    <w:rsid w:val="00DE21AB"/>
    <w:rsid w:val="00DE2BD1"/>
    <w:rsid w:val="00DE3FFC"/>
    <w:rsid w:val="00DE4BE3"/>
    <w:rsid w:val="00DE4DC9"/>
    <w:rsid w:val="00DE50B2"/>
    <w:rsid w:val="00DE60FB"/>
    <w:rsid w:val="00DE7039"/>
    <w:rsid w:val="00DE7360"/>
    <w:rsid w:val="00DE75B4"/>
    <w:rsid w:val="00DE771E"/>
    <w:rsid w:val="00DE7745"/>
    <w:rsid w:val="00DE7ABD"/>
    <w:rsid w:val="00DF09C5"/>
    <w:rsid w:val="00DF0D2D"/>
    <w:rsid w:val="00DF25F2"/>
    <w:rsid w:val="00DF26B6"/>
    <w:rsid w:val="00DF3D0A"/>
    <w:rsid w:val="00DF6EFF"/>
    <w:rsid w:val="00DF7224"/>
    <w:rsid w:val="00E0128B"/>
    <w:rsid w:val="00E01C02"/>
    <w:rsid w:val="00E01F8B"/>
    <w:rsid w:val="00E021CD"/>
    <w:rsid w:val="00E024D9"/>
    <w:rsid w:val="00E0388C"/>
    <w:rsid w:val="00E03BF1"/>
    <w:rsid w:val="00E045B1"/>
    <w:rsid w:val="00E05348"/>
    <w:rsid w:val="00E05855"/>
    <w:rsid w:val="00E06DF6"/>
    <w:rsid w:val="00E07B33"/>
    <w:rsid w:val="00E1075D"/>
    <w:rsid w:val="00E11567"/>
    <w:rsid w:val="00E11C22"/>
    <w:rsid w:val="00E1390A"/>
    <w:rsid w:val="00E14380"/>
    <w:rsid w:val="00E1462E"/>
    <w:rsid w:val="00E14937"/>
    <w:rsid w:val="00E14D16"/>
    <w:rsid w:val="00E14FD8"/>
    <w:rsid w:val="00E159A7"/>
    <w:rsid w:val="00E16669"/>
    <w:rsid w:val="00E16BDE"/>
    <w:rsid w:val="00E178D1"/>
    <w:rsid w:val="00E201C9"/>
    <w:rsid w:val="00E21A9B"/>
    <w:rsid w:val="00E22780"/>
    <w:rsid w:val="00E23F40"/>
    <w:rsid w:val="00E24AA9"/>
    <w:rsid w:val="00E25208"/>
    <w:rsid w:val="00E26DE5"/>
    <w:rsid w:val="00E26F2F"/>
    <w:rsid w:val="00E271EF"/>
    <w:rsid w:val="00E273E2"/>
    <w:rsid w:val="00E27768"/>
    <w:rsid w:val="00E30540"/>
    <w:rsid w:val="00E3054A"/>
    <w:rsid w:val="00E30A90"/>
    <w:rsid w:val="00E323DD"/>
    <w:rsid w:val="00E32557"/>
    <w:rsid w:val="00E34E14"/>
    <w:rsid w:val="00E35B57"/>
    <w:rsid w:val="00E36806"/>
    <w:rsid w:val="00E4063B"/>
    <w:rsid w:val="00E40755"/>
    <w:rsid w:val="00E411A0"/>
    <w:rsid w:val="00E41220"/>
    <w:rsid w:val="00E416BA"/>
    <w:rsid w:val="00E4258C"/>
    <w:rsid w:val="00E42F25"/>
    <w:rsid w:val="00E43383"/>
    <w:rsid w:val="00E4393A"/>
    <w:rsid w:val="00E43B6A"/>
    <w:rsid w:val="00E43CD5"/>
    <w:rsid w:val="00E43D27"/>
    <w:rsid w:val="00E441D2"/>
    <w:rsid w:val="00E444A0"/>
    <w:rsid w:val="00E445AA"/>
    <w:rsid w:val="00E45FAD"/>
    <w:rsid w:val="00E46BF0"/>
    <w:rsid w:val="00E46C76"/>
    <w:rsid w:val="00E46D8C"/>
    <w:rsid w:val="00E4767F"/>
    <w:rsid w:val="00E476EE"/>
    <w:rsid w:val="00E511C0"/>
    <w:rsid w:val="00E515D2"/>
    <w:rsid w:val="00E532D8"/>
    <w:rsid w:val="00E5403D"/>
    <w:rsid w:val="00E57114"/>
    <w:rsid w:val="00E57C9B"/>
    <w:rsid w:val="00E60411"/>
    <w:rsid w:val="00E60E61"/>
    <w:rsid w:val="00E60F21"/>
    <w:rsid w:val="00E6101C"/>
    <w:rsid w:val="00E62381"/>
    <w:rsid w:val="00E6273D"/>
    <w:rsid w:val="00E62A01"/>
    <w:rsid w:val="00E62B99"/>
    <w:rsid w:val="00E62F31"/>
    <w:rsid w:val="00E63090"/>
    <w:rsid w:val="00E63478"/>
    <w:rsid w:val="00E638FE"/>
    <w:rsid w:val="00E639B6"/>
    <w:rsid w:val="00E64E80"/>
    <w:rsid w:val="00E65080"/>
    <w:rsid w:val="00E65294"/>
    <w:rsid w:val="00E655C6"/>
    <w:rsid w:val="00E6612D"/>
    <w:rsid w:val="00E664D9"/>
    <w:rsid w:val="00E665F0"/>
    <w:rsid w:val="00E674D7"/>
    <w:rsid w:val="00E67D59"/>
    <w:rsid w:val="00E702CC"/>
    <w:rsid w:val="00E71893"/>
    <w:rsid w:val="00E7238F"/>
    <w:rsid w:val="00E72413"/>
    <w:rsid w:val="00E734C4"/>
    <w:rsid w:val="00E7367B"/>
    <w:rsid w:val="00E749FB"/>
    <w:rsid w:val="00E74AD5"/>
    <w:rsid w:val="00E750F5"/>
    <w:rsid w:val="00E75415"/>
    <w:rsid w:val="00E75E77"/>
    <w:rsid w:val="00E8005B"/>
    <w:rsid w:val="00E80BC5"/>
    <w:rsid w:val="00E81899"/>
    <w:rsid w:val="00E82110"/>
    <w:rsid w:val="00E824C0"/>
    <w:rsid w:val="00E8286C"/>
    <w:rsid w:val="00E84C6F"/>
    <w:rsid w:val="00E84F17"/>
    <w:rsid w:val="00E84F1A"/>
    <w:rsid w:val="00E854DC"/>
    <w:rsid w:val="00E85677"/>
    <w:rsid w:val="00E857A5"/>
    <w:rsid w:val="00E85B8E"/>
    <w:rsid w:val="00E86558"/>
    <w:rsid w:val="00E86B23"/>
    <w:rsid w:val="00E87B8E"/>
    <w:rsid w:val="00E90195"/>
    <w:rsid w:val="00E90FEE"/>
    <w:rsid w:val="00E91507"/>
    <w:rsid w:val="00E9167A"/>
    <w:rsid w:val="00E91D8D"/>
    <w:rsid w:val="00E92096"/>
    <w:rsid w:val="00E929AF"/>
    <w:rsid w:val="00E92C12"/>
    <w:rsid w:val="00E92DA6"/>
    <w:rsid w:val="00E93A69"/>
    <w:rsid w:val="00E9408E"/>
    <w:rsid w:val="00E94BE3"/>
    <w:rsid w:val="00E968D1"/>
    <w:rsid w:val="00E96C0A"/>
    <w:rsid w:val="00E96EC9"/>
    <w:rsid w:val="00E9753C"/>
    <w:rsid w:val="00EA055A"/>
    <w:rsid w:val="00EA120C"/>
    <w:rsid w:val="00EA1721"/>
    <w:rsid w:val="00EA287E"/>
    <w:rsid w:val="00EA2CB4"/>
    <w:rsid w:val="00EA385C"/>
    <w:rsid w:val="00EA424F"/>
    <w:rsid w:val="00EA46C3"/>
    <w:rsid w:val="00EA4B24"/>
    <w:rsid w:val="00EA510A"/>
    <w:rsid w:val="00EA52B4"/>
    <w:rsid w:val="00EA5BF8"/>
    <w:rsid w:val="00EA5EA2"/>
    <w:rsid w:val="00EA6BBB"/>
    <w:rsid w:val="00EA6C15"/>
    <w:rsid w:val="00EA6EF2"/>
    <w:rsid w:val="00EA7950"/>
    <w:rsid w:val="00EA7CE7"/>
    <w:rsid w:val="00EB05A2"/>
    <w:rsid w:val="00EB0C0C"/>
    <w:rsid w:val="00EB1816"/>
    <w:rsid w:val="00EB2BA0"/>
    <w:rsid w:val="00EB393D"/>
    <w:rsid w:val="00EB3AB7"/>
    <w:rsid w:val="00EB419E"/>
    <w:rsid w:val="00EB4EE3"/>
    <w:rsid w:val="00EB6259"/>
    <w:rsid w:val="00EB6820"/>
    <w:rsid w:val="00EB6A8E"/>
    <w:rsid w:val="00EC07F7"/>
    <w:rsid w:val="00EC0E2B"/>
    <w:rsid w:val="00EC103A"/>
    <w:rsid w:val="00EC1664"/>
    <w:rsid w:val="00EC1C57"/>
    <w:rsid w:val="00EC21A1"/>
    <w:rsid w:val="00EC2410"/>
    <w:rsid w:val="00EC24AF"/>
    <w:rsid w:val="00EC3364"/>
    <w:rsid w:val="00EC3796"/>
    <w:rsid w:val="00EC4643"/>
    <w:rsid w:val="00EC64E5"/>
    <w:rsid w:val="00EC68F6"/>
    <w:rsid w:val="00EC69EA"/>
    <w:rsid w:val="00ED04E6"/>
    <w:rsid w:val="00ED18ED"/>
    <w:rsid w:val="00ED21A2"/>
    <w:rsid w:val="00ED24B1"/>
    <w:rsid w:val="00ED2776"/>
    <w:rsid w:val="00ED2EB4"/>
    <w:rsid w:val="00ED2F5F"/>
    <w:rsid w:val="00ED3339"/>
    <w:rsid w:val="00ED3489"/>
    <w:rsid w:val="00ED391A"/>
    <w:rsid w:val="00ED41CD"/>
    <w:rsid w:val="00ED4420"/>
    <w:rsid w:val="00ED482E"/>
    <w:rsid w:val="00ED7392"/>
    <w:rsid w:val="00ED7ADC"/>
    <w:rsid w:val="00EE1CD3"/>
    <w:rsid w:val="00EE1F90"/>
    <w:rsid w:val="00EE202B"/>
    <w:rsid w:val="00EE2142"/>
    <w:rsid w:val="00EE3047"/>
    <w:rsid w:val="00EE3DEF"/>
    <w:rsid w:val="00EE4671"/>
    <w:rsid w:val="00EE4F33"/>
    <w:rsid w:val="00EE5F88"/>
    <w:rsid w:val="00EE65E0"/>
    <w:rsid w:val="00EE6C7F"/>
    <w:rsid w:val="00EE6ED7"/>
    <w:rsid w:val="00EE747D"/>
    <w:rsid w:val="00EE7D92"/>
    <w:rsid w:val="00EF0081"/>
    <w:rsid w:val="00EF18C5"/>
    <w:rsid w:val="00EF190D"/>
    <w:rsid w:val="00EF19EC"/>
    <w:rsid w:val="00EF1CC1"/>
    <w:rsid w:val="00EF2F72"/>
    <w:rsid w:val="00EF3A3F"/>
    <w:rsid w:val="00EF46F0"/>
    <w:rsid w:val="00EF57AA"/>
    <w:rsid w:val="00EF5F50"/>
    <w:rsid w:val="00EF65AC"/>
    <w:rsid w:val="00EF662A"/>
    <w:rsid w:val="00EF66A4"/>
    <w:rsid w:val="00EF6C1D"/>
    <w:rsid w:val="00EF6DF6"/>
    <w:rsid w:val="00EF7FCC"/>
    <w:rsid w:val="00F00022"/>
    <w:rsid w:val="00F012C2"/>
    <w:rsid w:val="00F02262"/>
    <w:rsid w:val="00F02382"/>
    <w:rsid w:val="00F0686B"/>
    <w:rsid w:val="00F07608"/>
    <w:rsid w:val="00F129D4"/>
    <w:rsid w:val="00F12AA0"/>
    <w:rsid w:val="00F13310"/>
    <w:rsid w:val="00F138A3"/>
    <w:rsid w:val="00F13FBB"/>
    <w:rsid w:val="00F142DF"/>
    <w:rsid w:val="00F14D0B"/>
    <w:rsid w:val="00F14E7F"/>
    <w:rsid w:val="00F16A0A"/>
    <w:rsid w:val="00F17389"/>
    <w:rsid w:val="00F173B6"/>
    <w:rsid w:val="00F17666"/>
    <w:rsid w:val="00F17814"/>
    <w:rsid w:val="00F201B7"/>
    <w:rsid w:val="00F212E6"/>
    <w:rsid w:val="00F21311"/>
    <w:rsid w:val="00F21C52"/>
    <w:rsid w:val="00F21CD2"/>
    <w:rsid w:val="00F233C8"/>
    <w:rsid w:val="00F2472F"/>
    <w:rsid w:val="00F24AD5"/>
    <w:rsid w:val="00F262F2"/>
    <w:rsid w:val="00F26F78"/>
    <w:rsid w:val="00F2726B"/>
    <w:rsid w:val="00F3284F"/>
    <w:rsid w:val="00F329B0"/>
    <w:rsid w:val="00F32B08"/>
    <w:rsid w:val="00F32BE5"/>
    <w:rsid w:val="00F3380D"/>
    <w:rsid w:val="00F33ABE"/>
    <w:rsid w:val="00F34043"/>
    <w:rsid w:val="00F340FB"/>
    <w:rsid w:val="00F343C6"/>
    <w:rsid w:val="00F353AF"/>
    <w:rsid w:val="00F35ADF"/>
    <w:rsid w:val="00F35AF9"/>
    <w:rsid w:val="00F375FA"/>
    <w:rsid w:val="00F37909"/>
    <w:rsid w:val="00F407A8"/>
    <w:rsid w:val="00F40987"/>
    <w:rsid w:val="00F40CD0"/>
    <w:rsid w:val="00F40DC2"/>
    <w:rsid w:val="00F41433"/>
    <w:rsid w:val="00F42030"/>
    <w:rsid w:val="00F428A2"/>
    <w:rsid w:val="00F43251"/>
    <w:rsid w:val="00F44375"/>
    <w:rsid w:val="00F4498E"/>
    <w:rsid w:val="00F45D28"/>
    <w:rsid w:val="00F46824"/>
    <w:rsid w:val="00F470E5"/>
    <w:rsid w:val="00F47331"/>
    <w:rsid w:val="00F477AE"/>
    <w:rsid w:val="00F504C5"/>
    <w:rsid w:val="00F5142A"/>
    <w:rsid w:val="00F517C2"/>
    <w:rsid w:val="00F51D5C"/>
    <w:rsid w:val="00F51E66"/>
    <w:rsid w:val="00F53306"/>
    <w:rsid w:val="00F53E36"/>
    <w:rsid w:val="00F5465D"/>
    <w:rsid w:val="00F55B9E"/>
    <w:rsid w:val="00F55F9C"/>
    <w:rsid w:val="00F56E12"/>
    <w:rsid w:val="00F572F5"/>
    <w:rsid w:val="00F573D1"/>
    <w:rsid w:val="00F57C9F"/>
    <w:rsid w:val="00F601B9"/>
    <w:rsid w:val="00F60215"/>
    <w:rsid w:val="00F60FDF"/>
    <w:rsid w:val="00F61128"/>
    <w:rsid w:val="00F61E76"/>
    <w:rsid w:val="00F62E91"/>
    <w:rsid w:val="00F63B3F"/>
    <w:rsid w:val="00F64458"/>
    <w:rsid w:val="00F64466"/>
    <w:rsid w:val="00F6474E"/>
    <w:rsid w:val="00F64B81"/>
    <w:rsid w:val="00F64DEB"/>
    <w:rsid w:val="00F6569B"/>
    <w:rsid w:val="00F65A87"/>
    <w:rsid w:val="00F65C68"/>
    <w:rsid w:val="00F66EF4"/>
    <w:rsid w:val="00F70740"/>
    <w:rsid w:val="00F707E1"/>
    <w:rsid w:val="00F7082E"/>
    <w:rsid w:val="00F708C7"/>
    <w:rsid w:val="00F71E60"/>
    <w:rsid w:val="00F71E8D"/>
    <w:rsid w:val="00F71F83"/>
    <w:rsid w:val="00F727D6"/>
    <w:rsid w:val="00F72C4C"/>
    <w:rsid w:val="00F72EC9"/>
    <w:rsid w:val="00F73432"/>
    <w:rsid w:val="00F73C89"/>
    <w:rsid w:val="00F74762"/>
    <w:rsid w:val="00F74B72"/>
    <w:rsid w:val="00F75045"/>
    <w:rsid w:val="00F75673"/>
    <w:rsid w:val="00F771BD"/>
    <w:rsid w:val="00F7748A"/>
    <w:rsid w:val="00F77E7B"/>
    <w:rsid w:val="00F80770"/>
    <w:rsid w:val="00F80EEB"/>
    <w:rsid w:val="00F81E8B"/>
    <w:rsid w:val="00F82509"/>
    <w:rsid w:val="00F82A65"/>
    <w:rsid w:val="00F831AB"/>
    <w:rsid w:val="00F831C7"/>
    <w:rsid w:val="00F834FF"/>
    <w:rsid w:val="00F843D4"/>
    <w:rsid w:val="00F84AFE"/>
    <w:rsid w:val="00F854CC"/>
    <w:rsid w:val="00F85D17"/>
    <w:rsid w:val="00F85FF8"/>
    <w:rsid w:val="00F86DD1"/>
    <w:rsid w:val="00F87C3E"/>
    <w:rsid w:val="00F90202"/>
    <w:rsid w:val="00F9126E"/>
    <w:rsid w:val="00F91BCE"/>
    <w:rsid w:val="00F9376D"/>
    <w:rsid w:val="00F93F00"/>
    <w:rsid w:val="00F93FE3"/>
    <w:rsid w:val="00F9550C"/>
    <w:rsid w:val="00F95D6A"/>
    <w:rsid w:val="00F968E6"/>
    <w:rsid w:val="00F969E4"/>
    <w:rsid w:val="00F96C6E"/>
    <w:rsid w:val="00F96C7D"/>
    <w:rsid w:val="00F96EA1"/>
    <w:rsid w:val="00F96F4B"/>
    <w:rsid w:val="00FA00CE"/>
    <w:rsid w:val="00FA0482"/>
    <w:rsid w:val="00FA0E46"/>
    <w:rsid w:val="00FA2385"/>
    <w:rsid w:val="00FA265C"/>
    <w:rsid w:val="00FA2C24"/>
    <w:rsid w:val="00FA2FAB"/>
    <w:rsid w:val="00FA3A4A"/>
    <w:rsid w:val="00FA4616"/>
    <w:rsid w:val="00FA4E79"/>
    <w:rsid w:val="00FA4F14"/>
    <w:rsid w:val="00FA539F"/>
    <w:rsid w:val="00FA5582"/>
    <w:rsid w:val="00FA6A6D"/>
    <w:rsid w:val="00FA6F50"/>
    <w:rsid w:val="00FA7BB3"/>
    <w:rsid w:val="00FB082D"/>
    <w:rsid w:val="00FB0B20"/>
    <w:rsid w:val="00FB0B4C"/>
    <w:rsid w:val="00FB0BED"/>
    <w:rsid w:val="00FB15A6"/>
    <w:rsid w:val="00FB1A17"/>
    <w:rsid w:val="00FB2036"/>
    <w:rsid w:val="00FB2EE3"/>
    <w:rsid w:val="00FB2F0A"/>
    <w:rsid w:val="00FB2FD1"/>
    <w:rsid w:val="00FB4202"/>
    <w:rsid w:val="00FB51E7"/>
    <w:rsid w:val="00FB5AB3"/>
    <w:rsid w:val="00FB6380"/>
    <w:rsid w:val="00FB66E5"/>
    <w:rsid w:val="00FB688C"/>
    <w:rsid w:val="00FB6A70"/>
    <w:rsid w:val="00FB6CD5"/>
    <w:rsid w:val="00FB7EB6"/>
    <w:rsid w:val="00FC0448"/>
    <w:rsid w:val="00FC0ADA"/>
    <w:rsid w:val="00FC1013"/>
    <w:rsid w:val="00FC18DB"/>
    <w:rsid w:val="00FC1D83"/>
    <w:rsid w:val="00FC1F1E"/>
    <w:rsid w:val="00FC28DB"/>
    <w:rsid w:val="00FC2929"/>
    <w:rsid w:val="00FC293A"/>
    <w:rsid w:val="00FC2E53"/>
    <w:rsid w:val="00FC339F"/>
    <w:rsid w:val="00FC38C4"/>
    <w:rsid w:val="00FC3963"/>
    <w:rsid w:val="00FC3F09"/>
    <w:rsid w:val="00FC5560"/>
    <w:rsid w:val="00FC5580"/>
    <w:rsid w:val="00FC6279"/>
    <w:rsid w:val="00FC7208"/>
    <w:rsid w:val="00FC7ACA"/>
    <w:rsid w:val="00FC7B49"/>
    <w:rsid w:val="00FD0E60"/>
    <w:rsid w:val="00FD13E5"/>
    <w:rsid w:val="00FD217D"/>
    <w:rsid w:val="00FD237A"/>
    <w:rsid w:val="00FD2B20"/>
    <w:rsid w:val="00FD32E4"/>
    <w:rsid w:val="00FD46BB"/>
    <w:rsid w:val="00FD6E53"/>
    <w:rsid w:val="00FD7FFE"/>
    <w:rsid w:val="00FE058E"/>
    <w:rsid w:val="00FE0944"/>
    <w:rsid w:val="00FE108A"/>
    <w:rsid w:val="00FE14E7"/>
    <w:rsid w:val="00FE258D"/>
    <w:rsid w:val="00FE41DF"/>
    <w:rsid w:val="00FE44F1"/>
    <w:rsid w:val="00FE7168"/>
    <w:rsid w:val="00FF0B1F"/>
    <w:rsid w:val="00FF0CCA"/>
    <w:rsid w:val="00FF1273"/>
    <w:rsid w:val="00FF136D"/>
    <w:rsid w:val="00FF1DAC"/>
    <w:rsid w:val="00FF1DCC"/>
    <w:rsid w:val="00FF1F9D"/>
    <w:rsid w:val="00FF3103"/>
    <w:rsid w:val="00FF3872"/>
    <w:rsid w:val="00FF3AD2"/>
    <w:rsid w:val="00FF42BC"/>
    <w:rsid w:val="00FF4621"/>
    <w:rsid w:val="00FF4812"/>
    <w:rsid w:val="00FF4910"/>
    <w:rsid w:val="00FF57B0"/>
    <w:rsid w:val="00FF618B"/>
    <w:rsid w:val="00FF6270"/>
    <w:rsid w:val="00FF6886"/>
    <w:rsid w:val="00FF6936"/>
    <w:rsid w:val="00FF6D44"/>
    <w:rsid w:val="00FF6DFD"/>
    <w:rsid w:val="00FF7AED"/>
    <w:rsid w:val="00FF7B3E"/>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oNotEmbedSmartTags/>
  <w:decimalSymbol w:val=","/>
  <w:listSeparator w:val=";"/>
  <w14:docId w14:val="0262407A"/>
  <w15:chartTrackingRefBased/>
  <w15:docId w15:val="{7154F972-0D66-4380-87ED-8C25E8747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ja-JP"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footnote text" w:uiPriority="99"/>
    <w:lsdException w:name="annotation text" w:locked="1"/>
    <w:lsdException w:name="header" w:uiPriority="99"/>
    <w:lsdException w:name="caption" w:locked="1" w:qFormat="1"/>
    <w:lsdException w:name="footnote reference" w:uiPriority="99"/>
    <w:lsdException w:name="annotation reference" w:locked="1"/>
    <w:lsdException w:name="Title" w:locked="1" w:qFormat="1"/>
    <w:lsdException w:name="Subtitle" w:locked="1" w:uiPriority="11" w:qFormat="1"/>
    <w:lsdException w:name="Hyperlink" w:locked="1" w:uiPriority="99"/>
    <w:lsdException w:name="Strong" w:locked="1" w:uiPriority="22" w:qFormat="1"/>
    <w:lsdException w:name="Emphasis" w:locked="1" w:qFormat="1"/>
    <w:lsdException w:name="Normal (Web)" w:locked="1"/>
    <w:lsdException w:name="HTML Definition" w:semiHidden="1" w:unhideWhenUsed="1"/>
    <w:lsdException w:name="HTML Keyboard" w:semiHidden="1" w:unhideWhenUsed="1"/>
    <w:lsdException w:name="HTML Sample" w:semiHidden="1" w:unhideWhenUsed="1"/>
    <w:lsdException w:name="Normal Table" w:semiHidden="1" w:unhideWhenUsed="1"/>
    <w:lsdException w:name="annotation subject"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
    <w:name w:val="Normal"/>
    <w:qFormat/>
    <w:rsid w:val="00234C92"/>
    <w:pPr>
      <w:jc w:val="both"/>
    </w:pPr>
    <w:rPr>
      <w:rFonts w:ascii="ГОСТ тип А" w:hAnsi="ГОСТ тип А"/>
      <w:i/>
      <w:sz w:val="28"/>
      <w:lang w:eastAsia="ru-RU"/>
    </w:rPr>
  </w:style>
  <w:style w:type="paragraph" w:styleId="1">
    <w:name w:val="heading 1"/>
    <w:aliases w:val="H1,h1,MajorTopic.Title,1 ghost,g,Section Heading,ghost,Guardent-H1,ResHeading,Chapter Title,II+,I,Head1,Heading apps,A MAJOR/BOLD,stydde,Part,Top of Page Header,Chapter Heading,12,1,sstHeading 1,Attribute Heading 1,ATHeading 1,Main Page,h11"/>
    <w:basedOn w:val="af"/>
    <w:next w:val="af"/>
    <w:link w:val="13"/>
    <w:qFormat/>
    <w:rsid w:val="006307C4"/>
    <w:pPr>
      <w:keepNext/>
      <w:pageBreakBefore/>
      <w:numPr>
        <w:numId w:val="32"/>
      </w:numPr>
      <w:tabs>
        <w:tab w:val="left" w:pos="709"/>
      </w:tabs>
      <w:spacing w:before="240" w:after="240" w:line="360" w:lineRule="auto"/>
      <w:outlineLvl w:val="0"/>
    </w:pPr>
    <w:rPr>
      <w:rFonts w:ascii="Times New Roman Bold" w:hAnsi="Times New Roman Bold"/>
      <w:b/>
      <w:i w:val="0"/>
      <w:caps/>
    </w:rPr>
  </w:style>
  <w:style w:type="paragraph" w:styleId="20">
    <w:name w:val="heading 2"/>
    <w:aliases w:val="Мой заголовок 2"/>
    <w:basedOn w:val="af"/>
    <w:next w:val="af"/>
    <w:link w:val="24"/>
    <w:qFormat/>
    <w:rsid w:val="00A57AF3"/>
    <w:pPr>
      <w:keepNext/>
      <w:numPr>
        <w:ilvl w:val="1"/>
        <w:numId w:val="32"/>
      </w:numPr>
      <w:tabs>
        <w:tab w:val="left" w:pos="851"/>
        <w:tab w:val="left" w:pos="1276"/>
      </w:tabs>
      <w:spacing w:before="240" w:after="240" w:line="360" w:lineRule="auto"/>
      <w:outlineLvl w:val="1"/>
    </w:pPr>
    <w:rPr>
      <w:rFonts w:ascii="Times New Roman" w:hAnsi="Times New Roman"/>
      <w:b/>
      <w:bCs/>
      <w:i w:val="0"/>
      <w:iCs/>
      <w:szCs w:val="28"/>
    </w:rPr>
  </w:style>
  <w:style w:type="paragraph" w:styleId="31">
    <w:name w:val="heading 3"/>
    <w:aliases w:val="Пункт,H3,h3,3m,sh3,h31,HHHeading,head3,øàù úú-ôø÷,orderpara2,l3,level 3 heading,3,TextProp,Nagłówek 3 z numeracją,subhead,1.,l3+toc 3,CT,Sub-section Title,Level 3 Head,level 3 no TOC,3rd level,Head 3,TF-Overskrift 3,Subhead,titre 1.1.1,L3"/>
    <w:basedOn w:val="af"/>
    <w:next w:val="af"/>
    <w:link w:val="33"/>
    <w:qFormat/>
    <w:rsid w:val="00A57AF3"/>
    <w:pPr>
      <w:keepNext/>
      <w:numPr>
        <w:ilvl w:val="2"/>
        <w:numId w:val="32"/>
      </w:numPr>
      <w:tabs>
        <w:tab w:val="left" w:pos="993"/>
        <w:tab w:val="left" w:pos="1560"/>
      </w:tabs>
      <w:spacing w:before="120" w:after="120" w:line="360" w:lineRule="auto"/>
      <w:outlineLvl w:val="2"/>
    </w:pPr>
    <w:rPr>
      <w:rFonts w:ascii="Times New Roman" w:hAnsi="Times New Roman"/>
      <w:b/>
      <w:bCs/>
      <w:i w:val="0"/>
      <w:szCs w:val="26"/>
    </w:rPr>
  </w:style>
  <w:style w:type="paragraph" w:styleId="40">
    <w:name w:val="heading 4"/>
    <w:aliases w:val="H4"/>
    <w:basedOn w:val="31"/>
    <w:next w:val="af"/>
    <w:link w:val="41"/>
    <w:qFormat/>
    <w:rsid w:val="00F75673"/>
    <w:pPr>
      <w:numPr>
        <w:ilvl w:val="3"/>
      </w:numPr>
      <w:tabs>
        <w:tab w:val="clear" w:pos="1560"/>
        <w:tab w:val="left" w:pos="1701"/>
      </w:tabs>
      <w:outlineLvl w:val="3"/>
    </w:pPr>
    <w:rPr>
      <w:rFonts w:ascii="Times New Roman Bold" w:hAnsi="Times New Roman Bold"/>
      <w:b w:val="0"/>
      <w:bCs w:val="0"/>
      <w:i/>
      <w:szCs w:val="28"/>
    </w:rPr>
  </w:style>
  <w:style w:type="paragraph" w:styleId="51">
    <w:name w:val="heading 5"/>
    <w:aliases w:val="H5,PIM 5,5,ITT t5,PA Pico Section,Обыч. абзац 1,27+1"/>
    <w:basedOn w:val="af"/>
    <w:next w:val="af"/>
    <w:link w:val="52"/>
    <w:qFormat/>
    <w:rsid w:val="00DB62B6"/>
    <w:pPr>
      <w:numPr>
        <w:ilvl w:val="4"/>
        <w:numId w:val="32"/>
      </w:numPr>
      <w:tabs>
        <w:tab w:val="left" w:pos="1820"/>
      </w:tabs>
      <w:spacing w:before="240" w:after="60"/>
      <w:outlineLvl w:val="4"/>
    </w:pPr>
    <w:rPr>
      <w:rFonts w:ascii="Times New Roman Bold" w:hAnsi="Times New Roman Bold"/>
      <w:b/>
      <w:bCs/>
      <w:i w:val="0"/>
      <w:iCs/>
      <w:sz w:val="24"/>
      <w:szCs w:val="26"/>
    </w:rPr>
  </w:style>
  <w:style w:type="paragraph" w:styleId="6">
    <w:name w:val="heading 6"/>
    <w:aliases w:val="PIM 6,H6"/>
    <w:basedOn w:val="af"/>
    <w:next w:val="af"/>
    <w:link w:val="60"/>
    <w:qFormat/>
    <w:rsid w:val="00362272"/>
    <w:pPr>
      <w:numPr>
        <w:ilvl w:val="5"/>
        <w:numId w:val="32"/>
      </w:numPr>
      <w:spacing w:before="240" w:after="60"/>
      <w:outlineLvl w:val="5"/>
    </w:pPr>
    <w:rPr>
      <w:rFonts w:ascii="Calibri" w:hAnsi="Calibri"/>
      <w:b/>
      <w:bCs/>
      <w:sz w:val="22"/>
      <w:szCs w:val="22"/>
    </w:rPr>
  </w:style>
  <w:style w:type="paragraph" w:styleId="7">
    <w:name w:val="heading 7"/>
    <w:aliases w:val="PIM 7,H7"/>
    <w:basedOn w:val="af"/>
    <w:next w:val="af"/>
    <w:link w:val="70"/>
    <w:qFormat/>
    <w:rsid w:val="00362272"/>
    <w:pPr>
      <w:numPr>
        <w:ilvl w:val="6"/>
        <w:numId w:val="32"/>
      </w:numPr>
      <w:spacing w:before="240" w:after="120" w:line="360" w:lineRule="auto"/>
      <w:jc w:val="left"/>
      <w:outlineLvl w:val="6"/>
    </w:pPr>
    <w:rPr>
      <w:rFonts w:ascii="Calibri" w:hAnsi="Calibri"/>
      <w:sz w:val="24"/>
      <w:szCs w:val="24"/>
    </w:rPr>
  </w:style>
  <w:style w:type="paragraph" w:styleId="8">
    <w:name w:val="heading 8"/>
    <w:aliases w:val="H8"/>
    <w:basedOn w:val="af"/>
    <w:next w:val="af"/>
    <w:link w:val="80"/>
    <w:qFormat/>
    <w:rsid w:val="00362272"/>
    <w:pPr>
      <w:numPr>
        <w:ilvl w:val="7"/>
        <w:numId w:val="32"/>
      </w:numPr>
      <w:spacing w:before="240" w:after="120" w:line="360" w:lineRule="auto"/>
      <w:jc w:val="left"/>
      <w:outlineLvl w:val="7"/>
    </w:pPr>
    <w:rPr>
      <w:rFonts w:ascii="Calibri" w:hAnsi="Calibri"/>
      <w:i w:val="0"/>
      <w:iCs/>
      <w:sz w:val="24"/>
      <w:szCs w:val="24"/>
    </w:rPr>
  </w:style>
  <w:style w:type="paragraph" w:styleId="9">
    <w:name w:val="heading 9"/>
    <w:aliases w:val="Заголовок 90,H9"/>
    <w:basedOn w:val="af"/>
    <w:next w:val="af"/>
    <w:link w:val="90"/>
    <w:qFormat/>
    <w:rsid w:val="00362272"/>
    <w:pPr>
      <w:numPr>
        <w:ilvl w:val="8"/>
        <w:numId w:val="32"/>
      </w:numPr>
      <w:spacing w:before="240" w:after="60" w:line="360" w:lineRule="auto"/>
      <w:jc w:val="left"/>
      <w:outlineLvl w:val="8"/>
    </w:pPr>
    <w:rPr>
      <w:rFonts w:ascii="Cambria" w:hAnsi="Cambria"/>
      <w:sz w:val="22"/>
      <w:szCs w:val="22"/>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styleId="af3">
    <w:name w:val="Document Map"/>
    <w:basedOn w:val="af"/>
    <w:link w:val="af4"/>
    <w:semiHidden/>
    <w:rsid w:val="00AA5327"/>
    <w:rPr>
      <w:rFonts w:ascii="Tahoma" w:hAnsi="Tahoma"/>
      <w:sz w:val="16"/>
      <w:szCs w:val="16"/>
    </w:rPr>
  </w:style>
  <w:style w:type="paragraph" w:customStyle="1" w:styleId="af5">
    <w:name w:val="Штамп"/>
    <w:basedOn w:val="af"/>
    <w:rsid w:val="00C129E5"/>
    <w:pPr>
      <w:jc w:val="center"/>
    </w:pPr>
    <w:rPr>
      <w:noProof/>
      <w:sz w:val="18"/>
    </w:rPr>
  </w:style>
  <w:style w:type="paragraph" w:styleId="af6">
    <w:name w:val="header"/>
    <w:basedOn w:val="af"/>
    <w:link w:val="af7"/>
    <w:uiPriority w:val="99"/>
    <w:rsid w:val="00C129E5"/>
    <w:pPr>
      <w:tabs>
        <w:tab w:val="center" w:pos="4153"/>
        <w:tab w:val="right" w:pos="8306"/>
      </w:tabs>
    </w:pPr>
  </w:style>
  <w:style w:type="paragraph" w:styleId="af8">
    <w:name w:val="footer"/>
    <w:basedOn w:val="af"/>
    <w:link w:val="af9"/>
    <w:rsid w:val="00C129E5"/>
    <w:pPr>
      <w:tabs>
        <w:tab w:val="center" w:pos="4153"/>
        <w:tab w:val="right" w:pos="8306"/>
      </w:tabs>
    </w:pPr>
  </w:style>
  <w:style w:type="paragraph" w:styleId="afa">
    <w:name w:val="Body Text"/>
    <w:basedOn w:val="af"/>
    <w:link w:val="afb"/>
    <w:rsid w:val="00EF65AC"/>
    <w:pPr>
      <w:spacing w:line="360" w:lineRule="auto"/>
      <w:ind w:firstLine="851"/>
    </w:pPr>
    <w:rPr>
      <w:rFonts w:ascii="Times New Roman" w:hAnsi="Times New Roman"/>
      <w:i w:val="0"/>
      <w:sz w:val="24"/>
    </w:rPr>
  </w:style>
  <w:style w:type="paragraph" w:customStyle="1" w:styleId="afc">
    <w:name w:val="Формула"/>
    <w:basedOn w:val="af"/>
    <w:next w:val="af"/>
    <w:rsid w:val="00C129E5"/>
    <w:pPr>
      <w:spacing w:before="60" w:after="60"/>
      <w:ind w:left="567"/>
    </w:pPr>
  </w:style>
  <w:style w:type="paragraph" w:styleId="afd">
    <w:name w:val="caption"/>
    <w:aliases w:val="Название объекта Знак1,Название объекта Знак Знак Знак Знак Знак1,Название объекта Знак Знак Знак Знак Знак Знак,Название объекта Знак Знак Знак,Название объекта Знак Знак1,Название объекта Знак Знак Знак Знак Знак Знак Знак Знак Знак"/>
    <w:basedOn w:val="af"/>
    <w:next w:val="af"/>
    <w:link w:val="afe"/>
    <w:qFormat/>
    <w:rsid w:val="00876DEE"/>
    <w:pPr>
      <w:spacing w:before="120" w:after="120"/>
      <w:jc w:val="center"/>
    </w:pPr>
    <w:rPr>
      <w:rFonts w:ascii="Times New Roman" w:hAnsi="Times New Roman"/>
      <w:bCs/>
      <w:i w:val="0"/>
      <w:sz w:val="24"/>
    </w:rPr>
  </w:style>
  <w:style w:type="paragraph" w:customStyle="1" w:styleId="aff">
    <w:name w:val="Таблица"/>
    <w:basedOn w:val="af"/>
    <w:rsid w:val="00C129E5"/>
    <w:pPr>
      <w:jc w:val="center"/>
    </w:pPr>
    <w:rPr>
      <w:sz w:val="24"/>
    </w:rPr>
  </w:style>
  <w:style w:type="character" w:customStyle="1" w:styleId="af4">
    <w:name w:val="Схема документа Знак"/>
    <w:link w:val="af3"/>
    <w:semiHidden/>
    <w:locked/>
    <w:rsid w:val="00AA5327"/>
    <w:rPr>
      <w:rFonts w:ascii="Tahoma" w:hAnsi="Tahoma"/>
      <w:i/>
      <w:sz w:val="16"/>
      <w:lang w:val="ru-RU" w:eastAsia="ru-RU"/>
    </w:rPr>
  </w:style>
  <w:style w:type="paragraph" w:customStyle="1" w:styleId="14">
    <w:name w:val="Название1"/>
    <w:basedOn w:val="aff0"/>
    <w:next w:val="aff0"/>
    <w:link w:val="aff1"/>
    <w:qFormat/>
    <w:rsid w:val="00AA5327"/>
    <w:pPr>
      <w:spacing w:before="240" w:after="60"/>
      <w:ind w:firstLine="720"/>
      <w:jc w:val="center"/>
    </w:pPr>
    <w:rPr>
      <w:rFonts w:ascii="Cambria" w:hAnsi="Cambria"/>
      <w:b/>
      <w:bCs/>
      <w:i w:val="0"/>
      <w:kern w:val="28"/>
      <w:sz w:val="32"/>
      <w:szCs w:val="32"/>
    </w:rPr>
  </w:style>
  <w:style w:type="character" w:customStyle="1" w:styleId="TitleChar">
    <w:name w:val="Title Char"/>
    <w:rsid w:val="00AA5327"/>
    <w:rPr>
      <w:rFonts w:ascii="Cambria" w:hAnsi="Cambria"/>
      <w:b/>
      <w:i/>
      <w:kern w:val="28"/>
      <w:sz w:val="32"/>
      <w:lang w:val="ru-RU" w:eastAsia="ru-RU"/>
    </w:rPr>
  </w:style>
  <w:style w:type="character" w:customStyle="1" w:styleId="aff1">
    <w:name w:val="Название Знак"/>
    <w:link w:val="14"/>
    <w:locked/>
    <w:rsid w:val="00AA5327"/>
    <w:rPr>
      <w:rFonts w:ascii="Cambria" w:hAnsi="Cambria"/>
      <w:b/>
      <w:kern w:val="28"/>
      <w:sz w:val="32"/>
      <w:lang w:val="ru-RU" w:eastAsia="ru-RU"/>
    </w:rPr>
  </w:style>
  <w:style w:type="paragraph" w:styleId="15">
    <w:name w:val="toc 1"/>
    <w:basedOn w:val="af"/>
    <w:next w:val="af"/>
    <w:autoRedefine/>
    <w:uiPriority w:val="39"/>
    <w:rsid w:val="006A41F8"/>
    <w:pPr>
      <w:tabs>
        <w:tab w:val="left" w:pos="142"/>
        <w:tab w:val="left" w:pos="426"/>
        <w:tab w:val="right" w:leader="dot" w:pos="9356"/>
      </w:tabs>
      <w:spacing w:line="360" w:lineRule="auto"/>
    </w:pPr>
    <w:rPr>
      <w:rFonts w:ascii="Times New Roman ??????????" w:hAnsi="Times New Roman ??????????"/>
      <w:b/>
      <w:bCs/>
      <w:i w:val="0"/>
    </w:rPr>
  </w:style>
  <w:style w:type="paragraph" w:styleId="25">
    <w:name w:val="toc 2"/>
    <w:basedOn w:val="af"/>
    <w:next w:val="af"/>
    <w:autoRedefine/>
    <w:uiPriority w:val="39"/>
    <w:rsid w:val="00093DAF"/>
    <w:pPr>
      <w:tabs>
        <w:tab w:val="left" w:pos="709"/>
        <w:tab w:val="right" w:leader="dot" w:pos="9345"/>
      </w:tabs>
      <w:spacing w:line="360" w:lineRule="auto"/>
    </w:pPr>
    <w:rPr>
      <w:rFonts w:ascii="Times New Roman" w:hAnsi="Times New Roman"/>
      <w:i w:val="0"/>
    </w:rPr>
  </w:style>
  <w:style w:type="paragraph" w:styleId="34">
    <w:name w:val="toc 3"/>
    <w:basedOn w:val="af"/>
    <w:next w:val="af"/>
    <w:autoRedefine/>
    <w:uiPriority w:val="39"/>
    <w:rsid w:val="008E4828"/>
    <w:pPr>
      <w:spacing w:line="360" w:lineRule="auto"/>
    </w:pPr>
    <w:rPr>
      <w:rFonts w:ascii="Times New Roman" w:hAnsi="Times New Roman"/>
      <w:i w:val="0"/>
      <w:iCs/>
    </w:rPr>
  </w:style>
  <w:style w:type="paragraph" w:customStyle="1" w:styleId="Heading0">
    <w:name w:val="Heading 0"/>
    <w:basedOn w:val="af"/>
    <w:next w:val="af"/>
    <w:rsid w:val="00AA5327"/>
    <w:pPr>
      <w:keepNext/>
      <w:pageBreakBefore/>
      <w:spacing w:after="120" w:line="360" w:lineRule="auto"/>
      <w:ind w:firstLine="720"/>
      <w:jc w:val="center"/>
    </w:pPr>
    <w:rPr>
      <w:rFonts w:ascii="Arial" w:hAnsi="Arial" w:cs="Arial"/>
      <w:b/>
      <w:bCs/>
      <w:i w:val="0"/>
      <w:caps/>
      <w:sz w:val="24"/>
      <w:szCs w:val="24"/>
      <w:lang w:val="en-US"/>
    </w:rPr>
  </w:style>
  <w:style w:type="paragraph" w:customStyle="1" w:styleId="aff2">
    <w:name w:val="титульный лист центр"/>
    <w:basedOn w:val="af"/>
    <w:link w:val="Char"/>
    <w:rsid w:val="00AA5327"/>
    <w:pPr>
      <w:spacing w:before="40"/>
      <w:jc w:val="center"/>
    </w:pPr>
    <w:rPr>
      <w:rFonts w:ascii="Times New Roman" w:hAnsi="Times New Roman"/>
      <w:b/>
      <w:bCs/>
      <w:i w:val="0"/>
      <w:szCs w:val="28"/>
    </w:rPr>
  </w:style>
  <w:style w:type="character" w:customStyle="1" w:styleId="af9">
    <w:name w:val="Нижний колонтитул Знак"/>
    <w:link w:val="af8"/>
    <w:locked/>
    <w:rsid w:val="00AA5327"/>
    <w:rPr>
      <w:rFonts w:ascii="ГОСТ тип А" w:hAnsi="ГОСТ тип А"/>
      <w:i/>
      <w:sz w:val="28"/>
      <w:lang w:val="ru-RU" w:eastAsia="ru-RU"/>
    </w:rPr>
  </w:style>
  <w:style w:type="character" w:styleId="aff3">
    <w:name w:val="Hyperlink"/>
    <w:uiPriority w:val="99"/>
    <w:rsid w:val="00AA5327"/>
    <w:rPr>
      <w:color w:val="0000FF"/>
      <w:u w:val="single"/>
    </w:rPr>
  </w:style>
  <w:style w:type="paragraph" w:customStyle="1" w:styleId="Normal1page">
    <w:name w:val="Normal_1_page"/>
    <w:basedOn w:val="af"/>
    <w:rsid w:val="00AA5327"/>
    <w:pPr>
      <w:jc w:val="left"/>
    </w:pPr>
    <w:rPr>
      <w:rFonts w:ascii="Times New Roman" w:hAnsi="Times New Roman"/>
      <w:i w:val="0"/>
      <w:sz w:val="24"/>
      <w:szCs w:val="24"/>
    </w:rPr>
  </w:style>
  <w:style w:type="paragraph" w:customStyle="1" w:styleId="H2">
    <w:name w:val="H2 для данного документа"/>
    <w:basedOn w:val="20"/>
    <w:link w:val="H20"/>
    <w:rsid w:val="00754E32"/>
    <w:pPr>
      <w:tabs>
        <w:tab w:val="left" w:pos="1560"/>
      </w:tabs>
    </w:pPr>
  </w:style>
  <w:style w:type="paragraph" w:customStyle="1" w:styleId="aff4">
    <w:name w:val="Простой текст"/>
    <w:basedOn w:val="Normal1"/>
    <w:link w:val="aff5"/>
    <w:rsid w:val="00E62381"/>
    <w:pPr>
      <w:jc w:val="both"/>
    </w:pPr>
  </w:style>
  <w:style w:type="character" w:customStyle="1" w:styleId="H20">
    <w:name w:val="H2 для данного документа Знак"/>
    <w:link w:val="H2"/>
    <w:locked/>
    <w:rsid w:val="00754E32"/>
    <w:rPr>
      <w:b/>
      <w:bCs/>
      <w:iCs/>
      <w:sz w:val="28"/>
      <w:szCs w:val="28"/>
      <w:lang w:eastAsia="ru-RU"/>
    </w:rPr>
  </w:style>
  <w:style w:type="character" w:customStyle="1" w:styleId="Char">
    <w:name w:val="титульный лист центр Char"/>
    <w:link w:val="aff2"/>
    <w:locked/>
    <w:rsid w:val="00AA5327"/>
    <w:rPr>
      <w:b/>
      <w:sz w:val="28"/>
      <w:lang w:val="ru-RU" w:eastAsia="ru-RU"/>
    </w:rPr>
  </w:style>
  <w:style w:type="paragraph" w:styleId="aff0">
    <w:name w:val="Balloon Text"/>
    <w:basedOn w:val="af"/>
    <w:link w:val="aff6"/>
    <w:semiHidden/>
    <w:rsid w:val="00AA5327"/>
    <w:rPr>
      <w:rFonts w:ascii="Tahoma" w:hAnsi="Tahoma"/>
      <w:sz w:val="16"/>
      <w:szCs w:val="16"/>
    </w:rPr>
  </w:style>
  <w:style w:type="character" w:customStyle="1" w:styleId="aff6">
    <w:name w:val="Текст выноски Знак"/>
    <w:link w:val="aff0"/>
    <w:locked/>
    <w:rsid w:val="00AA5327"/>
    <w:rPr>
      <w:rFonts w:ascii="Tahoma" w:hAnsi="Tahoma"/>
      <w:i/>
      <w:sz w:val="16"/>
      <w:lang w:val="ru-RU" w:eastAsia="ru-RU"/>
    </w:rPr>
  </w:style>
  <w:style w:type="character" w:customStyle="1" w:styleId="41">
    <w:name w:val="Заголовок 4 Знак"/>
    <w:aliases w:val="H4 Знак"/>
    <w:link w:val="40"/>
    <w:locked/>
    <w:rsid w:val="00F75673"/>
    <w:rPr>
      <w:rFonts w:ascii="Times New Roman Bold" w:hAnsi="Times New Roman Bold"/>
      <w:i/>
      <w:sz w:val="28"/>
      <w:szCs w:val="28"/>
      <w:lang w:eastAsia="ru-RU"/>
    </w:rPr>
  </w:style>
  <w:style w:type="character" w:customStyle="1" w:styleId="52">
    <w:name w:val="Заголовок 5 Знак"/>
    <w:aliases w:val="H5 Знак,PIM 5 Знак,5 Знак,ITT t5 Знак,PA Pico Section Знак,Обыч. абзац 1 Знак,27+1 Знак"/>
    <w:link w:val="51"/>
    <w:locked/>
    <w:rsid w:val="00DB62B6"/>
    <w:rPr>
      <w:rFonts w:ascii="Times New Roman Bold" w:hAnsi="Times New Roman Bold"/>
      <w:b/>
      <w:bCs/>
      <w:iCs/>
      <w:sz w:val="24"/>
      <w:szCs w:val="26"/>
      <w:lang w:eastAsia="ru-RU"/>
    </w:rPr>
  </w:style>
  <w:style w:type="character" w:customStyle="1" w:styleId="60">
    <w:name w:val="Заголовок 6 Знак"/>
    <w:aliases w:val="PIM 6 Знак,H6 Знак"/>
    <w:link w:val="6"/>
    <w:locked/>
    <w:rsid w:val="00362272"/>
    <w:rPr>
      <w:rFonts w:ascii="Calibri" w:hAnsi="Calibri"/>
      <w:b/>
      <w:bCs/>
      <w:i/>
      <w:sz w:val="22"/>
      <w:szCs w:val="22"/>
      <w:lang w:eastAsia="ru-RU"/>
    </w:rPr>
  </w:style>
  <w:style w:type="character" w:customStyle="1" w:styleId="Heading7Char">
    <w:name w:val="Heading 7 Char"/>
    <w:rsid w:val="00AA5327"/>
    <w:rPr>
      <w:rFonts w:ascii="Calibri" w:hAnsi="Calibri"/>
      <w:i/>
      <w:sz w:val="24"/>
      <w:lang w:val="ru-RU" w:eastAsia="ru-RU"/>
    </w:rPr>
  </w:style>
  <w:style w:type="character" w:customStyle="1" w:styleId="Heading8Char">
    <w:name w:val="Heading 8 Char"/>
    <w:rsid w:val="00AA5327"/>
    <w:rPr>
      <w:rFonts w:ascii="Calibri" w:hAnsi="Calibri"/>
      <w:sz w:val="24"/>
      <w:lang w:val="ru-RU" w:eastAsia="ru-RU"/>
    </w:rPr>
  </w:style>
  <w:style w:type="character" w:customStyle="1" w:styleId="Heading9Char">
    <w:name w:val="Heading 9 Char"/>
    <w:aliases w:val="Заголовок 90 Char"/>
    <w:rsid w:val="00AA5327"/>
    <w:rPr>
      <w:rFonts w:ascii="Cambria" w:hAnsi="Cambria"/>
      <w:i/>
      <w:sz w:val="22"/>
      <w:lang w:val="ru-RU" w:eastAsia="ru-RU"/>
    </w:rPr>
  </w:style>
  <w:style w:type="character" w:customStyle="1" w:styleId="13">
    <w:name w:val="Заголовок 1 Знак"/>
    <w:aliases w:val="H1 Знак,h1 Знак,MajorTopic.Title Знак,1 ghost Знак,g Знак,Section Heading Знак,ghost Знак,Guardent-H1 Знак,ResHeading Знак,Chapter Title Знак,II+ Знак,I Знак,Head1 Знак,Heading apps Знак,A MAJOR/BOLD Знак,stydde Знак,Part Знак,12 Знак"/>
    <w:link w:val="1"/>
    <w:locked/>
    <w:rsid w:val="006307C4"/>
    <w:rPr>
      <w:rFonts w:ascii="Times New Roman Bold" w:hAnsi="Times New Roman Bold"/>
      <w:b/>
      <w:caps/>
      <w:sz w:val="28"/>
      <w:lang w:eastAsia="ru-RU"/>
    </w:rPr>
  </w:style>
  <w:style w:type="character" w:customStyle="1" w:styleId="24">
    <w:name w:val="Заголовок 2 Знак"/>
    <w:aliases w:val="Мой заголовок 2 Знак"/>
    <w:link w:val="20"/>
    <w:locked/>
    <w:rsid w:val="00A57AF3"/>
    <w:rPr>
      <w:b/>
      <w:bCs/>
      <w:iCs/>
      <w:sz w:val="28"/>
      <w:szCs w:val="28"/>
      <w:lang w:eastAsia="ru-RU"/>
    </w:rPr>
  </w:style>
  <w:style w:type="character" w:customStyle="1" w:styleId="33">
    <w:name w:val="Заголовок 3 Знак"/>
    <w:aliases w:val="Пункт Знак,H3 Знак,h3 Знак,3m Знак,sh3 Знак,h31 Знак,HHHeading Знак,head3 Знак,øàù úú-ôø÷ Знак,orderpara2 Знак,l3 Знак,level 3 heading Знак,3 Знак,TextProp Знак,Nagłówek 3 z numeracją Знак,subhead Знак,1. Знак,l3+toc 3 Знак,CT Знак"/>
    <w:link w:val="31"/>
    <w:locked/>
    <w:rsid w:val="00A57AF3"/>
    <w:rPr>
      <w:b/>
      <w:bCs/>
      <w:sz w:val="28"/>
      <w:szCs w:val="26"/>
      <w:lang w:eastAsia="ru-RU"/>
    </w:rPr>
  </w:style>
  <w:style w:type="character" w:customStyle="1" w:styleId="BalloonTextChar1">
    <w:name w:val="Balloon Text Char1"/>
    <w:semiHidden/>
    <w:locked/>
    <w:rsid w:val="00AA5327"/>
    <w:rPr>
      <w:rFonts w:ascii="Tahoma" w:hAnsi="Tahoma"/>
      <w:sz w:val="16"/>
    </w:rPr>
  </w:style>
  <w:style w:type="character" w:customStyle="1" w:styleId="Heading1Char1">
    <w:name w:val="Heading 1 Char1"/>
    <w:aliases w:val="H1 Char2,h1 Char2,MajorTopic.Title Char2,1 ghost Char2,g Char2,Section Heading Char2,ghost Char2,Guardent-H1 Char2,ResHeading Char2,Chapter Title Char2,II+ Char2,I Char2,Head1 Char2,Heading apps Char2,A MAJOR/BOLD Char2,stydde Char2"/>
    <w:locked/>
    <w:rsid w:val="00AA5327"/>
    <w:rPr>
      <w:rFonts w:ascii="Arial" w:hAnsi="Arial"/>
      <w:b/>
      <w:caps/>
      <w:kern w:val="32"/>
      <w:sz w:val="24"/>
    </w:rPr>
  </w:style>
  <w:style w:type="character" w:customStyle="1" w:styleId="Heading2Char1">
    <w:name w:val="Heading 2 Char1"/>
    <w:aliases w:val="H2 Char Char,h2 Char Char,Attribute Heading 2 Char Char,Subsection Heading Char Char,h2 Char1,Attribute Heading 2 Char1,Subsection Heading Char1,DFS H2 Char,l2 Char,h Char,MP Heading 2 Char,Subheading Char,H2-Heading 2 Char,2 Char"/>
    <w:locked/>
    <w:rsid w:val="00AA5327"/>
    <w:rPr>
      <w:rFonts w:ascii="Arial" w:hAnsi="Arial"/>
      <w:b/>
      <w:sz w:val="24"/>
    </w:rPr>
  </w:style>
  <w:style w:type="paragraph" w:styleId="aff7">
    <w:name w:val="Subtitle"/>
    <w:basedOn w:val="af"/>
    <w:next w:val="af"/>
    <w:link w:val="aff8"/>
    <w:uiPriority w:val="11"/>
    <w:qFormat/>
    <w:rsid w:val="00AA5327"/>
    <w:pPr>
      <w:spacing w:after="60" w:line="360" w:lineRule="auto"/>
      <w:ind w:firstLine="720"/>
      <w:jc w:val="left"/>
      <w:outlineLvl w:val="1"/>
    </w:pPr>
    <w:rPr>
      <w:rFonts w:ascii="Cambria" w:hAnsi="Cambria"/>
      <w:i w:val="0"/>
      <w:sz w:val="24"/>
      <w:szCs w:val="24"/>
    </w:rPr>
  </w:style>
  <w:style w:type="character" w:customStyle="1" w:styleId="SubtitleChar">
    <w:name w:val="Subtitle Char"/>
    <w:rsid w:val="00AA5327"/>
    <w:rPr>
      <w:rFonts w:ascii="Cambria" w:hAnsi="Cambria"/>
      <w:i/>
      <w:sz w:val="24"/>
      <w:lang w:val="ru-RU" w:eastAsia="ru-RU"/>
    </w:rPr>
  </w:style>
  <w:style w:type="character" w:customStyle="1" w:styleId="aff8">
    <w:name w:val="Подзаголовок Знак"/>
    <w:link w:val="aff7"/>
    <w:uiPriority w:val="11"/>
    <w:locked/>
    <w:rsid w:val="00AA5327"/>
    <w:rPr>
      <w:rFonts w:ascii="Cambria" w:hAnsi="Cambria"/>
      <w:sz w:val="24"/>
      <w:lang w:val="ru-RU" w:eastAsia="ru-RU"/>
    </w:rPr>
  </w:style>
  <w:style w:type="paragraph" w:customStyle="1" w:styleId="ListParagraph1">
    <w:name w:val="List Paragraph1"/>
    <w:basedOn w:val="af"/>
    <w:link w:val="ListParagraphChar"/>
    <w:rsid w:val="00AA5327"/>
    <w:pPr>
      <w:spacing w:line="360" w:lineRule="auto"/>
      <w:ind w:firstLine="720"/>
      <w:jc w:val="left"/>
    </w:pPr>
    <w:rPr>
      <w:rFonts w:ascii="Times New Roman" w:hAnsi="Times New Roman"/>
      <w:i w:val="0"/>
      <w:sz w:val="24"/>
      <w:szCs w:val="24"/>
    </w:rPr>
  </w:style>
  <w:style w:type="paragraph" w:customStyle="1" w:styleId="Quote1">
    <w:name w:val="Quote1"/>
    <w:basedOn w:val="af"/>
    <w:next w:val="af"/>
    <w:link w:val="QuoteChar"/>
    <w:rsid w:val="00AA5327"/>
    <w:pPr>
      <w:spacing w:line="360" w:lineRule="auto"/>
      <w:ind w:firstLine="720"/>
      <w:jc w:val="left"/>
    </w:pPr>
    <w:rPr>
      <w:rFonts w:ascii="Times New Roman" w:hAnsi="Times New Roman"/>
      <w:iCs/>
      <w:color w:val="000000"/>
      <w:sz w:val="24"/>
      <w:szCs w:val="24"/>
    </w:rPr>
  </w:style>
  <w:style w:type="character" w:customStyle="1" w:styleId="QuoteChar">
    <w:name w:val="Quote Char"/>
    <w:link w:val="Quote1"/>
    <w:locked/>
    <w:rsid w:val="00AA5327"/>
    <w:rPr>
      <w:i/>
      <w:color w:val="000000"/>
      <w:sz w:val="24"/>
      <w:lang w:val="ru-RU" w:eastAsia="ru-RU"/>
    </w:rPr>
  </w:style>
  <w:style w:type="paragraph" w:customStyle="1" w:styleId="TOCHeading1">
    <w:name w:val="TOC Heading1"/>
    <w:basedOn w:val="1"/>
    <w:next w:val="af"/>
    <w:rsid w:val="00AA5327"/>
    <w:pPr>
      <w:pageBreakBefore w:val="0"/>
      <w:numPr>
        <w:numId w:val="0"/>
      </w:numPr>
      <w:spacing w:after="60"/>
      <w:outlineLvl w:val="9"/>
    </w:pPr>
    <w:rPr>
      <w:rFonts w:ascii="Cambria" w:hAnsi="Cambria" w:cs="Cambria"/>
      <w:bCs/>
      <w:i/>
      <w:kern w:val="32"/>
      <w:szCs w:val="24"/>
    </w:rPr>
  </w:style>
  <w:style w:type="character" w:customStyle="1" w:styleId="Heading3Char1">
    <w:name w:val="Heading 3 Char1"/>
    <w:locked/>
    <w:rsid w:val="00AA5327"/>
    <w:rPr>
      <w:rFonts w:ascii="Arial" w:hAnsi="Arial"/>
      <w:b/>
      <w:sz w:val="24"/>
    </w:rPr>
  </w:style>
  <w:style w:type="character" w:customStyle="1" w:styleId="Heading4Char1">
    <w:name w:val="Heading 4 Char1"/>
    <w:locked/>
    <w:rsid w:val="00AA5327"/>
    <w:rPr>
      <w:rFonts w:ascii="Arial" w:hAnsi="Arial"/>
      <w:b/>
      <w:sz w:val="24"/>
    </w:rPr>
  </w:style>
  <w:style w:type="character" w:customStyle="1" w:styleId="Heading5Char1">
    <w:name w:val="Heading 5 Char1"/>
    <w:locked/>
    <w:rsid w:val="00AA5327"/>
    <w:rPr>
      <w:rFonts w:ascii="Arial" w:hAnsi="Arial"/>
      <w:b/>
      <w:i/>
      <w:sz w:val="24"/>
    </w:rPr>
  </w:style>
  <w:style w:type="character" w:customStyle="1" w:styleId="Heading6Char1">
    <w:name w:val="Heading 6 Char1"/>
    <w:locked/>
    <w:rsid w:val="00AA5327"/>
    <w:rPr>
      <w:rFonts w:ascii="Arial" w:hAnsi="Arial"/>
      <w:b/>
      <w:i/>
      <w:sz w:val="24"/>
    </w:rPr>
  </w:style>
  <w:style w:type="character" w:customStyle="1" w:styleId="70">
    <w:name w:val="Заголовок 7 Знак"/>
    <w:aliases w:val="PIM 7 Знак,H7 Знак"/>
    <w:link w:val="7"/>
    <w:locked/>
    <w:rsid w:val="00362272"/>
    <w:rPr>
      <w:rFonts w:ascii="Calibri" w:hAnsi="Calibri"/>
      <w:i/>
      <w:sz w:val="24"/>
      <w:szCs w:val="24"/>
      <w:lang w:eastAsia="ru-RU"/>
    </w:rPr>
  </w:style>
  <w:style w:type="character" w:customStyle="1" w:styleId="80">
    <w:name w:val="Заголовок 8 Знак"/>
    <w:aliases w:val="H8 Знак"/>
    <w:link w:val="8"/>
    <w:locked/>
    <w:rsid w:val="00362272"/>
    <w:rPr>
      <w:rFonts w:ascii="Calibri" w:hAnsi="Calibri"/>
      <w:iCs/>
      <w:sz w:val="24"/>
      <w:szCs w:val="24"/>
      <w:lang w:eastAsia="ru-RU"/>
    </w:rPr>
  </w:style>
  <w:style w:type="character" w:customStyle="1" w:styleId="90">
    <w:name w:val="Заголовок 9 Знак"/>
    <w:aliases w:val="Заголовок 90 Знак,H9 Знак"/>
    <w:link w:val="9"/>
    <w:locked/>
    <w:rsid w:val="00362272"/>
    <w:rPr>
      <w:rFonts w:ascii="Cambria" w:hAnsi="Cambria"/>
      <w:i/>
      <w:sz w:val="22"/>
      <w:szCs w:val="22"/>
      <w:lang w:eastAsia="ru-RU"/>
    </w:rPr>
  </w:style>
  <w:style w:type="paragraph" w:customStyle="1" w:styleId="Heading1unnumbered">
    <w:name w:val="Heading 1 unnumbered"/>
    <w:basedOn w:val="1"/>
    <w:rsid w:val="00AA5327"/>
    <w:pPr>
      <w:numPr>
        <w:numId w:val="0"/>
      </w:numPr>
      <w:spacing w:before="0" w:after="120"/>
    </w:pPr>
    <w:rPr>
      <w:rFonts w:ascii="Arial" w:hAnsi="Arial" w:cs="Arial"/>
      <w:bCs/>
      <w:i/>
      <w:caps w:val="0"/>
      <w:kern w:val="32"/>
      <w:szCs w:val="24"/>
    </w:rPr>
  </w:style>
  <w:style w:type="paragraph" w:customStyle="1" w:styleId="a8">
    <w:name w:val="Приложение"/>
    <w:basedOn w:val="20"/>
    <w:next w:val="af"/>
    <w:rsid w:val="00E4258C"/>
    <w:pPr>
      <w:pageBreakBefore/>
      <w:numPr>
        <w:ilvl w:val="0"/>
        <w:numId w:val="34"/>
      </w:numPr>
      <w:suppressLineNumbers/>
      <w:spacing w:before="0"/>
      <w:jc w:val="center"/>
      <w:outlineLvl w:val="0"/>
    </w:pPr>
    <w:rPr>
      <w:iCs w:val="0"/>
      <w:szCs w:val="24"/>
    </w:rPr>
  </w:style>
  <w:style w:type="paragraph" w:customStyle="1" w:styleId="1levelBulleted">
    <w:name w:val="1_level_Bulleted"/>
    <w:basedOn w:val="af"/>
    <w:rsid w:val="00AA5327"/>
    <w:pPr>
      <w:numPr>
        <w:numId w:val="2"/>
      </w:numPr>
      <w:spacing w:line="360" w:lineRule="auto"/>
      <w:jc w:val="left"/>
    </w:pPr>
    <w:rPr>
      <w:rFonts w:ascii="Times New Roman" w:hAnsi="Times New Roman"/>
      <w:i w:val="0"/>
      <w:sz w:val="24"/>
      <w:szCs w:val="24"/>
    </w:rPr>
  </w:style>
  <w:style w:type="paragraph" w:customStyle="1" w:styleId="listBulleted">
    <w:name w:val="list_Bulleted"/>
    <w:basedOn w:val="aff9"/>
    <w:link w:val="listBulleted1"/>
    <w:rsid w:val="0044455A"/>
    <w:pPr>
      <w:numPr>
        <w:numId w:val="8"/>
      </w:numPr>
      <w:spacing w:after="0" w:line="360" w:lineRule="auto"/>
      <w:ind w:right="0"/>
      <w:jc w:val="left"/>
    </w:pPr>
    <w:rPr>
      <w:rFonts w:ascii="Times New Roman" w:hAnsi="Times New Roman"/>
      <w:i w:val="0"/>
      <w:sz w:val="24"/>
      <w:szCs w:val="24"/>
      <w:lang w:val="en-US"/>
    </w:rPr>
  </w:style>
  <w:style w:type="character" w:styleId="affa">
    <w:name w:val="annotation reference"/>
    <w:semiHidden/>
    <w:rsid w:val="00AA5327"/>
    <w:rPr>
      <w:sz w:val="16"/>
    </w:rPr>
  </w:style>
  <w:style w:type="paragraph" w:customStyle="1" w:styleId="listLettered">
    <w:name w:val="list_Lettered"/>
    <w:basedOn w:val="af"/>
    <w:rsid w:val="00AA5327"/>
    <w:pPr>
      <w:spacing w:line="360" w:lineRule="auto"/>
      <w:jc w:val="left"/>
    </w:pPr>
    <w:rPr>
      <w:rFonts w:ascii="Times New Roman" w:hAnsi="Times New Roman"/>
      <w:i w:val="0"/>
      <w:sz w:val="24"/>
      <w:szCs w:val="24"/>
      <w:lang w:val="en-US"/>
    </w:rPr>
  </w:style>
  <w:style w:type="paragraph" w:styleId="affb">
    <w:name w:val="annotation text"/>
    <w:basedOn w:val="af"/>
    <w:link w:val="affc"/>
    <w:semiHidden/>
    <w:rsid w:val="00AA5327"/>
    <w:pPr>
      <w:spacing w:before="40"/>
      <w:jc w:val="left"/>
    </w:pPr>
    <w:rPr>
      <w:rFonts w:ascii="Times New Roman" w:hAnsi="Times New Roman"/>
      <w:i w:val="0"/>
      <w:sz w:val="20"/>
    </w:rPr>
  </w:style>
  <w:style w:type="character" w:customStyle="1" w:styleId="affc">
    <w:name w:val="Текст примечания Знак"/>
    <w:link w:val="affb"/>
    <w:locked/>
    <w:rsid w:val="00AA5327"/>
    <w:rPr>
      <w:lang w:val="ru-RU" w:eastAsia="ru-RU"/>
    </w:rPr>
  </w:style>
  <w:style w:type="character" w:customStyle="1" w:styleId="af7">
    <w:name w:val="Верхний колонтитул Знак"/>
    <w:link w:val="af6"/>
    <w:uiPriority w:val="99"/>
    <w:locked/>
    <w:rsid w:val="00AA5327"/>
    <w:rPr>
      <w:rFonts w:ascii="ГОСТ тип А" w:hAnsi="ГОСТ тип А"/>
      <w:i/>
      <w:sz w:val="28"/>
      <w:lang w:val="ru-RU" w:eastAsia="ru-RU"/>
    </w:rPr>
  </w:style>
  <w:style w:type="character" w:customStyle="1" w:styleId="HeaderChar1">
    <w:name w:val="Header Char1"/>
    <w:semiHidden/>
    <w:locked/>
    <w:rsid w:val="00AA5327"/>
    <w:rPr>
      <w:sz w:val="24"/>
      <w:lang w:val="ru-RU" w:eastAsia="ru-RU"/>
    </w:rPr>
  </w:style>
  <w:style w:type="character" w:customStyle="1" w:styleId="FooterChar">
    <w:name w:val="Footer Char"/>
    <w:locked/>
    <w:rsid w:val="00AA5327"/>
    <w:rPr>
      <w:sz w:val="24"/>
      <w:lang w:val="ru-RU" w:eastAsia="ru-RU"/>
    </w:rPr>
  </w:style>
  <w:style w:type="paragraph" w:customStyle="1" w:styleId="affd">
    <w:name w:val="ШТ Бок. надписи"/>
    <w:rsid w:val="00AA5327"/>
    <w:pPr>
      <w:ind w:left="144"/>
      <w:jc w:val="center"/>
    </w:pPr>
    <w:rPr>
      <w:noProof/>
      <w:sz w:val="19"/>
      <w:szCs w:val="19"/>
      <w:lang w:val="en-US" w:eastAsia="en-US"/>
    </w:rPr>
  </w:style>
  <w:style w:type="paragraph" w:customStyle="1" w:styleId="N">
    <w:name w:val="ШТ Док.N"/>
    <w:rsid w:val="00AA5327"/>
    <w:pPr>
      <w:spacing w:before="240"/>
      <w:jc w:val="center"/>
    </w:pPr>
    <w:rPr>
      <w:b/>
      <w:bCs/>
      <w:noProof/>
      <w:sz w:val="32"/>
      <w:szCs w:val="32"/>
      <w:lang w:val="en-US" w:eastAsia="en-US"/>
    </w:rPr>
  </w:style>
  <w:style w:type="paragraph" w:customStyle="1" w:styleId="affe">
    <w:name w:val="ШТ Центр. надписи"/>
    <w:basedOn w:val="af"/>
    <w:rsid w:val="00AA5327"/>
    <w:pPr>
      <w:spacing w:line="360" w:lineRule="auto"/>
      <w:jc w:val="center"/>
    </w:pPr>
    <w:rPr>
      <w:rFonts w:ascii="Times New Roman" w:hAnsi="Times New Roman"/>
      <w:i w:val="0"/>
      <w:noProof/>
      <w:sz w:val="18"/>
      <w:szCs w:val="18"/>
    </w:rPr>
  </w:style>
  <w:style w:type="paragraph" w:customStyle="1" w:styleId="Normaltable">
    <w:name w:val="Normal_table"/>
    <w:basedOn w:val="af"/>
    <w:rsid w:val="00AA5327"/>
    <w:pPr>
      <w:spacing w:after="120"/>
      <w:jc w:val="left"/>
    </w:pPr>
    <w:rPr>
      <w:rFonts w:ascii="Times New Roman" w:hAnsi="Times New Roman"/>
      <w:i w:val="0"/>
      <w:sz w:val="24"/>
      <w:szCs w:val="24"/>
    </w:rPr>
  </w:style>
  <w:style w:type="character" w:customStyle="1" w:styleId="DocumentMapChar1">
    <w:name w:val="Document Map Char1"/>
    <w:semiHidden/>
    <w:locked/>
    <w:rsid w:val="00AA5327"/>
    <w:rPr>
      <w:rFonts w:ascii="Tahoma" w:hAnsi="Tahoma"/>
      <w:sz w:val="16"/>
      <w:lang w:val="ru-RU" w:eastAsia="ru-RU"/>
    </w:rPr>
  </w:style>
  <w:style w:type="paragraph" w:styleId="42">
    <w:name w:val="toc 4"/>
    <w:basedOn w:val="af"/>
    <w:next w:val="af"/>
    <w:autoRedefine/>
    <w:uiPriority w:val="39"/>
    <w:rsid w:val="00AA5327"/>
    <w:pPr>
      <w:spacing w:line="360" w:lineRule="auto"/>
      <w:ind w:left="720" w:firstLine="720"/>
      <w:jc w:val="left"/>
    </w:pPr>
    <w:rPr>
      <w:rFonts w:ascii="Calibri" w:hAnsi="Calibri"/>
      <w:i w:val="0"/>
      <w:sz w:val="18"/>
      <w:szCs w:val="18"/>
    </w:rPr>
  </w:style>
  <w:style w:type="paragraph" w:styleId="53">
    <w:name w:val="toc 5"/>
    <w:basedOn w:val="af"/>
    <w:next w:val="af"/>
    <w:autoRedefine/>
    <w:uiPriority w:val="39"/>
    <w:rsid w:val="00AA5327"/>
    <w:pPr>
      <w:spacing w:line="360" w:lineRule="auto"/>
      <w:ind w:left="960" w:firstLine="720"/>
      <w:jc w:val="left"/>
    </w:pPr>
    <w:rPr>
      <w:rFonts w:ascii="Calibri" w:hAnsi="Calibri"/>
      <w:i w:val="0"/>
      <w:sz w:val="18"/>
      <w:szCs w:val="18"/>
    </w:rPr>
  </w:style>
  <w:style w:type="paragraph" w:styleId="61">
    <w:name w:val="toc 6"/>
    <w:basedOn w:val="af"/>
    <w:next w:val="af"/>
    <w:autoRedefine/>
    <w:uiPriority w:val="39"/>
    <w:rsid w:val="00AA5327"/>
    <w:pPr>
      <w:spacing w:line="360" w:lineRule="auto"/>
      <w:ind w:left="1200" w:firstLine="720"/>
      <w:jc w:val="left"/>
    </w:pPr>
    <w:rPr>
      <w:rFonts w:ascii="Calibri" w:hAnsi="Calibri"/>
      <w:i w:val="0"/>
      <w:sz w:val="18"/>
      <w:szCs w:val="18"/>
    </w:rPr>
  </w:style>
  <w:style w:type="paragraph" w:styleId="71">
    <w:name w:val="toc 7"/>
    <w:basedOn w:val="af"/>
    <w:next w:val="af"/>
    <w:autoRedefine/>
    <w:uiPriority w:val="39"/>
    <w:rsid w:val="00AA5327"/>
    <w:pPr>
      <w:spacing w:line="360" w:lineRule="auto"/>
      <w:ind w:left="1440" w:firstLine="720"/>
      <w:jc w:val="left"/>
    </w:pPr>
    <w:rPr>
      <w:rFonts w:ascii="Calibri" w:hAnsi="Calibri"/>
      <w:i w:val="0"/>
      <w:sz w:val="18"/>
      <w:szCs w:val="18"/>
    </w:rPr>
  </w:style>
  <w:style w:type="paragraph" w:styleId="81">
    <w:name w:val="toc 8"/>
    <w:basedOn w:val="af"/>
    <w:next w:val="af"/>
    <w:autoRedefine/>
    <w:uiPriority w:val="39"/>
    <w:rsid w:val="00AA5327"/>
    <w:pPr>
      <w:spacing w:line="360" w:lineRule="auto"/>
      <w:ind w:left="1680" w:firstLine="720"/>
      <w:jc w:val="left"/>
    </w:pPr>
    <w:rPr>
      <w:rFonts w:ascii="Calibri" w:hAnsi="Calibri"/>
      <w:i w:val="0"/>
      <w:sz w:val="18"/>
      <w:szCs w:val="18"/>
    </w:rPr>
  </w:style>
  <w:style w:type="paragraph" w:styleId="91">
    <w:name w:val="toc 9"/>
    <w:basedOn w:val="af"/>
    <w:next w:val="af"/>
    <w:autoRedefine/>
    <w:uiPriority w:val="39"/>
    <w:rsid w:val="00AA5327"/>
    <w:pPr>
      <w:spacing w:line="360" w:lineRule="auto"/>
      <w:ind w:left="1920" w:firstLine="720"/>
      <w:jc w:val="left"/>
    </w:pPr>
    <w:rPr>
      <w:rFonts w:ascii="Calibri" w:hAnsi="Calibri"/>
      <w:i w:val="0"/>
      <w:sz w:val="18"/>
      <w:szCs w:val="18"/>
    </w:rPr>
  </w:style>
  <w:style w:type="paragraph" w:customStyle="1" w:styleId="Headingdontincludeintabofcont">
    <w:name w:val="Heading_dont_include_in_tab_of_cont"/>
    <w:basedOn w:val="af"/>
    <w:next w:val="af"/>
    <w:rsid w:val="00AA5327"/>
    <w:pPr>
      <w:pageBreakBefore/>
      <w:spacing w:after="120" w:line="360" w:lineRule="auto"/>
      <w:ind w:firstLine="720"/>
      <w:jc w:val="center"/>
    </w:pPr>
    <w:rPr>
      <w:rFonts w:ascii="Arial" w:hAnsi="Arial" w:cs="Arial"/>
      <w:b/>
      <w:bCs/>
      <w:i w:val="0"/>
      <w:caps/>
      <w:sz w:val="24"/>
      <w:szCs w:val="24"/>
    </w:rPr>
  </w:style>
  <w:style w:type="paragraph" w:customStyle="1" w:styleId="Imagestyle">
    <w:name w:val="Image_style"/>
    <w:basedOn w:val="af"/>
    <w:next w:val="afd"/>
    <w:rsid w:val="00AA5327"/>
    <w:pPr>
      <w:keepNext/>
      <w:spacing w:line="360" w:lineRule="auto"/>
      <w:jc w:val="center"/>
    </w:pPr>
    <w:rPr>
      <w:rFonts w:ascii="Times New Roman" w:hAnsi="Times New Roman"/>
      <w:i w:val="0"/>
      <w:sz w:val="24"/>
      <w:szCs w:val="24"/>
      <w:lang w:val="en-US"/>
    </w:rPr>
  </w:style>
  <w:style w:type="table" w:styleId="afff">
    <w:name w:val="Table Grid"/>
    <w:basedOn w:val="af1"/>
    <w:uiPriority w:val="59"/>
    <w:rsid w:val="00AA5327"/>
    <w:rPr>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aptiontable">
    <w:name w:val="Caption_table"/>
    <w:basedOn w:val="afd"/>
    <w:rsid w:val="00AA5327"/>
    <w:pPr>
      <w:keepNext/>
      <w:spacing w:after="240"/>
      <w:jc w:val="left"/>
    </w:pPr>
    <w:rPr>
      <w:b/>
      <w:bCs w:val="0"/>
      <w:i/>
      <w:szCs w:val="24"/>
    </w:rPr>
  </w:style>
  <w:style w:type="paragraph" w:customStyle="1" w:styleId="listNumberred">
    <w:name w:val="list_Numberred"/>
    <w:basedOn w:val="afa"/>
    <w:rsid w:val="00167C1A"/>
    <w:pPr>
      <w:numPr>
        <w:numId w:val="48"/>
      </w:numPr>
      <w:ind w:left="851" w:firstLine="0"/>
      <w:jc w:val="left"/>
    </w:pPr>
    <w:rPr>
      <w:szCs w:val="24"/>
    </w:rPr>
  </w:style>
  <w:style w:type="paragraph" w:customStyle="1" w:styleId="phBullet">
    <w:name w:val="ph_Bullet"/>
    <w:basedOn w:val="af"/>
    <w:link w:val="phBulletCharChar"/>
    <w:rsid w:val="00AA5327"/>
    <w:pPr>
      <w:numPr>
        <w:numId w:val="4"/>
      </w:numPr>
      <w:tabs>
        <w:tab w:val="left" w:pos="284"/>
      </w:tabs>
      <w:spacing w:before="40"/>
      <w:jc w:val="left"/>
    </w:pPr>
    <w:rPr>
      <w:rFonts w:ascii="Times New Roman" w:hAnsi="Times New Roman"/>
      <w:i w:val="0"/>
      <w:sz w:val="24"/>
      <w:szCs w:val="24"/>
    </w:rPr>
  </w:style>
  <w:style w:type="paragraph" w:customStyle="1" w:styleId="10">
    <w:name w:val="Перечисление_1_уровень_цифра"/>
    <w:basedOn w:val="af"/>
    <w:rsid w:val="00A1254B"/>
    <w:pPr>
      <w:numPr>
        <w:numId w:val="5"/>
      </w:numPr>
      <w:spacing w:line="360" w:lineRule="auto"/>
      <w:ind w:left="1276" w:hanging="425"/>
    </w:pPr>
    <w:rPr>
      <w:rFonts w:ascii="Times New Roman" w:hAnsi="Times New Roman"/>
      <w:i w:val="0"/>
      <w:szCs w:val="24"/>
      <w:lang w:eastAsia="en-US"/>
    </w:rPr>
  </w:style>
  <w:style w:type="paragraph" w:customStyle="1" w:styleId="afff0">
    <w:name w:val="Перечисление_ненумерованное"/>
    <w:basedOn w:val="af"/>
    <w:link w:val="Char0"/>
    <w:rsid w:val="00AA5327"/>
    <w:pPr>
      <w:tabs>
        <w:tab w:val="left" w:pos="284"/>
      </w:tabs>
      <w:spacing w:before="60" w:after="60"/>
      <w:ind w:left="1080" w:hanging="360"/>
      <w:jc w:val="left"/>
    </w:pPr>
    <w:rPr>
      <w:rFonts w:ascii="Times New Roman" w:hAnsi="Times New Roman"/>
      <w:i w:val="0"/>
      <w:sz w:val="24"/>
      <w:szCs w:val="24"/>
    </w:rPr>
  </w:style>
  <w:style w:type="character" w:customStyle="1" w:styleId="Char0">
    <w:name w:val="Перечисление_ненумерованное Char"/>
    <w:link w:val="afff0"/>
    <w:locked/>
    <w:rsid w:val="00AA5327"/>
    <w:rPr>
      <w:sz w:val="24"/>
      <w:lang w:val="ru-RU" w:eastAsia="ru-RU"/>
    </w:rPr>
  </w:style>
  <w:style w:type="paragraph" w:customStyle="1" w:styleId="23">
    <w:name w:val="Перечисление_2_уровень_буква"/>
    <w:basedOn w:val="10"/>
    <w:rsid w:val="00AA5327"/>
    <w:pPr>
      <w:numPr>
        <w:numId w:val="6"/>
      </w:numPr>
    </w:pPr>
  </w:style>
  <w:style w:type="paragraph" w:customStyle="1" w:styleId="CaptionImage">
    <w:name w:val="Caption_Image"/>
    <w:basedOn w:val="afd"/>
    <w:rsid w:val="00E14937"/>
    <w:pPr>
      <w:spacing w:before="40" w:after="240"/>
    </w:pPr>
  </w:style>
  <w:style w:type="character" w:customStyle="1" w:styleId="phBulletCharChar">
    <w:name w:val="ph_Bullet Char Char"/>
    <w:link w:val="phBullet"/>
    <w:locked/>
    <w:rsid w:val="00AA5327"/>
    <w:rPr>
      <w:sz w:val="24"/>
      <w:szCs w:val="24"/>
      <w:lang w:eastAsia="ru-RU"/>
    </w:rPr>
  </w:style>
  <w:style w:type="table" w:styleId="afff1">
    <w:name w:val="Table Professional"/>
    <w:basedOn w:val="af1"/>
    <w:rsid w:val="00AA5327"/>
    <w:pPr>
      <w:spacing w:before="40"/>
    </w:pPr>
    <w:rPr>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TableHead">
    <w:name w:val="Table Head"/>
    <w:basedOn w:val="af"/>
    <w:next w:val="af"/>
    <w:autoRedefine/>
    <w:rsid w:val="00AA5327"/>
    <w:pPr>
      <w:suppressAutoHyphens/>
      <w:spacing w:before="120" w:after="60"/>
      <w:jc w:val="center"/>
    </w:pPr>
    <w:rPr>
      <w:rFonts w:ascii="Times New Roman" w:hAnsi="Times New Roman"/>
      <w:b/>
      <w:i w:val="0"/>
      <w:sz w:val="20"/>
      <w:lang w:val="en-GB" w:eastAsia="he-IL" w:bidi="he-IL"/>
    </w:rPr>
  </w:style>
  <w:style w:type="paragraph" w:customStyle="1" w:styleId="afff2">
    <w:name w:val="ШТ Лев.надписи"/>
    <w:rsid w:val="00AA5327"/>
    <w:rPr>
      <w:noProof/>
      <w:sz w:val="18"/>
      <w:szCs w:val="18"/>
      <w:lang w:val="en-US" w:eastAsia="en-US"/>
    </w:rPr>
  </w:style>
  <w:style w:type="paragraph" w:customStyle="1" w:styleId="afff3">
    <w:name w:val="ШТ Фирма"/>
    <w:rsid w:val="00AA5327"/>
    <w:pPr>
      <w:spacing w:before="240"/>
      <w:jc w:val="center"/>
    </w:pPr>
    <w:rPr>
      <w:b/>
      <w:bCs/>
      <w:noProof/>
      <w:sz w:val="32"/>
      <w:szCs w:val="32"/>
      <w:lang w:val="en-US" w:eastAsia="en-US"/>
    </w:rPr>
  </w:style>
  <w:style w:type="paragraph" w:styleId="afff4">
    <w:name w:val="table of figures"/>
    <w:basedOn w:val="af"/>
    <w:next w:val="af"/>
    <w:semiHidden/>
    <w:rsid w:val="00AA5327"/>
    <w:pPr>
      <w:spacing w:before="40"/>
      <w:ind w:left="480" w:hanging="480"/>
      <w:jc w:val="left"/>
    </w:pPr>
    <w:rPr>
      <w:rFonts w:ascii="Times New Roman" w:hAnsi="Times New Roman"/>
      <w:i w:val="0"/>
      <w:sz w:val="24"/>
      <w:szCs w:val="24"/>
    </w:rPr>
  </w:style>
  <w:style w:type="paragraph" w:styleId="afff5">
    <w:name w:val="table of authorities"/>
    <w:basedOn w:val="af"/>
    <w:next w:val="af"/>
    <w:semiHidden/>
    <w:rsid w:val="00AA5327"/>
    <w:pPr>
      <w:spacing w:before="40"/>
      <w:ind w:left="240" w:hanging="240"/>
      <w:jc w:val="left"/>
    </w:pPr>
    <w:rPr>
      <w:rFonts w:ascii="Times New Roman" w:hAnsi="Times New Roman"/>
      <w:i w:val="0"/>
      <w:sz w:val="24"/>
      <w:szCs w:val="24"/>
    </w:rPr>
  </w:style>
  <w:style w:type="paragraph" w:customStyle="1" w:styleId="afff6">
    <w:name w:val="титульний лист выделенный"/>
    <w:basedOn w:val="afff7"/>
    <w:rsid w:val="00AA5327"/>
    <w:rPr>
      <w:b/>
      <w:bCs/>
      <w:sz w:val="28"/>
    </w:rPr>
  </w:style>
  <w:style w:type="paragraph" w:customStyle="1" w:styleId="afff8">
    <w:name w:val="титульный лист выделенный норм"/>
    <w:basedOn w:val="afff6"/>
    <w:rsid w:val="00AA5327"/>
    <w:pPr>
      <w:jc w:val="center"/>
    </w:pPr>
    <w:rPr>
      <w:b w:val="0"/>
    </w:rPr>
  </w:style>
  <w:style w:type="paragraph" w:customStyle="1" w:styleId="CaptionTable0">
    <w:name w:val="Caption_Table"/>
    <w:basedOn w:val="afd"/>
    <w:link w:val="CaptionTableChar"/>
    <w:rsid w:val="00AA5327"/>
    <w:pPr>
      <w:spacing w:before="40" w:after="240"/>
      <w:jc w:val="right"/>
    </w:pPr>
    <w:rPr>
      <w:b/>
      <w:sz w:val="20"/>
    </w:rPr>
  </w:style>
  <w:style w:type="paragraph" w:customStyle="1" w:styleId="afff7">
    <w:name w:val="титульний лист текст"/>
    <w:basedOn w:val="af"/>
    <w:link w:val="CharChar"/>
    <w:rsid w:val="00AA5327"/>
    <w:pPr>
      <w:spacing w:before="40" w:after="120" w:line="360" w:lineRule="auto"/>
      <w:jc w:val="left"/>
    </w:pPr>
    <w:rPr>
      <w:rFonts w:ascii="Times New Roman" w:hAnsi="Times New Roman"/>
      <w:i w:val="0"/>
      <w:sz w:val="24"/>
      <w:szCs w:val="24"/>
    </w:rPr>
  </w:style>
  <w:style w:type="paragraph" w:customStyle="1" w:styleId="afff9">
    <w:name w:val="лист согласования"/>
    <w:basedOn w:val="af"/>
    <w:rsid w:val="00AA5327"/>
    <w:pPr>
      <w:spacing w:before="40" w:after="120"/>
      <w:jc w:val="left"/>
    </w:pPr>
    <w:rPr>
      <w:rFonts w:ascii="Arial" w:hAnsi="Arial"/>
      <w:i w:val="0"/>
      <w:sz w:val="24"/>
      <w:szCs w:val="24"/>
    </w:rPr>
  </w:style>
  <w:style w:type="paragraph" w:customStyle="1" w:styleId="afffa">
    <w:name w:val="титульний лист подчеркнутый"/>
    <w:basedOn w:val="afff7"/>
    <w:link w:val="CharChar0"/>
    <w:rsid w:val="00AA5327"/>
    <w:rPr>
      <w:u w:val="single"/>
    </w:rPr>
  </w:style>
  <w:style w:type="character" w:customStyle="1" w:styleId="CharChar">
    <w:name w:val="титульний лист текст Char Char"/>
    <w:link w:val="afff7"/>
    <w:locked/>
    <w:rsid w:val="00AA5327"/>
    <w:rPr>
      <w:sz w:val="24"/>
      <w:lang w:val="ru-RU" w:eastAsia="ru-RU"/>
    </w:rPr>
  </w:style>
  <w:style w:type="character" w:customStyle="1" w:styleId="CharChar0">
    <w:name w:val="титульний лист подчеркнутый Char Char"/>
    <w:link w:val="afffa"/>
    <w:locked/>
    <w:rsid w:val="00AA5327"/>
    <w:rPr>
      <w:sz w:val="24"/>
      <w:u w:val="single"/>
      <w:lang w:val="ru-RU" w:eastAsia="ru-RU"/>
    </w:rPr>
  </w:style>
  <w:style w:type="character" w:styleId="afffb">
    <w:name w:val="FollowedHyperlink"/>
    <w:rsid w:val="00AA5327"/>
    <w:rPr>
      <w:color w:val="800080"/>
      <w:u w:val="single"/>
    </w:rPr>
  </w:style>
  <w:style w:type="table" w:styleId="54">
    <w:name w:val="Table Grid 5"/>
    <w:basedOn w:val="af1"/>
    <w:rsid w:val="00AA5327"/>
    <w:pPr>
      <w:spacing w:before="40"/>
    </w:pPr>
    <w:rPr>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styleId="afffc">
    <w:name w:val="annotation subject"/>
    <w:basedOn w:val="affb"/>
    <w:next w:val="affb"/>
    <w:link w:val="afffd"/>
    <w:semiHidden/>
    <w:rsid w:val="00AA5327"/>
    <w:rPr>
      <w:b/>
      <w:bCs/>
    </w:rPr>
  </w:style>
  <w:style w:type="character" w:customStyle="1" w:styleId="afffd">
    <w:name w:val="Тема примечания Знак"/>
    <w:link w:val="afffc"/>
    <w:locked/>
    <w:rsid w:val="00AA5327"/>
    <w:rPr>
      <w:b/>
      <w:lang w:val="ru-RU" w:eastAsia="ru-RU"/>
    </w:rPr>
  </w:style>
  <w:style w:type="table" w:styleId="16">
    <w:name w:val="Table Classic 1"/>
    <w:basedOn w:val="af1"/>
    <w:rsid w:val="00AA5327"/>
    <w:pPr>
      <w:spacing w:before="40"/>
    </w:pPr>
    <w:rPr>
      <w:lang w:eastAsia="ru-RU"/>
    </w:rPr>
    <w:tblPr>
      <w:tblInd w:w="0" w:type="nil"/>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12">
    <w:name w:val="Перечисление_1_уровень_буква"/>
    <w:basedOn w:val="af"/>
    <w:rsid w:val="00AA5327"/>
    <w:pPr>
      <w:numPr>
        <w:numId w:val="10"/>
      </w:numPr>
      <w:jc w:val="left"/>
    </w:pPr>
    <w:rPr>
      <w:rFonts w:ascii="Times New Roman" w:hAnsi="Times New Roman"/>
      <w:i w:val="0"/>
      <w:sz w:val="24"/>
      <w:szCs w:val="24"/>
    </w:rPr>
  </w:style>
  <w:style w:type="paragraph" w:customStyle="1" w:styleId="Revision1">
    <w:name w:val="Revision1"/>
    <w:hidden/>
    <w:semiHidden/>
    <w:rsid w:val="00AA5327"/>
    <w:rPr>
      <w:sz w:val="24"/>
      <w:szCs w:val="24"/>
      <w:lang w:eastAsia="ru-RU"/>
    </w:rPr>
  </w:style>
  <w:style w:type="paragraph" w:customStyle="1" w:styleId="a7">
    <w:name w:val="Перечисление"/>
    <w:basedOn w:val="af"/>
    <w:rsid w:val="00AA5327"/>
    <w:pPr>
      <w:widowControl w:val="0"/>
      <w:numPr>
        <w:numId w:val="9"/>
      </w:numPr>
      <w:suppressLineNumbers/>
      <w:suppressAutoHyphens/>
      <w:spacing w:before="80" w:after="40"/>
      <w:jc w:val="left"/>
    </w:pPr>
    <w:rPr>
      <w:rFonts w:ascii="Times New Roman" w:hAnsi="Times New Roman"/>
      <w:i w:val="0"/>
      <w:sz w:val="20"/>
      <w:lang w:eastAsia="en-US"/>
    </w:rPr>
  </w:style>
  <w:style w:type="table" w:customStyle="1" w:styleId="Style1">
    <w:name w:val="Style1"/>
    <w:rsid w:val="00AA5327"/>
    <w:rPr>
      <w:lang w:eastAsia="ru-RU"/>
    </w:rPr>
    <w:tblPr>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paragraph" w:customStyle="1" w:styleId="afffe">
    <w:name w:val="Примечание"/>
    <w:basedOn w:val="af"/>
    <w:rsid w:val="00AA5327"/>
    <w:pPr>
      <w:spacing w:before="120" w:after="120"/>
      <w:jc w:val="left"/>
    </w:pPr>
    <w:rPr>
      <w:rFonts w:ascii="Times New Roman" w:hAnsi="Times New Roman"/>
      <w:i w:val="0"/>
      <w:sz w:val="20"/>
      <w:szCs w:val="24"/>
    </w:rPr>
  </w:style>
  <w:style w:type="paragraph" w:styleId="affff">
    <w:name w:val="Normal Indent"/>
    <w:basedOn w:val="af"/>
    <w:rsid w:val="00AA5327"/>
    <w:pPr>
      <w:widowControl w:val="0"/>
      <w:spacing w:before="120" w:after="120" w:line="240" w:lineRule="atLeast"/>
      <w:ind w:left="720"/>
    </w:pPr>
    <w:rPr>
      <w:rFonts w:ascii="Times New Roman" w:hAnsi="Times New Roman"/>
      <w:i w:val="0"/>
      <w:sz w:val="20"/>
      <w:lang w:val="en-US" w:eastAsia="en-US"/>
    </w:rPr>
  </w:style>
  <w:style w:type="paragraph" w:customStyle="1" w:styleId="TableText">
    <w:name w:val="Table Text"/>
    <w:basedOn w:val="af"/>
    <w:link w:val="TableTextCharChar"/>
    <w:autoRedefine/>
    <w:rsid w:val="00AA5327"/>
    <w:pPr>
      <w:spacing w:before="60" w:after="60"/>
    </w:pPr>
    <w:rPr>
      <w:rFonts w:ascii="Times New Roman" w:hAnsi="Times New Roman"/>
      <w:i w:val="0"/>
      <w:sz w:val="18"/>
      <w:lang w:val="en-GB" w:eastAsia="es-ES"/>
    </w:rPr>
  </w:style>
  <w:style w:type="character" w:customStyle="1" w:styleId="TableTextCharChar">
    <w:name w:val="Table Text Char Char"/>
    <w:link w:val="TableText"/>
    <w:locked/>
    <w:rsid w:val="00AA5327"/>
    <w:rPr>
      <w:sz w:val="18"/>
      <w:lang w:val="en-GB" w:eastAsia="es-ES"/>
    </w:rPr>
  </w:style>
  <w:style w:type="paragraph" w:customStyle="1" w:styleId="ae">
    <w:name w:val="Отступ"/>
    <w:basedOn w:val="af"/>
    <w:rsid w:val="00AA5327"/>
    <w:pPr>
      <w:widowControl w:val="0"/>
      <w:numPr>
        <w:numId w:val="15"/>
      </w:numPr>
      <w:spacing w:before="60" w:line="240" w:lineRule="atLeast"/>
    </w:pPr>
    <w:rPr>
      <w:rFonts w:ascii="Times New Roman" w:hAnsi="Times New Roman"/>
      <w:i w:val="0"/>
      <w:sz w:val="24"/>
      <w:szCs w:val="24"/>
      <w:lang w:eastAsia="en-US"/>
    </w:rPr>
  </w:style>
  <w:style w:type="paragraph" w:styleId="26">
    <w:name w:val="List Bullet 2"/>
    <w:basedOn w:val="af"/>
    <w:link w:val="27"/>
    <w:rsid w:val="00AA5327"/>
    <w:pPr>
      <w:ind w:left="566" w:hanging="283"/>
    </w:pPr>
    <w:rPr>
      <w:rFonts w:ascii="Times New Roman" w:hAnsi="Times New Roman"/>
      <w:i w:val="0"/>
    </w:rPr>
  </w:style>
  <w:style w:type="paragraph" w:customStyle="1" w:styleId="ToDO">
    <w:name w:val="ToDO"/>
    <w:basedOn w:val="af"/>
    <w:rsid w:val="00AA5327"/>
    <w:pPr>
      <w:spacing w:before="120" w:after="120"/>
    </w:pPr>
    <w:rPr>
      <w:rFonts w:ascii="Times New Roman" w:hAnsi="Times New Roman"/>
      <w:i w:val="0"/>
      <w:color w:val="FF0000"/>
      <w:sz w:val="24"/>
      <w:szCs w:val="24"/>
      <w:lang w:val="en-US"/>
    </w:rPr>
  </w:style>
  <w:style w:type="paragraph" w:customStyle="1" w:styleId="BigHeader">
    <w:name w:val="Big Header"/>
    <w:basedOn w:val="af"/>
    <w:autoRedefine/>
    <w:rsid w:val="00AA5327"/>
    <w:pPr>
      <w:spacing w:before="120" w:after="120"/>
      <w:jc w:val="right"/>
    </w:pPr>
    <w:rPr>
      <w:rFonts w:ascii="Times New Roman" w:hAnsi="Times New Roman"/>
      <w:i w:val="0"/>
      <w:sz w:val="24"/>
      <w:szCs w:val="24"/>
    </w:rPr>
  </w:style>
  <w:style w:type="paragraph" w:customStyle="1" w:styleId="120">
    <w:name w:val="Абзац 12"/>
    <w:basedOn w:val="af"/>
    <w:rsid w:val="00AA5327"/>
    <w:pPr>
      <w:spacing w:before="120" w:after="120"/>
      <w:ind w:firstLine="851"/>
    </w:pPr>
    <w:rPr>
      <w:rFonts w:ascii="Times New Roman" w:hAnsi="Times New Roman"/>
      <w:i w:val="0"/>
      <w:sz w:val="24"/>
      <w:szCs w:val="24"/>
    </w:rPr>
  </w:style>
  <w:style w:type="paragraph" w:customStyle="1" w:styleId="121">
    <w:name w:val="Абзац 12 синий"/>
    <w:basedOn w:val="120"/>
    <w:rsid w:val="00AA5327"/>
    <w:rPr>
      <w:color w:val="0000FF"/>
    </w:rPr>
  </w:style>
  <w:style w:type="paragraph" w:customStyle="1" w:styleId="affff0">
    <w:name w:val="ПЕРЕЧЕНЬ"/>
    <w:basedOn w:val="af"/>
    <w:rsid w:val="00AA5327"/>
    <w:pPr>
      <w:pageBreakBefore/>
      <w:spacing w:before="240" w:after="240"/>
      <w:jc w:val="center"/>
      <w:outlineLvl w:val="0"/>
    </w:pPr>
    <w:rPr>
      <w:rFonts w:ascii="Garamond" w:hAnsi="Garamond"/>
      <w:b/>
      <w:i w:val="0"/>
      <w:caps/>
      <w:sz w:val="36"/>
    </w:rPr>
  </w:style>
  <w:style w:type="paragraph" w:customStyle="1" w:styleId="ac">
    <w:name w:val="Перечень А"/>
    <w:basedOn w:val="af"/>
    <w:rsid w:val="00AA5327"/>
    <w:pPr>
      <w:numPr>
        <w:ilvl w:val="1"/>
        <w:numId w:val="16"/>
      </w:numPr>
      <w:tabs>
        <w:tab w:val="clear" w:pos="1588"/>
        <w:tab w:val="left" w:pos="1134"/>
        <w:tab w:val="num" w:pos="1211"/>
      </w:tabs>
      <w:spacing w:before="120" w:after="120"/>
      <w:ind w:left="1134" w:hanging="283"/>
    </w:pPr>
    <w:rPr>
      <w:rFonts w:ascii="Times New Roman" w:hAnsi="Times New Roman"/>
      <w:i w:val="0"/>
      <w:sz w:val="24"/>
    </w:rPr>
  </w:style>
  <w:style w:type="paragraph" w:customStyle="1" w:styleId="affff1">
    <w:name w:val="Перечень АА"/>
    <w:basedOn w:val="ac"/>
    <w:rsid w:val="00AA5327"/>
    <w:pPr>
      <w:tabs>
        <w:tab w:val="clear" w:pos="1134"/>
        <w:tab w:val="clear" w:pos="1211"/>
      </w:tabs>
      <w:spacing w:before="0" w:after="0" w:line="360" w:lineRule="auto"/>
      <w:ind w:left="0" w:firstLine="720"/>
      <w:jc w:val="left"/>
    </w:pPr>
    <w:rPr>
      <w:szCs w:val="24"/>
    </w:rPr>
  </w:style>
  <w:style w:type="paragraph" w:customStyle="1" w:styleId="affff2">
    <w:name w:val="Подзаголовок приложения"/>
    <w:next w:val="af"/>
    <w:rsid w:val="00AA5327"/>
    <w:pPr>
      <w:pageBreakBefore/>
      <w:tabs>
        <w:tab w:val="num" w:pos="2088"/>
      </w:tabs>
      <w:spacing w:after="120"/>
      <w:ind w:left="360" w:hanging="72"/>
      <w:jc w:val="right"/>
      <w:outlineLvl w:val="1"/>
    </w:pPr>
    <w:rPr>
      <w:rFonts w:ascii="Garamond" w:hAnsi="Garamond"/>
      <w:b/>
      <w:caps/>
      <w:noProof/>
      <w:sz w:val="28"/>
      <w:lang w:eastAsia="ru-RU"/>
    </w:rPr>
  </w:style>
  <w:style w:type="paragraph" w:customStyle="1" w:styleId="affff3">
    <w:name w:val="Текст таблицы"/>
    <w:basedOn w:val="120"/>
    <w:rsid w:val="00AA5327"/>
    <w:pPr>
      <w:ind w:firstLine="0"/>
      <w:jc w:val="left"/>
    </w:pPr>
  </w:style>
  <w:style w:type="paragraph" w:customStyle="1" w:styleId="affff4">
    <w:name w:val="Содержание"/>
    <w:basedOn w:val="af"/>
    <w:next w:val="af"/>
    <w:rsid w:val="00AA5327"/>
    <w:pPr>
      <w:pageBreakBefore/>
      <w:spacing w:before="240" w:after="240"/>
      <w:jc w:val="center"/>
    </w:pPr>
    <w:rPr>
      <w:rFonts w:ascii="Garamond" w:hAnsi="Garamond"/>
      <w:b/>
      <w:i w:val="0"/>
      <w:caps/>
      <w:sz w:val="36"/>
    </w:rPr>
  </w:style>
  <w:style w:type="character" w:styleId="affff5">
    <w:name w:val="page number"/>
    <w:rsid w:val="00AA5327"/>
    <w:rPr>
      <w:rFonts w:cs="Times New Roman"/>
    </w:rPr>
  </w:style>
  <w:style w:type="paragraph" w:customStyle="1" w:styleId="17">
    <w:name w:val="Нумерованный 1"/>
    <w:basedOn w:val="af"/>
    <w:rsid w:val="00AA5327"/>
    <w:pPr>
      <w:tabs>
        <w:tab w:val="left" w:pos="720"/>
        <w:tab w:val="num" w:pos="936"/>
      </w:tabs>
      <w:spacing w:before="120" w:after="120"/>
    </w:pPr>
    <w:rPr>
      <w:rFonts w:ascii="Times New Roman" w:hAnsi="Times New Roman"/>
      <w:i w:val="0"/>
      <w:szCs w:val="24"/>
    </w:rPr>
  </w:style>
  <w:style w:type="character" w:customStyle="1" w:styleId="afb">
    <w:name w:val="Основной текст Знак"/>
    <w:link w:val="afa"/>
    <w:locked/>
    <w:rsid w:val="00EF65AC"/>
    <w:rPr>
      <w:sz w:val="24"/>
      <w:lang w:val="ru-RU" w:eastAsia="ru-RU"/>
    </w:rPr>
  </w:style>
  <w:style w:type="paragraph" w:styleId="affff6">
    <w:name w:val="footnote text"/>
    <w:basedOn w:val="af"/>
    <w:link w:val="affff7"/>
    <w:uiPriority w:val="99"/>
    <w:rsid w:val="00AA5327"/>
    <w:pPr>
      <w:spacing w:before="120" w:after="120"/>
    </w:pPr>
    <w:rPr>
      <w:rFonts w:ascii="Times New Roman" w:hAnsi="Times New Roman"/>
      <w:i w:val="0"/>
      <w:sz w:val="24"/>
      <w:szCs w:val="24"/>
    </w:rPr>
  </w:style>
  <w:style w:type="character" w:customStyle="1" w:styleId="affff7">
    <w:name w:val="Текст сноски Знак"/>
    <w:link w:val="affff6"/>
    <w:uiPriority w:val="99"/>
    <w:locked/>
    <w:rsid w:val="00AA5327"/>
    <w:rPr>
      <w:sz w:val="24"/>
      <w:lang w:val="ru-RU" w:eastAsia="ru-RU"/>
    </w:rPr>
  </w:style>
  <w:style w:type="paragraph" w:styleId="28">
    <w:name w:val="Body Text 2"/>
    <w:basedOn w:val="af"/>
    <w:link w:val="29"/>
    <w:rsid w:val="00AA5327"/>
    <w:pPr>
      <w:spacing w:before="120" w:after="120"/>
    </w:pPr>
    <w:rPr>
      <w:rFonts w:ascii="Times New Roman" w:hAnsi="Times New Roman"/>
      <w:i w:val="0"/>
      <w:color w:val="0000FF"/>
      <w:sz w:val="24"/>
      <w:szCs w:val="24"/>
    </w:rPr>
  </w:style>
  <w:style w:type="character" w:customStyle="1" w:styleId="29">
    <w:name w:val="Основной текст 2 Знак"/>
    <w:link w:val="28"/>
    <w:locked/>
    <w:rsid w:val="00AA5327"/>
    <w:rPr>
      <w:color w:val="0000FF"/>
      <w:sz w:val="24"/>
      <w:lang w:val="ru-RU" w:eastAsia="ru-RU"/>
    </w:rPr>
  </w:style>
  <w:style w:type="paragraph" w:styleId="affff8">
    <w:name w:val="Body Text Indent"/>
    <w:basedOn w:val="af"/>
    <w:link w:val="affff9"/>
    <w:rsid w:val="00AA5327"/>
    <w:pPr>
      <w:spacing w:before="120" w:after="120"/>
      <w:ind w:firstLine="567"/>
    </w:pPr>
    <w:rPr>
      <w:rFonts w:ascii="Times New Roman" w:hAnsi="Times New Roman"/>
      <w:i w:val="0"/>
      <w:sz w:val="24"/>
      <w:szCs w:val="24"/>
    </w:rPr>
  </w:style>
  <w:style w:type="character" w:customStyle="1" w:styleId="affff9">
    <w:name w:val="Основной текст с отступом Знак"/>
    <w:link w:val="affff8"/>
    <w:locked/>
    <w:rsid w:val="00AA5327"/>
    <w:rPr>
      <w:sz w:val="24"/>
      <w:lang w:val="ru-RU" w:eastAsia="ru-RU"/>
    </w:rPr>
  </w:style>
  <w:style w:type="paragraph" w:customStyle="1" w:styleId="NormalWeb1">
    <w:name w:val="Normal (Web)1"/>
    <w:basedOn w:val="af"/>
    <w:rsid w:val="00AA5327"/>
    <w:pPr>
      <w:spacing w:before="100" w:after="100"/>
    </w:pPr>
    <w:rPr>
      <w:rFonts w:ascii="Microsoft Sans Serif" w:hAnsi="Microsoft Sans Serif"/>
      <w:i w:val="0"/>
      <w:sz w:val="18"/>
      <w:szCs w:val="24"/>
    </w:rPr>
  </w:style>
  <w:style w:type="paragraph" w:styleId="affffa">
    <w:name w:val="endnote text"/>
    <w:basedOn w:val="af"/>
    <w:link w:val="affffb"/>
    <w:semiHidden/>
    <w:rsid w:val="00AA5327"/>
    <w:pPr>
      <w:spacing w:before="120" w:after="120"/>
      <w:ind w:firstLine="851"/>
    </w:pPr>
    <w:rPr>
      <w:rFonts w:ascii="TimesET" w:hAnsi="TimesET"/>
      <w:i w:val="0"/>
      <w:color w:val="000000"/>
      <w:sz w:val="20"/>
      <w:szCs w:val="24"/>
    </w:rPr>
  </w:style>
  <w:style w:type="character" w:customStyle="1" w:styleId="affffb">
    <w:name w:val="Текст концевой сноски Знак"/>
    <w:link w:val="affffa"/>
    <w:locked/>
    <w:rsid w:val="00AA5327"/>
    <w:rPr>
      <w:rFonts w:ascii="TimesET" w:hAnsi="TimesET"/>
      <w:color w:val="000000"/>
      <w:sz w:val="24"/>
      <w:lang w:val="ru-RU" w:eastAsia="ru-RU"/>
    </w:rPr>
  </w:style>
  <w:style w:type="paragraph" w:customStyle="1" w:styleId="Normal1">
    <w:name w:val="Normal1"/>
    <w:link w:val="Normal10"/>
    <w:rsid w:val="00FF3AD2"/>
    <w:pPr>
      <w:spacing w:line="360" w:lineRule="auto"/>
      <w:ind w:firstLine="851"/>
    </w:pPr>
    <w:rPr>
      <w:sz w:val="24"/>
      <w:lang w:eastAsia="en-US"/>
    </w:rPr>
  </w:style>
  <w:style w:type="paragraph" w:customStyle="1" w:styleId="size1">
    <w:name w:val="size1"/>
    <w:basedOn w:val="af"/>
    <w:rsid w:val="00AA5327"/>
    <w:pPr>
      <w:spacing w:before="100" w:after="100"/>
    </w:pPr>
    <w:rPr>
      <w:rFonts w:ascii="Times New Roman" w:hAnsi="Times New Roman"/>
      <w:i w:val="0"/>
      <w:sz w:val="24"/>
      <w:szCs w:val="24"/>
    </w:rPr>
  </w:style>
  <w:style w:type="paragraph" w:customStyle="1" w:styleId="122">
    <w:name w:val="Абзац 12 с номером"/>
    <w:basedOn w:val="120"/>
    <w:rsid w:val="00AA5327"/>
    <w:pPr>
      <w:tabs>
        <w:tab w:val="left" w:pos="851"/>
      </w:tabs>
      <w:ind w:firstLine="0"/>
    </w:pPr>
  </w:style>
  <w:style w:type="paragraph" w:customStyle="1" w:styleId="affffc">
    <w:name w:val="Аннотация"/>
    <w:basedOn w:val="affff4"/>
    <w:next w:val="120"/>
    <w:rsid w:val="00AA5327"/>
  </w:style>
  <w:style w:type="paragraph" w:customStyle="1" w:styleId="affffd">
    <w:name w:val="Колонтитул"/>
    <w:basedOn w:val="af"/>
    <w:rsid w:val="00AA5327"/>
    <w:pPr>
      <w:spacing w:before="120" w:after="120"/>
    </w:pPr>
    <w:rPr>
      <w:rFonts w:ascii="Times New Roman" w:hAnsi="Times New Roman"/>
      <w:i w:val="0"/>
      <w:sz w:val="20"/>
      <w:szCs w:val="24"/>
    </w:rPr>
  </w:style>
  <w:style w:type="paragraph" w:customStyle="1" w:styleId="18">
    <w:name w:val="Номер 1"/>
    <w:basedOn w:val="af"/>
    <w:rsid w:val="00AA5327"/>
    <w:pPr>
      <w:tabs>
        <w:tab w:val="left" w:pos="1134"/>
        <w:tab w:val="num" w:pos="1211"/>
      </w:tabs>
      <w:spacing w:before="120" w:after="120"/>
      <w:ind w:left="1134" w:hanging="283"/>
    </w:pPr>
    <w:rPr>
      <w:rFonts w:ascii="Times New Roman" w:hAnsi="Times New Roman"/>
      <w:i w:val="0"/>
      <w:sz w:val="24"/>
      <w:szCs w:val="24"/>
    </w:rPr>
  </w:style>
  <w:style w:type="paragraph" w:customStyle="1" w:styleId="2a">
    <w:name w:val="Номер 2"/>
    <w:basedOn w:val="af"/>
    <w:rsid w:val="00AA5327"/>
    <w:pPr>
      <w:tabs>
        <w:tab w:val="num" w:pos="1588"/>
      </w:tabs>
      <w:spacing w:before="120" w:after="120"/>
      <w:ind w:left="1588" w:hanging="454"/>
    </w:pPr>
    <w:rPr>
      <w:rFonts w:ascii="Times New Roman" w:hAnsi="Times New Roman"/>
      <w:i w:val="0"/>
      <w:sz w:val="24"/>
      <w:szCs w:val="24"/>
    </w:rPr>
  </w:style>
  <w:style w:type="paragraph" w:customStyle="1" w:styleId="35">
    <w:name w:val="Номер 3"/>
    <w:basedOn w:val="af"/>
    <w:rsid w:val="00AA5327"/>
    <w:pPr>
      <w:tabs>
        <w:tab w:val="left" w:pos="2155"/>
        <w:tab w:val="num" w:pos="2308"/>
      </w:tabs>
      <w:spacing w:before="120" w:after="120"/>
      <w:ind w:left="2155" w:hanging="567"/>
    </w:pPr>
    <w:rPr>
      <w:rFonts w:ascii="Times New Roman" w:hAnsi="Times New Roman"/>
      <w:i w:val="0"/>
      <w:sz w:val="24"/>
      <w:szCs w:val="24"/>
    </w:rPr>
  </w:style>
  <w:style w:type="paragraph" w:customStyle="1" w:styleId="43">
    <w:name w:val="Номер 4"/>
    <w:basedOn w:val="af"/>
    <w:rsid w:val="00AA5327"/>
    <w:pPr>
      <w:tabs>
        <w:tab w:val="left" w:pos="2722"/>
      </w:tabs>
      <w:spacing w:before="120" w:after="120"/>
      <w:ind w:left="3005" w:hanging="794"/>
    </w:pPr>
    <w:rPr>
      <w:rFonts w:ascii="Times New Roman" w:hAnsi="Times New Roman"/>
      <w:i w:val="0"/>
      <w:sz w:val="24"/>
      <w:szCs w:val="24"/>
    </w:rPr>
  </w:style>
  <w:style w:type="character" w:styleId="affffe">
    <w:name w:val="line number"/>
    <w:rsid w:val="00AA5327"/>
    <w:rPr>
      <w:rFonts w:cs="Times New Roman"/>
    </w:rPr>
  </w:style>
  <w:style w:type="paragraph" w:styleId="2b">
    <w:name w:val="Body Text Indent 2"/>
    <w:basedOn w:val="af"/>
    <w:link w:val="2c"/>
    <w:rsid w:val="00AA5327"/>
    <w:pPr>
      <w:widowControl w:val="0"/>
      <w:spacing w:before="120" w:after="120"/>
      <w:ind w:firstLine="567"/>
    </w:pPr>
    <w:rPr>
      <w:rFonts w:ascii="Times New Roman" w:hAnsi="Times New Roman"/>
      <w:sz w:val="24"/>
      <w:szCs w:val="24"/>
    </w:rPr>
  </w:style>
  <w:style w:type="character" w:customStyle="1" w:styleId="2c">
    <w:name w:val="Основной текст с отступом 2 Знак"/>
    <w:link w:val="2b"/>
    <w:locked/>
    <w:rsid w:val="00AA5327"/>
    <w:rPr>
      <w:i/>
      <w:sz w:val="24"/>
      <w:lang w:val="ru-RU" w:eastAsia="ru-RU"/>
    </w:rPr>
  </w:style>
  <w:style w:type="character" w:customStyle="1" w:styleId="afffff">
    <w:name w:val="Основной шрифт"/>
    <w:rsid w:val="00AA5327"/>
  </w:style>
  <w:style w:type="paragraph" w:customStyle="1" w:styleId="afffff0">
    <w:name w:val="Перечень ААА"/>
    <w:basedOn w:val="affff1"/>
    <w:rsid w:val="00AA5327"/>
    <w:pPr>
      <w:tabs>
        <w:tab w:val="left" w:pos="1134"/>
        <w:tab w:val="num" w:pos="2155"/>
      </w:tabs>
      <w:spacing w:before="120" w:after="120" w:line="240" w:lineRule="auto"/>
      <w:ind w:left="2155" w:hanging="567"/>
      <w:jc w:val="both"/>
    </w:pPr>
    <w:rPr>
      <w:szCs w:val="20"/>
    </w:rPr>
  </w:style>
  <w:style w:type="paragraph" w:customStyle="1" w:styleId="afffff1">
    <w:name w:val="Перечень АААА"/>
    <w:basedOn w:val="ac"/>
    <w:rsid w:val="00AA5327"/>
    <w:pPr>
      <w:tabs>
        <w:tab w:val="clear" w:pos="1134"/>
        <w:tab w:val="clear" w:pos="1211"/>
      </w:tabs>
      <w:spacing w:before="0" w:after="0" w:line="360" w:lineRule="auto"/>
      <w:ind w:left="0" w:firstLine="720"/>
      <w:jc w:val="left"/>
    </w:pPr>
    <w:rPr>
      <w:szCs w:val="24"/>
    </w:rPr>
  </w:style>
  <w:style w:type="paragraph" w:customStyle="1" w:styleId="afffff2">
    <w:name w:val="Рисунок"/>
    <w:basedOn w:val="af"/>
    <w:link w:val="afffff3"/>
    <w:autoRedefine/>
    <w:rsid w:val="007D6CB6"/>
    <w:pPr>
      <w:spacing w:before="120" w:after="120"/>
      <w:jc w:val="center"/>
    </w:pPr>
    <w:rPr>
      <w:rFonts w:ascii="Times New Roman" w:hAnsi="Times New Roman"/>
      <w:i w:val="0"/>
    </w:rPr>
  </w:style>
  <w:style w:type="character" w:styleId="afffff4">
    <w:name w:val="Strong"/>
    <w:uiPriority w:val="22"/>
    <w:qFormat/>
    <w:rsid w:val="00AA5327"/>
    <w:rPr>
      <w:b/>
    </w:rPr>
  </w:style>
  <w:style w:type="paragraph" w:customStyle="1" w:styleId="afffff5">
    <w:name w:val="Таблица заголовок"/>
    <w:basedOn w:val="120"/>
    <w:rsid w:val="00AA5327"/>
    <w:pPr>
      <w:ind w:firstLine="0"/>
      <w:jc w:val="center"/>
    </w:pPr>
    <w:rPr>
      <w:b/>
      <w:szCs w:val="20"/>
    </w:rPr>
  </w:style>
  <w:style w:type="paragraph" w:customStyle="1" w:styleId="afffff6">
    <w:name w:val="Таблица текст"/>
    <w:basedOn w:val="120"/>
    <w:rsid w:val="00AA5327"/>
    <w:pPr>
      <w:ind w:firstLine="0"/>
      <w:jc w:val="left"/>
    </w:pPr>
    <w:rPr>
      <w:szCs w:val="20"/>
    </w:rPr>
  </w:style>
  <w:style w:type="paragraph" w:customStyle="1" w:styleId="afffff7">
    <w:name w:val="указатель"/>
    <w:basedOn w:val="af"/>
    <w:next w:val="af"/>
    <w:rsid w:val="00AA5327"/>
    <w:pPr>
      <w:autoSpaceDE w:val="0"/>
      <w:autoSpaceDN w:val="0"/>
      <w:spacing w:before="120" w:after="120"/>
      <w:ind w:firstLine="567"/>
    </w:pPr>
    <w:rPr>
      <w:rFonts w:ascii="Times New Roman" w:hAnsi="Times New Roman"/>
      <w:i w:val="0"/>
      <w:sz w:val="20"/>
    </w:rPr>
  </w:style>
  <w:style w:type="paragraph" w:customStyle="1" w:styleId="19">
    <w:name w:val="указатель 1"/>
    <w:basedOn w:val="af"/>
    <w:next w:val="af"/>
    <w:autoRedefine/>
    <w:rsid w:val="00AA5327"/>
    <w:pPr>
      <w:tabs>
        <w:tab w:val="right" w:pos="4176"/>
      </w:tabs>
      <w:autoSpaceDE w:val="0"/>
      <w:autoSpaceDN w:val="0"/>
      <w:spacing w:before="120" w:after="120"/>
      <w:ind w:left="240" w:hanging="240"/>
    </w:pPr>
    <w:rPr>
      <w:rFonts w:ascii="Times New Roman" w:hAnsi="Times New Roman"/>
      <w:i w:val="0"/>
      <w:sz w:val="20"/>
    </w:rPr>
  </w:style>
  <w:style w:type="paragraph" w:customStyle="1" w:styleId="2d">
    <w:name w:val="указатель 2"/>
    <w:basedOn w:val="af"/>
    <w:next w:val="af"/>
    <w:autoRedefine/>
    <w:rsid w:val="00AA5327"/>
    <w:pPr>
      <w:tabs>
        <w:tab w:val="right" w:pos="4176"/>
      </w:tabs>
      <w:autoSpaceDE w:val="0"/>
      <w:autoSpaceDN w:val="0"/>
      <w:spacing w:before="120" w:after="120"/>
      <w:ind w:left="480" w:hanging="240"/>
    </w:pPr>
    <w:rPr>
      <w:rFonts w:ascii="Times New Roman" w:hAnsi="Times New Roman"/>
      <w:i w:val="0"/>
      <w:sz w:val="20"/>
    </w:rPr>
  </w:style>
  <w:style w:type="paragraph" w:customStyle="1" w:styleId="36">
    <w:name w:val="указатель 3"/>
    <w:basedOn w:val="af"/>
    <w:next w:val="af"/>
    <w:autoRedefine/>
    <w:rsid w:val="00AA5327"/>
    <w:pPr>
      <w:tabs>
        <w:tab w:val="right" w:pos="4176"/>
      </w:tabs>
      <w:autoSpaceDE w:val="0"/>
      <w:autoSpaceDN w:val="0"/>
      <w:spacing w:before="120" w:after="120"/>
      <w:ind w:left="720" w:hanging="240"/>
    </w:pPr>
    <w:rPr>
      <w:rFonts w:ascii="Times New Roman" w:hAnsi="Times New Roman"/>
      <w:i w:val="0"/>
      <w:sz w:val="20"/>
    </w:rPr>
  </w:style>
  <w:style w:type="paragraph" w:customStyle="1" w:styleId="44">
    <w:name w:val="указатель 4"/>
    <w:basedOn w:val="af"/>
    <w:next w:val="af"/>
    <w:autoRedefine/>
    <w:rsid w:val="00AA5327"/>
    <w:pPr>
      <w:tabs>
        <w:tab w:val="right" w:pos="4176"/>
      </w:tabs>
      <w:autoSpaceDE w:val="0"/>
      <w:autoSpaceDN w:val="0"/>
      <w:spacing w:before="120" w:after="120"/>
      <w:ind w:left="960" w:hanging="240"/>
    </w:pPr>
    <w:rPr>
      <w:rFonts w:ascii="Times New Roman" w:hAnsi="Times New Roman"/>
      <w:i w:val="0"/>
      <w:sz w:val="20"/>
    </w:rPr>
  </w:style>
  <w:style w:type="paragraph" w:customStyle="1" w:styleId="55">
    <w:name w:val="указатель 5"/>
    <w:basedOn w:val="af"/>
    <w:next w:val="af"/>
    <w:autoRedefine/>
    <w:rsid w:val="00AA5327"/>
    <w:pPr>
      <w:tabs>
        <w:tab w:val="right" w:pos="4176"/>
      </w:tabs>
      <w:autoSpaceDE w:val="0"/>
      <w:autoSpaceDN w:val="0"/>
      <w:spacing w:before="120" w:after="120"/>
      <w:ind w:left="1200" w:hanging="240"/>
    </w:pPr>
    <w:rPr>
      <w:rFonts w:ascii="Times New Roman" w:hAnsi="Times New Roman"/>
      <w:i w:val="0"/>
      <w:sz w:val="20"/>
    </w:rPr>
  </w:style>
  <w:style w:type="paragraph" w:customStyle="1" w:styleId="62">
    <w:name w:val="указатель 6"/>
    <w:basedOn w:val="af"/>
    <w:next w:val="af"/>
    <w:autoRedefine/>
    <w:rsid w:val="00AA5327"/>
    <w:pPr>
      <w:tabs>
        <w:tab w:val="right" w:pos="4176"/>
      </w:tabs>
      <w:autoSpaceDE w:val="0"/>
      <w:autoSpaceDN w:val="0"/>
      <w:spacing w:before="120" w:after="120"/>
      <w:ind w:left="1440" w:hanging="240"/>
    </w:pPr>
    <w:rPr>
      <w:rFonts w:ascii="Times New Roman" w:hAnsi="Times New Roman"/>
      <w:i w:val="0"/>
      <w:sz w:val="20"/>
    </w:rPr>
  </w:style>
  <w:style w:type="paragraph" w:customStyle="1" w:styleId="72">
    <w:name w:val="указатель 7"/>
    <w:basedOn w:val="af"/>
    <w:next w:val="af"/>
    <w:autoRedefine/>
    <w:rsid w:val="00AA5327"/>
    <w:pPr>
      <w:tabs>
        <w:tab w:val="right" w:pos="4176"/>
      </w:tabs>
      <w:autoSpaceDE w:val="0"/>
      <w:autoSpaceDN w:val="0"/>
      <w:spacing w:before="120" w:after="120"/>
      <w:ind w:left="1680" w:hanging="240"/>
    </w:pPr>
    <w:rPr>
      <w:rFonts w:ascii="Times New Roman" w:hAnsi="Times New Roman"/>
      <w:i w:val="0"/>
      <w:sz w:val="20"/>
    </w:rPr>
  </w:style>
  <w:style w:type="paragraph" w:customStyle="1" w:styleId="82">
    <w:name w:val="указатель 8"/>
    <w:basedOn w:val="af"/>
    <w:next w:val="af"/>
    <w:autoRedefine/>
    <w:rsid w:val="00AA5327"/>
    <w:pPr>
      <w:tabs>
        <w:tab w:val="right" w:pos="4176"/>
      </w:tabs>
      <w:autoSpaceDE w:val="0"/>
      <w:autoSpaceDN w:val="0"/>
      <w:spacing w:before="120" w:after="120"/>
      <w:ind w:left="1920" w:hanging="240"/>
    </w:pPr>
    <w:rPr>
      <w:rFonts w:ascii="Times New Roman" w:hAnsi="Times New Roman"/>
      <w:i w:val="0"/>
      <w:sz w:val="20"/>
    </w:rPr>
  </w:style>
  <w:style w:type="paragraph" w:customStyle="1" w:styleId="92">
    <w:name w:val="указатель 9"/>
    <w:basedOn w:val="af"/>
    <w:next w:val="af"/>
    <w:autoRedefine/>
    <w:rsid w:val="00AA5327"/>
    <w:pPr>
      <w:tabs>
        <w:tab w:val="right" w:pos="4176"/>
      </w:tabs>
      <w:autoSpaceDE w:val="0"/>
      <w:autoSpaceDN w:val="0"/>
      <w:spacing w:before="120" w:after="120"/>
      <w:ind w:left="2160" w:hanging="240"/>
    </w:pPr>
    <w:rPr>
      <w:rFonts w:ascii="Times New Roman" w:hAnsi="Times New Roman"/>
      <w:i w:val="0"/>
      <w:sz w:val="20"/>
    </w:rPr>
  </w:style>
  <w:style w:type="paragraph" w:customStyle="1" w:styleId="afffff8">
    <w:name w:val="Заголовок таблицы"/>
    <w:basedOn w:val="120"/>
    <w:rsid w:val="00AA5327"/>
    <w:pPr>
      <w:ind w:firstLine="0"/>
      <w:jc w:val="center"/>
    </w:pPr>
    <w:rPr>
      <w:b/>
    </w:rPr>
  </w:style>
  <w:style w:type="paragraph" w:customStyle="1" w:styleId="H21">
    <w:name w:val="H2"/>
    <w:basedOn w:val="Normal1"/>
    <w:next w:val="Normal1"/>
    <w:rsid w:val="000D473E"/>
    <w:pPr>
      <w:keepNext/>
      <w:outlineLvl w:val="2"/>
    </w:pPr>
    <w:rPr>
      <w:b/>
      <w:lang w:eastAsia="ru-RU"/>
    </w:rPr>
  </w:style>
  <w:style w:type="paragraph" w:customStyle="1" w:styleId="110">
    <w:name w:val="Абзац 11"/>
    <w:basedOn w:val="af"/>
    <w:rsid w:val="00AA5327"/>
    <w:pPr>
      <w:widowControl w:val="0"/>
      <w:overflowPunct w:val="0"/>
      <w:autoSpaceDE w:val="0"/>
      <w:autoSpaceDN w:val="0"/>
      <w:adjustRightInd w:val="0"/>
      <w:spacing w:before="120" w:after="120"/>
      <w:ind w:firstLine="851"/>
      <w:textAlignment w:val="baseline"/>
    </w:pPr>
    <w:rPr>
      <w:rFonts w:ascii="Courier New" w:hAnsi="Courier New"/>
      <w:i w:val="0"/>
      <w:sz w:val="22"/>
      <w:szCs w:val="24"/>
    </w:rPr>
  </w:style>
  <w:style w:type="paragraph" w:customStyle="1" w:styleId="1a">
    <w:name w:val="Текст выноски1"/>
    <w:basedOn w:val="af"/>
    <w:semiHidden/>
    <w:rsid w:val="00AA5327"/>
    <w:pPr>
      <w:spacing w:before="120" w:after="120"/>
    </w:pPr>
    <w:rPr>
      <w:rFonts w:ascii="Tahoma" w:hAnsi="Tahoma" w:cs="Tahoma"/>
      <w:i w:val="0"/>
      <w:sz w:val="16"/>
      <w:szCs w:val="16"/>
    </w:rPr>
  </w:style>
  <w:style w:type="paragraph" w:styleId="afffff9">
    <w:name w:val="Normal (Web)"/>
    <w:aliases w:val="Обычный (Web)"/>
    <w:basedOn w:val="af"/>
    <w:link w:val="afffffa"/>
    <w:rsid w:val="00AA5327"/>
    <w:pPr>
      <w:spacing w:before="100" w:beforeAutospacing="1" w:after="100" w:afterAutospacing="1"/>
    </w:pPr>
    <w:rPr>
      <w:rFonts w:ascii="Arial" w:hAnsi="Arial"/>
      <w:i w:val="0"/>
      <w:sz w:val="20"/>
    </w:rPr>
  </w:style>
  <w:style w:type="paragraph" w:styleId="HTML">
    <w:name w:val="HTML Preformatted"/>
    <w:basedOn w:val="af"/>
    <w:link w:val="HTML0"/>
    <w:rsid w:val="00AA5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pPr>
    <w:rPr>
      <w:rFonts w:ascii="Courier" w:hAnsi="Courier"/>
      <w:i w:val="0"/>
      <w:color w:val="000000"/>
      <w:sz w:val="18"/>
      <w:szCs w:val="18"/>
    </w:rPr>
  </w:style>
  <w:style w:type="character" w:customStyle="1" w:styleId="HTML0">
    <w:name w:val="Стандартный HTML Знак"/>
    <w:link w:val="HTML"/>
    <w:locked/>
    <w:rsid w:val="00AA5327"/>
    <w:rPr>
      <w:rFonts w:ascii="Courier" w:eastAsia="Times New Roman" w:hAnsi="Courier"/>
      <w:color w:val="000000"/>
      <w:sz w:val="18"/>
      <w:lang w:val="ru-RU" w:eastAsia="ru-RU"/>
    </w:rPr>
  </w:style>
  <w:style w:type="paragraph" w:customStyle="1" w:styleId="afffffb">
    <w:name w:val="Основной"/>
    <w:basedOn w:val="af"/>
    <w:rsid w:val="00AA5327"/>
    <w:pPr>
      <w:widowControl w:val="0"/>
      <w:spacing w:before="60" w:line="240" w:lineRule="atLeast"/>
      <w:ind w:firstLine="709"/>
    </w:pPr>
    <w:rPr>
      <w:rFonts w:ascii="Times New Roman" w:hAnsi="Times New Roman"/>
      <w:i w:val="0"/>
      <w:sz w:val="24"/>
      <w:szCs w:val="24"/>
      <w:lang w:eastAsia="en-US"/>
    </w:rPr>
  </w:style>
  <w:style w:type="paragraph" w:customStyle="1" w:styleId="XMLText">
    <w:name w:val="XML Text"/>
    <w:autoRedefine/>
    <w:rsid w:val="00AA5327"/>
    <w:rPr>
      <w:rFonts w:ascii="Arial" w:hAnsi="Arial" w:cs="Courier New"/>
      <w:color w:val="000000"/>
      <w:sz w:val="16"/>
      <w:szCs w:val="18"/>
      <w:lang w:val="en-US" w:eastAsia="ru-RU"/>
    </w:rPr>
  </w:style>
  <w:style w:type="paragraph" w:customStyle="1" w:styleId="11">
    <w:name w:val="1 Заголовок"/>
    <w:basedOn w:val="af"/>
    <w:rsid w:val="002160AC"/>
    <w:pPr>
      <w:numPr>
        <w:numId w:val="33"/>
      </w:numPr>
    </w:pPr>
    <w:rPr>
      <w:rFonts w:ascii="Times New Roman" w:hAnsi="Times New Roman"/>
      <w:i w:val="0"/>
      <w:sz w:val="24"/>
      <w:szCs w:val="24"/>
      <w:lang w:eastAsia="en-US"/>
    </w:rPr>
  </w:style>
  <w:style w:type="paragraph" w:customStyle="1" w:styleId="22">
    <w:name w:val="2 Заголовок"/>
    <w:basedOn w:val="af"/>
    <w:rsid w:val="004E5A12"/>
    <w:pPr>
      <w:numPr>
        <w:numId w:val="31"/>
      </w:numPr>
    </w:pPr>
    <w:rPr>
      <w:rFonts w:ascii="Times New Roman" w:hAnsi="Times New Roman"/>
      <w:i w:val="0"/>
      <w:sz w:val="24"/>
      <w:szCs w:val="24"/>
      <w:lang w:eastAsia="en-US"/>
    </w:rPr>
  </w:style>
  <w:style w:type="paragraph" w:customStyle="1" w:styleId="37">
    <w:name w:val="3 Заголовок"/>
    <w:basedOn w:val="af"/>
    <w:rsid w:val="00AA5327"/>
    <w:rPr>
      <w:rFonts w:ascii="Times New Roman" w:hAnsi="Times New Roman"/>
      <w:i w:val="0"/>
      <w:sz w:val="24"/>
      <w:szCs w:val="24"/>
      <w:lang w:eastAsia="en-US"/>
    </w:rPr>
  </w:style>
  <w:style w:type="paragraph" w:customStyle="1" w:styleId="45">
    <w:name w:val="4 Заголовок"/>
    <w:basedOn w:val="af"/>
    <w:rsid w:val="00AA5327"/>
    <w:rPr>
      <w:rFonts w:ascii="Times New Roman" w:hAnsi="Times New Roman"/>
      <w:i w:val="0"/>
      <w:sz w:val="24"/>
      <w:szCs w:val="24"/>
      <w:lang w:eastAsia="en-US"/>
    </w:rPr>
  </w:style>
  <w:style w:type="paragraph" w:customStyle="1" w:styleId="56">
    <w:name w:val="5 Заголовок"/>
    <w:basedOn w:val="af"/>
    <w:rsid w:val="00AA5327"/>
    <w:rPr>
      <w:rFonts w:ascii="Times New Roman" w:hAnsi="Times New Roman"/>
      <w:i w:val="0"/>
      <w:sz w:val="24"/>
      <w:szCs w:val="24"/>
      <w:lang w:eastAsia="en-US"/>
    </w:rPr>
  </w:style>
  <w:style w:type="paragraph" w:customStyle="1" w:styleId="63">
    <w:name w:val="6 Заголовок"/>
    <w:basedOn w:val="af"/>
    <w:rsid w:val="00AA5327"/>
    <w:rPr>
      <w:rFonts w:ascii="Times New Roman" w:hAnsi="Times New Roman"/>
      <w:i w:val="0"/>
      <w:sz w:val="24"/>
      <w:szCs w:val="24"/>
      <w:lang w:eastAsia="en-US"/>
    </w:rPr>
  </w:style>
  <w:style w:type="paragraph" w:customStyle="1" w:styleId="73">
    <w:name w:val="7 Заголовок"/>
    <w:basedOn w:val="af"/>
    <w:rsid w:val="00AA5327"/>
    <w:rPr>
      <w:rFonts w:ascii="Times New Roman" w:hAnsi="Times New Roman"/>
      <w:i w:val="0"/>
      <w:sz w:val="24"/>
      <w:szCs w:val="24"/>
      <w:lang w:eastAsia="en-US"/>
    </w:rPr>
  </w:style>
  <w:style w:type="character" w:customStyle="1" w:styleId="tx1">
    <w:name w:val="tx1"/>
    <w:rsid w:val="00AA5327"/>
    <w:rPr>
      <w:b/>
    </w:rPr>
  </w:style>
  <w:style w:type="paragraph" w:styleId="2e">
    <w:name w:val="List Continue 2"/>
    <w:basedOn w:val="af"/>
    <w:rsid w:val="00AA5327"/>
    <w:pPr>
      <w:spacing w:after="120"/>
      <w:ind w:left="566"/>
    </w:pPr>
    <w:rPr>
      <w:rFonts w:ascii="Times New Roman" w:hAnsi="Times New Roman"/>
      <w:i w:val="0"/>
    </w:rPr>
  </w:style>
  <w:style w:type="paragraph" w:styleId="46">
    <w:name w:val="List Continue 4"/>
    <w:basedOn w:val="af"/>
    <w:rsid w:val="00AA5327"/>
    <w:pPr>
      <w:spacing w:before="120" w:after="120"/>
      <w:ind w:left="1440"/>
    </w:pPr>
    <w:rPr>
      <w:rFonts w:ascii="Times New Roman" w:hAnsi="Times New Roman"/>
      <w:i w:val="0"/>
      <w:sz w:val="24"/>
      <w:szCs w:val="24"/>
    </w:rPr>
  </w:style>
  <w:style w:type="paragraph" w:styleId="47">
    <w:name w:val="List Bullet 4"/>
    <w:basedOn w:val="af"/>
    <w:autoRedefine/>
    <w:rsid w:val="00AA5327"/>
    <w:pPr>
      <w:tabs>
        <w:tab w:val="num" w:pos="1209"/>
      </w:tabs>
      <w:ind w:left="1209" w:hanging="360"/>
    </w:pPr>
    <w:rPr>
      <w:rFonts w:ascii="Times New Roman" w:hAnsi="Times New Roman"/>
      <w:i w:val="0"/>
      <w:sz w:val="24"/>
      <w:szCs w:val="24"/>
      <w:lang w:eastAsia="en-US"/>
    </w:rPr>
  </w:style>
  <w:style w:type="paragraph" w:customStyle="1" w:styleId="afffffc">
    <w:name w:val="Абзац"/>
    <w:basedOn w:val="af"/>
    <w:rsid w:val="00AA5327"/>
    <w:pPr>
      <w:ind w:firstLine="709"/>
    </w:pPr>
    <w:rPr>
      <w:rFonts w:ascii="Times New Roman" w:hAnsi="Times New Roman"/>
      <w:i w:val="0"/>
      <w:sz w:val="24"/>
    </w:rPr>
  </w:style>
  <w:style w:type="character" w:customStyle="1" w:styleId="afffffd">
    <w:name w:val="Приветствие Знак"/>
    <w:link w:val="afffffe"/>
    <w:locked/>
    <w:rsid w:val="00AA5327"/>
    <w:rPr>
      <w:rFonts w:ascii="Arial" w:hAnsi="Arial"/>
      <w:b/>
      <w:kern w:val="32"/>
      <w:sz w:val="32"/>
      <w:lang w:val="ru-RU" w:eastAsia="ru-RU"/>
    </w:rPr>
  </w:style>
  <w:style w:type="paragraph" w:customStyle="1" w:styleId="affffff">
    <w:name w:val="Основной Знак"/>
    <w:basedOn w:val="af"/>
    <w:rsid w:val="00AA5327"/>
    <w:pPr>
      <w:widowControl w:val="0"/>
      <w:spacing w:before="60" w:line="240" w:lineRule="atLeast"/>
      <w:ind w:firstLine="709"/>
    </w:pPr>
    <w:rPr>
      <w:rFonts w:ascii="Times New Roman" w:hAnsi="Times New Roman"/>
      <w:i w:val="0"/>
      <w:sz w:val="24"/>
      <w:szCs w:val="24"/>
      <w:lang w:eastAsia="en-US"/>
    </w:rPr>
  </w:style>
  <w:style w:type="character" w:customStyle="1" w:styleId="zag1">
    <w:name w:val="zag1"/>
    <w:rsid w:val="00AA5327"/>
    <w:rPr>
      <w:rFonts w:cs="Times New Roman"/>
    </w:rPr>
  </w:style>
  <w:style w:type="character" w:styleId="affffff0">
    <w:name w:val="Emphasis"/>
    <w:qFormat/>
    <w:rsid w:val="00AA5327"/>
    <w:rPr>
      <w:i/>
    </w:rPr>
  </w:style>
  <w:style w:type="paragraph" w:customStyle="1" w:styleId="Default">
    <w:name w:val="Default"/>
    <w:rsid w:val="00AA5327"/>
    <w:rPr>
      <w:rFonts w:ascii="TimesNewRoman" w:hAnsi="TimesNewRoman"/>
      <w:lang w:eastAsia="ru-RU"/>
    </w:rPr>
  </w:style>
  <w:style w:type="paragraph" w:customStyle="1" w:styleId="NormalBlack">
    <w:name w:val="Normal + Black"/>
    <w:aliases w:val="Centered"/>
    <w:basedOn w:val="af"/>
    <w:rsid w:val="00AA5327"/>
    <w:pPr>
      <w:spacing w:before="120" w:after="120"/>
      <w:jc w:val="center"/>
    </w:pPr>
    <w:rPr>
      <w:rFonts w:ascii="Times New Roman" w:hAnsi="Times New Roman"/>
      <w:i w:val="0"/>
      <w:color w:val="000000"/>
      <w:sz w:val="24"/>
      <w:szCs w:val="24"/>
    </w:rPr>
  </w:style>
  <w:style w:type="table" w:styleId="affffff1">
    <w:name w:val="Table Theme"/>
    <w:basedOn w:val="af1"/>
    <w:rsid w:val="00AA5327"/>
    <w:pPr>
      <w:spacing w:before="120" w:after="120"/>
    </w:pPr>
    <w:rPr>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1">
    <w:name w:val="m1"/>
    <w:rsid w:val="00AA5327"/>
    <w:rPr>
      <w:color w:val="0000FF"/>
    </w:rPr>
  </w:style>
  <w:style w:type="paragraph" w:styleId="a6">
    <w:name w:val="List Bullet"/>
    <w:basedOn w:val="af"/>
    <w:rsid w:val="00FF3872"/>
    <w:pPr>
      <w:numPr>
        <w:numId w:val="19"/>
      </w:numPr>
      <w:spacing w:line="360" w:lineRule="auto"/>
    </w:pPr>
    <w:rPr>
      <w:rFonts w:ascii="Times New Roman" w:hAnsi="Times New Roman"/>
      <w:i w:val="0"/>
      <w:sz w:val="24"/>
      <w:szCs w:val="24"/>
    </w:rPr>
  </w:style>
  <w:style w:type="paragraph" w:customStyle="1" w:styleId="CharChar1">
    <w:name w:val="Знак Char Char"/>
    <w:basedOn w:val="af"/>
    <w:autoRedefine/>
    <w:rsid w:val="00AA5327"/>
    <w:pPr>
      <w:spacing w:after="160" w:line="240" w:lineRule="exact"/>
    </w:pPr>
    <w:rPr>
      <w:rFonts w:ascii="Times New Roman" w:hAnsi="Times New Roman"/>
      <w:i w:val="0"/>
      <w:lang w:val="en-US" w:eastAsia="en-US"/>
    </w:rPr>
  </w:style>
  <w:style w:type="paragraph" w:customStyle="1" w:styleId="CharChar2">
    <w:name w:val="Char Char"/>
    <w:basedOn w:val="af"/>
    <w:autoRedefine/>
    <w:rsid w:val="00AA5327"/>
    <w:pPr>
      <w:spacing w:after="160" w:line="240" w:lineRule="exact"/>
    </w:pPr>
    <w:rPr>
      <w:rFonts w:ascii="Times New Roman" w:hAnsi="Times New Roman"/>
      <w:bCs/>
      <w:i w:val="0"/>
      <w:lang w:val="en-US" w:eastAsia="en-US"/>
    </w:rPr>
  </w:style>
  <w:style w:type="paragraph" w:customStyle="1" w:styleId="CharChar10">
    <w:name w:val="Char Char1"/>
    <w:basedOn w:val="af"/>
    <w:autoRedefine/>
    <w:rsid w:val="00AA5327"/>
    <w:pPr>
      <w:spacing w:after="160" w:line="240" w:lineRule="exact"/>
    </w:pPr>
    <w:rPr>
      <w:rFonts w:ascii="Times New Roman" w:hAnsi="Times New Roman"/>
      <w:bCs/>
      <w:i w:val="0"/>
      <w:lang w:val="en-US" w:eastAsia="en-US"/>
    </w:rPr>
  </w:style>
  <w:style w:type="paragraph" w:styleId="30">
    <w:name w:val="List Bullet 3"/>
    <w:basedOn w:val="af"/>
    <w:rsid w:val="00AA5327"/>
    <w:pPr>
      <w:numPr>
        <w:numId w:val="20"/>
      </w:numPr>
      <w:spacing w:before="120" w:after="120"/>
    </w:pPr>
    <w:rPr>
      <w:rFonts w:ascii="Times New Roman" w:hAnsi="Times New Roman"/>
      <w:i w:val="0"/>
      <w:sz w:val="24"/>
      <w:szCs w:val="24"/>
    </w:rPr>
  </w:style>
  <w:style w:type="character" w:customStyle="1" w:styleId="CharChar16">
    <w:name w:val="Char Char16"/>
    <w:rsid w:val="00AA5327"/>
    <w:rPr>
      <w:rFonts w:ascii="Arial" w:hAnsi="Arial"/>
      <w:b/>
      <w:caps/>
      <w:kern w:val="32"/>
      <w:sz w:val="32"/>
      <w:lang w:val="ru-RU" w:eastAsia="ru-RU"/>
    </w:rPr>
  </w:style>
  <w:style w:type="character" w:customStyle="1" w:styleId="CharChar14">
    <w:name w:val="Char Char14"/>
    <w:rsid w:val="00AA5327"/>
    <w:rPr>
      <w:rFonts w:ascii="Arial" w:hAnsi="Arial"/>
      <w:b/>
      <w:sz w:val="26"/>
      <w:lang w:val="ru-RU" w:eastAsia="ru-RU"/>
    </w:rPr>
  </w:style>
  <w:style w:type="character" w:customStyle="1" w:styleId="CharChar12">
    <w:name w:val="Char Char12"/>
    <w:rsid w:val="00AA5327"/>
    <w:rPr>
      <w:rFonts w:ascii="Arial" w:hAnsi="Arial"/>
      <w:b/>
      <w:i/>
      <w:sz w:val="26"/>
      <w:lang w:val="ru-RU" w:eastAsia="ru-RU"/>
    </w:rPr>
  </w:style>
  <w:style w:type="paragraph" w:customStyle="1" w:styleId="21">
    <w:name w:val="Перечисления_2_уровень_цифра"/>
    <w:basedOn w:val="af"/>
    <w:rsid w:val="00AA5327"/>
    <w:pPr>
      <w:numPr>
        <w:numId w:val="21"/>
      </w:numPr>
      <w:ind w:firstLine="0"/>
      <w:jc w:val="left"/>
    </w:pPr>
    <w:rPr>
      <w:rFonts w:ascii="Times New Roman" w:hAnsi="Times New Roman"/>
      <w:i w:val="0"/>
      <w:sz w:val="24"/>
      <w:szCs w:val="24"/>
    </w:rPr>
  </w:style>
  <w:style w:type="paragraph" w:customStyle="1" w:styleId="DecimalAligned">
    <w:name w:val="Decimal Aligned"/>
    <w:basedOn w:val="af"/>
    <w:rsid w:val="00AA5327"/>
    <w:pPr>
      <w:tabs>
        <w:tab w:val="decimal" w:pos="360"/>
      </w:tabs>
      <w:spacing w:after="200" w:line="276" w:lineRule="auto"/>
      <w:jc w:val="left"/>
    </w:pPr>
    <w:rPr>
      <w:rFonts w:ascii="Calibri" w:hAnsi="Calibri"/>
      <w:i w:val="0"/>
      <w:sz w:val="22"/>
      <w:szCs w:val="22"/>
      <w:lang w:val="en-US" w:eastAsia="en-US"/>
    </w:rPr>
  </w:style>
  <w:style w:type="character" w:customStyle="1" w:styleId="SubtleEmphasis1">
    <w:name w:val="Subtle Emphasis1"/>
    <w:rsid w:val="00AA5327"/>
    <w:rPr>
      <w:rFonts w:eastAsia="Times New Roman"/>
      <w:i/>
      <w:color w:val="808080"/>
      <w:sz w:val="22"/>
      <w:lang w:val="en-US" w:eastAsia="x-none"/>
    </w:rPr>
  </w:style>
  <w:style w:type="table" w:customStyle="1" w:styleId="LightShading-Accent12">
    <w:name w:val="Light Shading - Accent 12"/>
    <w:rsid w:val="00AA5327"/>
    <w:rPr>
      <w:rFonts w:ascii="Calibri" w:hAnsi="Calibri"/>
      <w:color w:val="365F91"/>
      <w:sz w:val="22"/>
      <w:szCs w:val="22"/>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MediumShading2-Accent51">
    <w:name w:val="Medium Shading 2 - Accent 51"/>
    <w:rsid w:val="00AA5327"/>
    <w:rPr>
      <w:rFonts w:ascii="Calibri" w:hAnsi="Calibri"/>
      <w:sz w:val="22"/>
      <w:szCs w:val="22"/>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affffff2">
    <w:name w:val="Список_терминов"/>
    <w:rsid w:val="00AA5327"/>
    <w:rPr>
      <w:lang w:eastAsia="ru-RU"/>
    </w:rPr>
    <w:tblPr>
      <w:tblStyleRowBandSize w:val="2"/>
      <w:tblStyleColBandSize w:val="2"/>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Style2">
    <w:name w:val="Style2"/>
    <w:basedOn w:val="21"/>
    <w:rsid w:val="00AA5327"/>
    <w:pPr>
      <w:numPr>
        <w:numId w:val="22"/>
      </w:numPr>
      <w:tabs>
        <w:tab w:val="num" w:pos="720"/>
      </w:tabs>
      <w:ind w:left="1584"/>
    </w:pPr>
  </w:style>
  <w:style w:type="paragraph" w:customStyle="1" w:styleId="32">
    <w:name w:val="Перечисление_3_уровень"/>
    <w:basedOn w:val="af"/>
    <w:rsid w:val="00AA5327"/>
    <w:pPr>
      <w:numPr>
        <w:numId w:val="23"/>
      </w:numPr>
      <w:jc w:val="left"/>
    </w:pPr>
    <w:rPr>
      <w:rFonts w:ascii="Times New Roman" w:hAnsi="Times New Roman"/>
      <w:i w:val="0"/>
      <w:sz w:val="24"/>
      <w:szCs w:val="24"/>
    </w:rPr>
  </w:style>
  <w:style w:type="paragraph" w:customStyle="1" w:styleId="TableText0">
    <w:name w:val="Table_Text"/>
    <w:basedOn w:val="af"/>
    <w:rsid w:val="0067322E"/>
    <w:pPr>
      <w:widowControl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spacing w:before="30" w:after="30" w:line="200" w:lineRule="atLeast"/>
      <w:jc w:val="left"/>
    </w:pPr>
    <w:rPr>
      <w:rFonts w:ascii="Times" w:hAnsi="Times"/>
      <w:i w:val="0"/>
      <w:sz w:val="24"/>
      <w:lang w:val="en-GB" w:eastAsia="ar-SA"/>
    </w:rPr>
  </w:style>
  <w:style w:type="paragraph" w:customStyle="1" w:styleId="Heding">
    <w:name w:val="Heding_протокол"/>
    <w:basedOn w:val="31"/>
    <w:rsid w:val="00AA5327"/>
    <w:pPr>
      <w:numPr>
        <w:ilvl w:val="0"/>
        <w:numId w:val="0"/>
      </w:numPr>
      <w:spacing w:before="240"/>
      <w:ind w:left="720"/>
      <w:outlineLvl w:val="9"/>
    </w:pPr>
    <w:rPr>
      <w:rFonts w:ascii="Arial" w:hAnsi="Arial"/>
      <w:i/>
    </w:rPr>
  </w:style>
  <w:style w:type="paragraph" w:customStyle="1" w:styleId="Title">
    <w:name w:val="Title_протокол"/>
    <w:basedOn w:val="14"/>
    <w:rsid w:val="00AA5327"/>
    <w:pPr>
      <w:keepNext/>
      <w:pageBreakBefore/>
      <w:ind w:left="1080" w:right="1440"/>
    </w:pPr>
  </w:style>
  <w:style w:type="character" w:styleId="affffff3">
    <w:name w:val="footnote reference"/>
    <w:uiPriority w:val="99"/>
    <w:rsid w:val="00AA5327"/>
    <w:rPr>
      <w:vertAlign w:val="superscript"/>
    </w:rPr>
  </w:style>
  <w:style w:type="paragraph" w:customStyle="1" w:styleId="affffff4">
    <w:name w:val="Приложения"/>
    <w:basedOn w:val="1"/>
    <w:next w:val="a8"/>
    <w:rsid w:val="00AA5327"/>
    <w:pPr>
      <w:numPr>
        <w:numId w:val="0"/>
      </w:numPr>
      <w:spacing w:after="120"/>
    </w:pPr>
    <w:rPr>
      <w:rFonts w:ascii="Arial" w:hAnsi="Arial" w:cs="Arial"/>
      <w:bCs/>
      <w:i/>
      <w:caps w:val="0"/>
      <w:kern w:val="32"/>
      <w:sz w:val="32"/>
      <w:szCs w:val="32"/>
    </w:rPr>
  </w:style>
  <w:style w:type="paragraph" w:customStyle="1" w:styleId="Heading">
    <w:name w:val="Heading_Протокол"/>
    <w:basedOn w:val="af"/>
    <w:rsid w:val="00AA5327"/>
    <w:pPr>
      <w:pageBreakBefore/>
      <w:spacing w:before="120" w:after="120"/>
      <w:jc w:val="center"/>
    </w:pPr>
    <w:rPr>
      <w:rFonts w:ascii="Arial" w:hAnsi="Arial" w:cs="Arial"/>
      <w:b/>
      <w:i w:val="0"/>
      <w:sz w:val="24"/>
      <w:szCs w:val="24"/>
    </w:rPr>
  </w:style>
  <w:style w:type="paragraph" w:styleId="38">
    <w:name w:val="Body Text Indent 3"/>
    <w:basedOn w:val="af"/>
    <w:link w:val="39"/>
    <w:rsid w:val="00AA5327"/>
    <w:pPr>
      <w:spacing w:before="30" w:after="120"/>
      <w:ind w:left="283"/>
      <w:jc w:val="left"/>
    </w:pPr>
    <w:rPr>
      <w:rFonts w:ascii="Times New Roman" w:hAnsi="Times New Roman"/>
      <w:i w:val="0"/>
      <w:sz w:val="16"/>
      <w:szCs w:val="16"/>
    </w:rPr>
  </w:style>
  <w:style w:type="character" w:customStyle="1" w:styleId="39">
    <w:name w:val="Основной текст с отступом 3 Знак"/>
    <w:link w:val="38"/>
    <w:locked/>
    <w:rsid w:val="00AA5327"/>
    <w:rPr>
      <w:sz w:val="16"/>
      <w:lang w:val="ru-RU" w:eastAsia="ru-RU"/>
    </w:rPr>
  </w:style>
  <w:style w:type="paragraph" w:customStyle="1" w:styleId="KZ">
    <w:name w:val="Стандарт KZ"/>
    <w:basedOn w:val="af"/>
    <w:rsid w:val="00AA5327"/>
    <w:pPr>
      <w:ind w:firstLine="708"/>
    </w:pPr>
    <w:rPr>
      <w:rFonts w:ascii="Times New Roman" w:hAnsi="Times New Roman"/>
      <w:i w:val="0"/>
      <w:noProof/>
      <w:szCs w:val="28"/>
      <w:lang w:eastAsia="en-US"/>
    </w:rPr>
  </w:style>
  <w:style w:type="character" w:customStyle="1" w:styleId="s1">
    <w:name w:val="s1"/>
    <w:rsid w:val="00AA5327"/>
    <w:rPr>
      <w:rFonts w:ascii="Times New Roman" w:hAnsi="Times New Roman"/>
      <w:b/>
      <w:color w:val="000000"/>
      <w:sz w:val="20"/>
      <w:u w:val="none"/>
      <w:effect w:val="none"/>
      <w:lang w:val="en-US" w:eastAsia="en-US"/>
    </w:rPr>
  </w:style>
  <w:style w:type="paragraph" w:styleId="affffff5">
    <w:name w:val="Plain Text"/>
    <w:aliases w:val="Текст Знак,Plain Text Char"/>
    <w:basedOn w:val="af"/>
    <w:link w:val="1b"/>
    <w:rsid w:val="00AA5327"/>
    <w:pPr>
      <w:jc w:val="left"/>
    </w:pPr>
    <w:rPr>
      <w:rFonts w:ascii="Courier New" w:hAnsi="Courier New"/>
      <w:i w:val="0"/>
      <w:sz w:val="20"/>
    </w:rPr>
  </w:style>
  <w:style w:type="character" w:customStyle="1" w:styleId="1b">
    <w:name w:val="Текст Знак1"/>
    <w:aliases w:val="Текст Знак Знак,Plain Text Char Знак1"/>
    <w:link w:val="affffff5"/>
    <w:locked/>
    <w:rsid w:val="00AA5327"/>
    <w:rPr>
      <w:rFonts w:ascii="Courier New" w:hAnsi="Courier New"/>
      <w:lang w:val="ru-RU" w:eastAsia="ru-RU"/>
    </w:rPr>
  </w:style>
  <w:style w:type="paragraph" w:customStyle="1" w:styleId="affffff6">
    <w:name w:val="Нумерованный"/>
    <w:basedOn w:val="af"/>
    <w:rsid w:val="00AA5327"/>
    <w:pPr>
      <w:tabs>
        <w:tab w:val="num" w:pos="964"/>
      </w:tabs>
      <w:ind w:left="964" w:hanging="397"/>
      <w:jc w:val="left"/>
    </w:pPr>
    <w:rPr>
      <w:rFonts w:ascii="Times New Roman" w:hAnsi="Times New Roman"/>
      <w:i w:val="0"/>
      <w:sz w:val="24"/>
      <w:szCs w:val="24"/>
    </w:rPr>
  </w:style>
  <w:style w:type="paragraph" w:customStyle="1" w:styleId="StyleCourierNew10ptFirstline125cm">
    <w:name w:val="Style Courier New 10 pt First line:  125 cm"/>
    <w:basedOn w:val="af"/>
    <w:rsid w:val="00AA5327"/>
    <w:pPr>
      <w:spacing w:before="30" w:after="30"/>
      <w:jc w:val="left"/>
    </w:pPr>
    <w:rPr>
      <w:rFonts w:ascii="Courier New" w:hAnsi="Courier New"/>
      <w:i w:val="0"/>
      <w:sz w:val="20"/>
    </w:rPr>
  </w:style>
  <w:style w:type="paragraph" w:customStyle="1" w:styleId="affffff7">
    <w:name w:val="Маркированный"/>
    <w:basedOn w:val="af"/>
    <w:autoRedefine/>
    <w:rsid w:val="00AA5327"/>
    <w:pPr>
      <w:tabs>
        <w:tab w:val="num" w:pos="851"/>
        <w:tab w:val="num" w:pos="1429"/>
      </w:tabs>
      <w:spacing w:before="120" w:after="120" w:line="288" w:lineRule="auto"/>
      <w:ind w:firstLine="567"/>
    </w:pPr>
    <w:rPr>
      <w:rFonts w:ascii="Times New Roman" w:hAnsi="Times New Roman"/>
      <w:i w:val="0"/>
      <w:color w:val="000000"/>
      <w:sz w:val="24"/>
      <w:lang w:eastAsia="en-US"/>
    </w:rPr>
  </w:style>
  <w:style w:type="paragraph" w:customStyle="1" w:styleId="TableHead0">
    <w:name w:val="TableHead"/>
    <w:basedOn w:val="af"/>
    <w:rsid w:val="00AA5327"/>
    <w:pPr>
      <w:shd w:val="clear" w:color="auto" w:fill="C0C0C0"/>
      <w:jc w:val="center"/>
    </w:pPr>
    <w:rPr>
      <w:rFonts w:ascii="Times New Roman" w:hAnsi="Times New Roman"/>
      <w:b/>
      <w:i w:val="0"/>
      <w:sz w:val="24"/>
      <w:szCs w:val="24"/>
    </w:rPr>
  </w:style>
  <w:style w:type="paragraph" w:customStyle="1" w:styleId="affffff8">
    <w:name w:val="Центрировать"/>
    <w:basedOn w:val="af"/>
    <w:next w:val="af"/>
    <w:autoRedefine/>
    <w:rsid w:val="00AA5327"/>
    <w:pPr>
      <w:spacing w:line="288" w:lineRule="auto"/>
      <w:jc w:val="center"/>
    </w:pPr>
    <w:rPr>
      <w:rFonts w:ascii="Times New Roman" w:hAnsi="Times New Roman"/>
      <w:b/>
      <w:bCs/>
      <w:i w:val="0"/>
      <w:sz w:val="24"/>
      <w:szCs w:val="18"/>
    </w:rPr>
  </w:style>
  <w:style w:type="paragraph" w:customStyle="1" w:styleId="affffff9">
    <w:name w:val="Основной текст ГОСТ"/>
    <w:basedOn w:val="af"/>
    <w:autoRedefine/>
    <w:rsid w:val="00AA5327"/>
    <w:pPr>
      <w:ind w:firstLine="706"/>
      <w:jc w:val="left"/>
    </w:pPr>
    <w:rPr>
      <w:rFonts w:ascii="Times New Roman" w:hAnsi="Times New Roman"/>
      <w:i w:val="0"/>
      <w:sz w:val="24"/>
      <w:szCs w:val="24"/>
    </w:rPr>
  </w:style>
  <w:style w:type="paragraph" w:customStyle="1" w:styleId="StyleCenteredBefore5ptAfter5pt">
    <w:name w:val="Style Centered Before:  5 pt After:  5 pt"/>
    <w:basedOn w:val="af"/>
    <w:rsid w:val="00AA5327"/>
    <w:pPr>
      <w:spacing w:before="120" w:after="120"/>
      <w:jc w:val="center"/>
    </w:pPr>
    <w:rPr>
      <w:rFonts w:ascii="Times New Roman" w:hAnsi="Times New Roman"/>
      <w:i w:val="0"/>
      <w:sz w:val="24"/>
    </w:rPr>
  </w:style>
  <w:style w:type="paragraph" w:customStyle="1" w:styleId="af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autoRedefine/>
    <w:rsid w:val="00AA5327"/>
    <w:pPr>
      <w:spacing w:after="160" w:line="240" w:lineRule="exact"/>
      <w:jc w:val="left"/>
    </w:pPr>
    <w:rPr>
      <w:rFonts w:ascii="Times New Roman" w:hAnsi="Times New Roman"/>
      <w:i w:val="0"/>
      <w:lang w:val="en-US" w:eastAsia="en-US"/>
    </w:rPr>
  </w:style>
  <w:style w:type="paragraph" w:customStyle="1" w:styleId="CharChar3">
    <w:name w:val="Знак Знак Char Char"/>
    <w:basedOn w:val="af"/>
    <w:autoRedefine/>
    <w:rsid w:val="00AA5327"/>
    <w:pPr>
      <w:spacing w:after="160" w:line="240" w:lineRule="exact"/>
      <w:jc w:val="left"/>
    </w:pPr>
    <w:rPr>
      <w:rFonts w:ascii="Times New Roman" w:hAnsi="Times New Roman"/>
      <w:i w:val="0"/>
      <w:lang w:val="en-US" w:eastAsia="en-US"/>
    </w:rPr>
  </w:style>
  <w:style w:type="character" w:customStyle="1" w:styleId="H1Char">
    <w:name w:val="H1 Char"/>
    <w:aliases w:val="h1 Char,MajorTopic.Title Char,1 ghost Char,g Char,Section Heading Char,ghost Char,Guardent-H1 Char,ResHeading Char,Chapter Title Char,II+ Char,I Char,Head1 Char,Heading apps Char,A MAJOR/BOLD Char,stydde Char,Part Char,Top of Page Header Char"/>
    <w:rsid w:val="00AA5327"/>
    <w:rPr>
      <w:rFonts w:ascii="Arial" w:hAnsi="Arial"/>
      <w:b/>
      <w:kern w:val="32"/>
      <w:sz w:val="32"/>
      <w:lang w:val="ru-RU" w:eastAsia="ru-RU"/>
    </w:rPr>
  </w:style>
  <w:style w:type="character" w:customStyle="1" w:styleId="Heading3CharChar">
    <w:name w:val="Heading 3 Char Char"/>
    <w:rsid w:val="00AA5327"/>
    <w:rPr>
      <w:rFonts w:ascii="Arial" w:hAnsi="Arial"/>
      <w:b/>
      <w:sz w:val="26"/>
      <w:lang w:val="ru-RU" w:eastAsia="ru-RU"/>
    </w:rPr>
  </w:style>
  <w:style w:type="paragraph" w:styleId="3a">
    <w:name w:val="Body Text 3"/>
    <w:basedOn w:val="af"/>
    <w:link w:val="3b"/>
    <w:rsid w:val="00AA5327"/>
    <w:pPr>
      <w:spacing w:after="120"/>
      <w:jc w:val="left"/>
    </w:pPr>
    <w:rPr>
      <w:rFonts w:ascii="Times New Roman" w:hAnsi="Times New Roman"/>
      <w:i w:val="0"/>
      <w:sz w:val="16"/>
      <w:szCs w:val="16"/>
    </w:rPr>
  </w:style>
  <w:style w:type="character" w:customStyle="1" w:styleId="3b">
    <w:name w:val="Основной текст 3 Знак"/>
    <w:link w:val="3a"/>
    <w:locked/>
    <w:rsid w:val="00AA5327"/>
    <w:rPr>
      <w:sz w:val="16"/>
    </w:rPr>
  </w:style>
  <w:style w:type="paragraph" w:styleId="affffffb">
    <w:name w:val="List Number"/>
    <w:basedOn w:val="af"/>
    <w:rsid w:val="00AA5327"/>
    <w:pPr>
      <w:tabs>
        <w:tab w:val="num" w:pos="360"/>
      </w:tabs>
      <w:ind w:left="360" w:hanging="360"/>
      <w:jc w:val="left"/>
    </w:pPr>
    <w:rPr>
      <w:rFonts w:ascii="Times New Roman" w:hAnsi="Times New Roman"/>
      <w:i w:val="0"/>
      <w:sz w:val="24"/>
      <w:szCs w:val="24"/>
    </w:rPr>
  </w:style>
  <w:style w:type="paragraph" w:customStyle="1" w:styleId="Captionstyle">
    <w:name w:val="Caption_style"/>
    <w:basedOn w:val="afa"/>
    <w:rsid w:val="00AA5327"/>
    <w:pPr>
      <w:keepLines/>
      <w:widowControl w:val="0"/>
      <w:spacing w:after="120" w:line="240" w:lineRule="atLeast"/>
      <w:ind w:firstLine="720"/>
      <w:jc w:val="center"/>
    </w:pPr>
    <w:rPr>
      <w:i/>
      <w:sz w:val="16"/>
      <w:lang w:val="en-US" w:eastAsia="en-US"/>
    </w:rPr>
  </w:style>
  <w:style w:type="character" w:customStyle="1" w:styleId="pi1">
    <w:name w:val="pi1"/>
    <w:rsid w:val="00AA5327"/>
    <w:rPr>
      <w:color w:val="0000FF"/>
    </w:rPr>
  </w:style>
  <w:style w:type="character" w:customStyle="1" w:styleId="t1">
    <w:name w:val="t1"/>
    <w:rsid w:val="00AA5327"/>
    <w:rPr>
      <w:color w:val="990000"/>
    </w:rPr>
  </w:style>
  <w:style w:type="paragraph" w:customStyle="1" w:styleId="2f">
    <w:name w:val="Абзац списка2"/>
    <w:basedOn w:val="af"/>
    <w:rsid w:val="00AA5327"/>
    <w:pPr>
      <w:spacing w:after="200" w:line="276" w:lineRule="auto"/>
      <w:ind w:left="720"/>
      <w:jc w:val="left"/>
    </w:pPr>
    <w:rPr>
      <w:rFonts w:ascii="Calibri" w:hAnsi="Calibri"/>
      <w:i w:val="0"/>
      <w:sz w:val="22"/>
      <w:szCs w:val="22"/>
      <w:lang w:eastAsia="en-US"/>
    </w:rPr>
  </w:style>
  <w:style w:type="paragraph" w:customStyle="1" w:styleId="Heading1">
    <w:name w:val="Heading_1_Прил"/>
    <w:basedOn w:val="1"/>
    <w:rsid w:val="00AA5327"/>
    <w:pPr>
      <w:pageBreakBefore w:val="0"/>
      <w:numPr>
        <w:numId w:val="28"/>
      </w:numPr>
      <w:ind w:firstLine="0"/>
    </w:pPr>
    <w:rPr>
      <w:rFonts w:ascii="Arial" w:hAnsi="Arial" w:cs="Arial"/>
      <w:bCs/>
      <w:i/>
      <w:kern w:val="32"/>
      <w:szCs w:val="24"/>
    </w:rPr>
  </w:style>
  <w:style w:type="paragraph" w:customStyle="1" w:styleId="Heading2">
    <w:name w:val="Heading_2_Прил"/>
    <w:basedOn w:val="20"/>
    <w:next w:val="af"/>
    <w:rsid w:val="00AA5327"/>
    <w:pPr>
      <w:numPr>
        <w:numId w:val="28"/>
      </w:numPr>
      <w:ind w:left="1152"/>
    </w:pPr>
    <w:rPr>
      <w:rFonts w:ascii="Arial" w:hAnsi="Arial"/>
      <w:i/>
      <w:iCs w:val="0"/>
      <w:szCs w:val="24"/>
    </w:rPr>
  </w:style>
  <w:style w:type="paragraph" w:customStyle="1" w:styleId="Heading3">
    <w:name w:val="Heading_3_Прил"/>
    <w:basedOn w:val="31"/>
    <w:rsid w:val="00AA5327"/>
    <w:pPr>
      <w:numPr>
        <w:numId w:val="28"/>
      </w:numPr>
      <w:spacing w:before="240"/>
      <w:ind w:left="1152"/>
    </w:pPr>
    <w:rPr>
      <w:rFonts w:ascii="Arial" w:hAnsi="Arial"/>
      <w:i/>
      <w:szCs w:val="24"/>
    </w:rPr>
  </w:style>
  <w:style w:type="table" w:customStyle="1" w:styleId="LightShading-Accent11">
    <w:name w:val="Light Shading - Accent 11"/>
    <w:rsid w:val="00AA5327"/>
    <w:rPr>
      <w:rFonts w:ascii="Calibri" w:hAnsi="Calibri"/>
      <w:color w:val="365F91"/>
      <w:sz w:val="22"/>
      <w:szCs w:val="22"/>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paragraph" w:customStyle="1" w:styleId="1c">
    <w:name w:val="Абзац списка1"/>
    <w:basedOn w:val="af"/>
    <w:rsid w:val="00AA5327"/>
    <w:pPr>
      <w:spacing w:after="200" w:line="276" w:lineRule="auto"/>
      <w:ind w:left="720"/>
      <w:jc w:val="left"/>
    </w:pPr>
    <w:rPr>
      <w:rFonts w:ascii="Calibri" w:hAnsi="Calibri"/>
      <w:i w:val="0"/>
      <w:sz w:val="22"/>
      <w:szCs w:val="22"/>
      <w:lang w:eastAsia="en-US"/>
    </w:rPr>
  </w:style>
  <w:style w:type="paragraph" w:customStyle="1" w:styleId="Style8">
    <w:name w:val="Style8"/>
    <w:basedOn w:val="11"/>
    <w:next w:val="StyleCourierNew10ptFirstline125cm"/>
    <w:rsid w:val="004E5A12"/>
  </w:style>
  <w:style w:type="paragraph" w:customStyle="1" w:styleId="StyleListParagraphAfter10ptLinespacingMultiple115">
    <w:name w:val="Style List Paragraph + After:  10 pt Line spacing:  Multiple 1.15 ..."/>
    <w:basedOn w:val="ListParagraph1"/>
    <w:link w:val="StyleListParagraphAfter10ptLinespacingMultiple115Char"/>
    <w:rsid w:val="002160AC"/>
    <w:pPr>
      <w:spacing w:after="200" w:line="276" w:lineRule="auto"/>
    </w:pPr>
  </w:style>
  <w:style w:type="paragraph" w:customStyle="1" w:styleId="Firstline127mm">
    <w:name w:val="First line:  12.7 mm"/>
    <w:basedOn w:val="af"/>
    <w:rsid w:val="00DA7086"/>
    <w:pPr>
      <w:keepNext/>
      <w:ind w:firstLine="720"/>
    </w:pPr>
    <w:rPr>
      <w:iCs/>
    </w:rPr>
  </w:style>
  <w:style w:type="character" w:customStyle="1" w:styleId="ListParagraphChar">
    <w:name w:val="List Paragraph Char"/>
    <w:link w:val="ListParagraph1"/>
    <w:locked/>
    <w:rsid w:val="002160AC"/>
    <w:rPr>
      <w:sz w:val="24"/>
      <w:lang w:val="ru-RU" w:eastAsia="ru-RU"/>
    </w:rPr>
  </w:style>
  <w:style w:type="character" w:customStyle="1" w:styleId="StyleListParagraphAfter10ptLinespacingMultiple115Char">
    <w:name w:val="Style List Paragraph + After:  10 pt Line spacing:  Multiple 1.15 ... Char"/>
    <w:link w:val="StyleListParagraphAfter10ptLinespacingMultiple115"/>
    <w:locked/>
    <w:rsid w:val="002160AC"/>
    <w:rPr>
      <w:sz w:val="24"/>
      <w:lang w:val="ru-RU" w:eastAsia="ru-RU"/>
    </w:rPr>
  </w:style>
  <w:style w:type="character" w:customStyle="1" w:styleId="listBulleted1">
    <w:name w:val="list_Bulleted Знак"/>
    <w:link w:val="listBulleted"/>
    <w:locked/>
    <w:rsid w:val="0044455A"/>
    <w:rPr>
      <w:sz w:val="24"/>
      <w:szCs w:val="24"/>
      <w:lang w:val="en-US" w:eastAsia="ru-RU"/>
    </w:rPr>
  </w:style>
  <w:style w:type="character" w:customStyle="1" w:styleId="Heading2CharChar">
    <w:name w:val="Heading 2 Char Char"/>
    <w:locked/>
    <w:rsid w:val="00891439"/>
    <w:rPr>
      <w:b/>
      <w:sz w:val="28"/>
      <w:lang w:val="ru-RU" w:eastAsia="ru-RU"/>
    </w:rPr>
  </w:style>
  <w:style w:type="paragraph" w:customStyle="1" w:styleId="tabletext1">
    <w:name w:val="table_text"/>
    <w:basedOn w:val="afa"/>
    <w:rsid w:val="00B3530A"/>
    <w:pPr>
      <w:jc w:val="left"/>
    </w:pPr>
    <w:rPr>
      <w:b/>
    </w:rPr>
  </w:style>
  <w:style w:type="paragraph" w:styleId="affffffc">
    <w:name w:val="Message Header"/>
    <w:basedOn w:val="af"/>
    <w:rsid w:val="003059F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aff9">
    <w:name w:val="Block Text"/>
    <w:basedOn w:val="af"/>
    <w:rsid w:val="00750466"/>
    <w:pPr>
      <w:spacing w:after="120"/>
      <w:ind w:left="1440" w:right="1440"/>
    </w:pPr>
  </w:style>
  <w:style w:type="character" w:customStyle="1" w:styleId="CharChar44">
    <w:name w:val="Char Char44"/>
    <w:rsid w:val="00471243"/>
    <w:rPr>
      <w:sz w:val="22"/>
      <w:lang w:val="x-none" w:eastAsia="en-US"/>
    </w:rPr>
  </w:style>
  <w:style w:type="character" w:customStyle="1" w:styleId="CharChar43">
    <w:name w:val="Char Char43"/>
    <w:rsid w:val="00471243"/>
    <w:rPr>
      <w:sz w:val="22"/>
      <w:lang w:val="x-none" w:eastAsia="en-US"/>
    </w:rPr>
  </w:style>
  <w:style w:type="character" w:customStyle="1" w:styleId="CharChar42">
    <w:name w:val="Char Char42"/>
    <w:semiHidden/>
    <w:rsid w:val="00471243"/>
    <w:rPr>
      <w:rFonts w:ascii="Tahoma" w:hAnsi="Tahoma"/>
      <w:sz w:val="16"/>
      <w:lang w:val="x-none" w:eastAsia="en-US"/>
    </w:rPr>
  </w:style>
  <w:style w:type="character" w:customStyle="1" w:styleId="CharChar49">
    <w:name w:val="Char Char49"/>
    <w:rsid w:val="00471243"/>
    <w:rPr>
      <w:rFonts w:ascii="Times New Roman Bold" w:hAnsi="Times New Roman Bold"/>
      <w:color w:val="0070C0"/>
      <w:sz w:val="28"/>
      <w:lang w:val="ru-RU" w:eastAsia="en-US"/>
    </w:rPr>
  </w:style>
  <w:style w:type="paragraph" w:customStyle="1" w:styleId="MyCaptionCenter">
    <w:name w:val="MyCaptionCenter"/>
    <w:basedOn w:val="af"/>
    <w:link w:val="MyCaptionCenterChar"/>
    <w:rsid w:val="00471243"/>
    <w:pPr>
      <w:spacing w:before="120" w:after="120"/>
      <w:ind w:firstLine="432"/>
      <w:jc w:val="center"/>
    </w:pPr>
    <w:rPr>
      <w:rFonts w:ascii="Times New Roman" w:hAnsi="Times New Roman"/>
      <w:sz w:val="20"/>
      <w:szCs w:val="24"/>
    </w:rPr>
  </w:style>
  <w:style w:type="character" w:customStyle="1" w:styleId="MyCaptionCenterChar">
    <w:name w:val="MyCaptionCenter Char"/>
    <w:link w:val="MyCaptionCenter"/>
    <w:locked/>
    <w:rsid w:val="00471243"/>
    <w:rPr>
      <w:i/>
      <w:sz w:val="24"/>
      <w:lang w:val="ru-RU" w:eastAsia="ru-RU"/>
    </w:rPr>
  </w:style>
  <w:style w:type="character" w:customStyle="1" w:styleId="CharChar48">
    <w:name w:val="Char Char48"/>
    <w:rsid w:val="00471243"/>
    <w:rPr>
      <w:rFonts w:ascii="Calibri" w:hAnsi="Calibri"/>
      <w:b/>
      <w:i/>
      <w:sz w:val="26"/>
      <w:lang w:val="x-none" w:eastAsia="en-US"/>
    </w:rPr>
  </w:style>
  <w:style w:type="character" w:customStyle="1" w:styleId="27">
    <w:name w:val="Маркированный список 2 Знак"/>
    <w:link w:val="26"/>
    <w:locked/>
    <w:rsid w:val="00471243"/>
    <w:rPr>
      <w:sz w:val="28"/>
      <w:lang w:val="ru-RU" w:eastAsia="ru-RU"/>
    </w:rPr>
  </w:style>
  <w:style w:type="character" w:customStyle="1" w:styleId="CharChar50">
    <w:name w:val="Char Char50"/>
    <w:rsid w:val="00471243"/>
    <w:rPr>
      <w:rFonts w:ascii="Cambria" w:hAnsi="Cambria"/>
      <w:b/>
      <w:color w:val="0070C0"/>
      <w:sz w:val="26"/>
      <w:lang w:val="ru-RU" w:eastAsia="en-US"/>
    </w:rPr>
  </w:style>
  <w:style w:type="character" w:customStyle="1" w:styleId="CharChar47">
    <w:name w:val="Char Char47"/>
    <w:rsid w:val="00471243"/>
    <w:rPr>
      <w:rFonts w:ascii="Times New Roman" w:hAnsi="Times New Roman"/>
      <w:i/>
      <w:sz w:val="22"/>
    </w:rPr>
  </w:style>
  <w:style w:type="character" w:customStyle="1" w:styleId="CharChar46">
    <w:name w:val="Char Char46"/>
    <w:rsid w:val="00471243"/>
    <w:rPr>
      <w:rFonts w:ascii="Arial" w:hAnsi="Arial"/>
      <w:sz w:val="24"/>
    </w:rPr>
  </w:style>
  <w:style w:type="character" w:customStyle="1" w:styleId="CharChar45">
    <w:name w:val="Char Char45"/>
    <w:rsid w:val="00471243"/>
    <w:rPr>
      <w:rFonts w:ascii="Arial" w:hAnsi="Arial"/>
      <w:i/>
      <w:sz w:val="24"/>
    </w:rPr>
  </w:style>
  <w:style w:type="character" w:customStyle="1" w:styleId="90CharChar1">
    <w:name w:val="Заголовок 90 Char Char1"/>
    <w:rsid w:val="00471243"/>
    <w:rPr>
      <w:rFonts w:ascii="Arial" w:hAnsi="Arial"/>
      <w:b/>
      <w:i/>
      <w:sz w:val="18"/>
    </w:rPr>
  </w:style>
  <w:style w:type="character" w:customStyle="1" w:styleId="CharChar40">
    <w:name w:val="Char Char40"/>
    <w:semiHidden/>
    <w:rsid w:val="00471243"/>
    <w:rPr>
      <w:rFonts w:ascii="Tahoma" w:hAnsi="Tahoma"/>
      <w:sz w:val="16"/>
    </w:rPr>
  </w:style>
  <w:style w:type="character" w:customStyle="1" w:styleId="CharChar39">
    <w:name w:val="Char Char39"/>
    <w:rsid w:val="00471243"/>
    <w:rPr>
      <w:rFonts w:ascii="Times New Roman" w:hAnsi="Times New Roman"/>
      <w:sz w:val="28"/>
      <w:lang w:val="x-none" w:eastAsia="en-US"/>
    </w:rPr>
  </w:style>
  <w:style w:type="paragraph" w:customStyle="1" w:styleId="StyleCaptionCentered">
    <w:name w:val="Style Caption + Centered"/>
    <w:basedOn w:val="afd"/>
    <w:autoRedefine/>
    <w:rsid w:val="00471243"/>
    <w:pPr>
      <w:spacing w:before="0" w:after="0"/>
      <w:ind w:firstLine="360"/>
    </w:pPr>
    <w:rPr>
      <w:b/>
      <w:i/>
    </w:rPr>
  </w:style>
  <w:style w:type="paragraph" w:customStyle="1" w:styleId="1d">
    <w:name w:val="Заголовки текста1"/>
    <w:basedOn w:val="1"/>
    <w:rsid w:val="00471243"/>
    <w:pPr>
      <w:tabs>
        <w:tab w:val="num" w:pos="1571"/>
      </w:tabs>
      <w:spacing w:after="320"/>
      <w:ind w:left="1931" w:hanging="360"/>
      <w:jc w:val="center"/>
    </w:pPr>
    <w:rPr>
      <w:rFonts w:ascii="Arial" w:hAnsi="Arial" w:cs="Arial"/>
      <w:bCs/>
      <w:i/>
      <w:kern w:val="32"/>
      <w:sz w:val="32"/>
      <w:szCs w:val="32"/>
    </w:rPr>
  </w:style>
  <w:style w:type="paragraph" w:customStyle="1" w:styleId="affffffd">
    <w:name w:val="Комментарии"/>
    <w:basedOn w:val="af"/>
    <w:rsid w:val="00471243"/>
    <w:pPr>
      <w:spacing w:line="360" w:lineRule="auto"/>
      <w:ind w:firstLine="851"/>
      <w:jc w:val="left"/>
    </w:pPr>
    <w:rPr>
      <w:rFonts w:ascii="Times New Roman" w:hAnsi="Times New Roman"/>
      <w:i w:val="0"/>
      <w:color w:val="0000FF"/>
      <w:szCs w:val="24"/>
    </w:rPr>
  </w:style>
  <w:style w:type="paragraph" w:customStyle="1" w:styleId="affffffe">
    <w:name w:val="Подпись к иллюстрации"/>
    <w:basedOn w:val="afd"/>
    <w:rsid w:val="00471243"/>
    <w:pPr>
      <w:spacing w:before="0" w:after="0" w:line="360" w:lineRule="auto"/>
    </w:pPr>
    <w:rPr>
      <w:i/>
    </w:rPr>
  </w:style>
  <w:style w:type="character" w:customStyle="1" w:styleId="afffffff">
    <w:name w:val="Комментарии Знак Знак"/>
    <w:rsid w:val="00471243"/>
    <w:rPr>
      <w:color w:val="0000FF"/>
      <w:sz w:val="24"/>
      <w:lang w:val="ru-RU" w:eastAsia="ru-RU"/>
    </w:rPr>
  </w:style>
  <w:style w:type="paragraph" w:customStyle="1" w:styleId="afffffff0">
    <w:name w:val="ед.измер в таблицах"/>
    <w:basedOn w:val="affffffe"/>
    <w:rsid w:val="00471243"/>
    <w:pPr>
      <w:spacing w:after="60" w:line="240" w:lineRule="auto"/>
      <w:jc w:val="right"/>
    </w:pPr>
  </w:style>
  <w:style w:type="paragraph" w:customStyle="1" w:styleId="afffffff1">
    <w:name w:val="название таблички"/>
    <w:basedOn w:val="afd"/>
    <w:rsid w:val="00471243"/>
    <w:pPr>
      <w:spacing w:before="0" w:after="0"/>
      <w:jc w:val="left"/>
    </w:pPr>
    <w:rPr>
      <w:i/>
    </w:rPr>
  </w:style>
  <w:style w:type="paragraph" w:customStyle="1" w:styleId="afffffff2">
    <w:name w:val="Приложенение"/>
    <w:basedOn w:val="afd"/>
    <w:rsid w:val="00471243"/>
    <w:pPr>
      <w:pageBreakBefore/>
      <w:suppressAutoHyphens/>
      <w:spacing w:before="0" w:line="360" w:lineRule="auto"/>
    </w:pPr>
    <w:rPr>
      <w:sz w:val="28"/>
    </w:rPr>
  </w:style>
  <w:style w:type="paragraph" w:customStyle="1" w:styleId="afffffff3">
    <w:name w:val="текст в таблице"/>
    <w:rsid w:val="00471243"/>
    <w:rPr>
      <w:sz w:val="24"/>
      <w:szCs w:val="24"/>
      <w:lang w:eastAsia="ru-RU"/>
    </w:rPr>
  </w:style>
  <w:style w:type="paragraph" w:customStyle="1" w:styleId="afffffff4">
    <w:name w:val="Иллюстрация"/>
    <w:basedOn w:val="af"/>
    <w:rsid w:val="00471243"/>
    <w:pPr>
      <w:keepNext/>
      <w:spacing w:line="360" w:lineRule="auto"/>
      <w:ind w:firstLine="851"/>
      <w:jc w:val="center"/>
    </w:pPr>
    <w:rPr>
      <w:rFonts w:ascii="Times New Roman" w:hAnsi="Times New Roman"/>
      <w:i w:val="0"/>
      <w:sz w:val="24"/>
      <w:szCs w:val="24"/>
    </w:rPr>
  </w:style>
  <w:style w:type="paragraph" w:customStyle="1" w:styleId="afffffff5">
    <w:name w:val="тип приложения"/>
    <w:basedOn w:val="af"/>
    <w:rsid w:val="00471243"/>
    <w:pPr>
      <w:spacing w:after="120" w:line="360" w:lineRule="auto"/>
      <w:jc w:val="center"/>
    </w:pPr>
    <w:rPr>
      <w:rFonts w:ascii="Times New Roman" w:hAnsi="Times New Roman"/>
      <w:i w:val="0"/>
      <w:sz w:val="24"/>
    </w:rPr>
  </w:style>
  <w:style w:type="character" w:customStyle="1" w:styleId="afffffff6">
    <w:name w:val="Примечание Знак Знак"/>
    <w:rsid w:val="00471243"/>
    <w:rPr>
      <w:b/>
      <w:i/>
      <w:sz w:val="24"/>
      <w:lang w:val="ru-RU" w:eastAsia="ru-RU"/>
    </w:rPr>
  </w:style>
  <w:style w:type="paragraph" w:customStyle="1" w:styleId="a3">
    <w:name w:val="список литературы"/>
    <w:basedOn w:val="af"/>
    <w:rsid w:val="00471243"/>
    <w:pPr>
      <w:numPr>
        <w:numId w:val="35"/>
      </w:numPr>
      <w:spacing w:line="360" w:lineRule="auto"/>
      <w:jc w:val="left"/>
    </w:pPr>
    <w:rPr>
      <w:rFonts w:ascii="Times New Roman" w:hAnsi="Times New Roman"/>
      <w:i w:val="0"/>
      <w:sz w:val="24"/>
      <w:szCs w:val="24"/>
    </w:rPr>
  </w:style>
  <w:style w:type="paragraph" w:customStyle="1" w:styleId="afffffff7">
    <w:name w:val="синий список"/>
    <w:basedOn w:val="a3"/>
    <w:rsid w:val="00471243"/>
    <w:pPr>
      <w:numPr>
        <w:numId w:val="0"/>
      </w:numPr>
      <w:tabs>
        <w:tab w:val="num" w:pos="1211"/>
      </w:tabs>
      <w:ind w:left="1211" w:hanging="360"/>
    </w:pPr>
    <w:rPr>
      <w:color w:val="0000FF"/>
    </w:rPr>
  </w:style>
  <w:style w:type="paragraph" w:customStyle="1" w:styleId="afffffff8">
    <w:name w:val="все прописные"/>
    <w:basedOn w:val="af"/>
    <w:rsid w:val="00471243"/>
    <w:pPr>
      <w:jc w:val="center"/>
      <w:outlineLvl w:val="0"/>
    </w:pPr>
    <w:rPr>
      <w:rFonts w:ascii="Times New Roman" w:hAnsi="Times New Roman"/>
      <w:b/>
      <w:bCs/>
      <w:i w:val="0"/>
      <w:caps/>
      <w:sz w:val="24"/>
      <w:szCs w:val="28"/>
    </w:rPr>
  </w:style>
  <w:style w:type="paragraph" w:customStyle="1" w:styleId="afffffff9">
    <w:name w:val="текст по центру"/>
    <w:basedOn w:val="afffffffa"/>
    <w:rsid w:val="00471243"/>
    <w:pPr>
      <w:jc w:val="center"/>
    </w:pPr>
    <w:rPr>
      <w:b/>
    </w:rPr>
  </w:style>
  <w:style w:type="paragraph" w:customStyle="1" w:styleId="afffffffa">
    <w:name w:val="текст без отступа"/>
    <w:basedOn w:val="af"/>
    <w:rsid w:val="00471243"/>
    <w:pPr>
      <w:spacing w:line="360" w:lineRule="auto"/>
      <w:jc w:val="left"/>
    </w:pPr>
    <w:rPr>
      <w:rFonts w:ascii="Times New Roman" w:hAnsi="Times New Roman"/>
      <w:i w:val="0"/>
      <w:sz w:val="24"/>
      <w:szCs w:val="24"/>
    </w:rPr>
  </w:style>
  <w:style w:type="character" w:customStyle="1" w:styleId="CharChar38">
    <w:name w:val="Char Char38"/>
    <w:rsid w:val="00471243"/>
    <w:rPr>
      <w:rFonts w:ascii="Arial" w:hAnsi="Arial"/>
      <w:b/>
      <w:kern w:val="28"/>
      <w:sz w:val="32"/>
    </w:rPr>
  </w:style>
  <w:style w:type="paragraph" w:customStyle="1" w:styleId="afffffffb">
    <w:name w:val="ШТ Бок.надписи"/>
    <w:rsid w:val="00471243"/>
    <w:pPr>
      <w:jc w:val="center"/>
    </w:pPr>
    <w:rPr>
      <w:noProof/>
      <w:lang w:val="en-US" w:eastAsia="en-US"/>
    </w:rPr>
  </w:style>
  <w:style w:type="paragraph" w:customStyle="1" w:styleId="afffffffc">
    <w:name w:val="ШТ Центр.надписи"/>
    <w:basedOn w:val="af"/>
    <w:rsid w:val="00471243"/>
    <w:pPr>
      <w:jc w:val="center"/>
    </w:pPr>
    <w:rPr>
      <w:rFonts w:ascii="Times New Roman" w:hAnsi="Times New Roman"/>
      <w:i w:val="0"/>
      <w:noProof/>
      <w:sz w:val="18"/>
      <w:szCs w:val="18"/>
    </w:rPr>
  </w:style>
  <w:style w:type="paragraph" w:customStyle="1" w:styleId="2f0">
    <w:name w:val="ШТ2 Лист"/>
    <w:basedOn w:val="afffffffc"/>
    <w:rsid w:val="00471243"/>
    <w:pPr>
      <w:spacing w:before="60"/>
    </w:pPr>
  </w:style>
  <w:style w:type="character" w:customStyle="1" w:styleId="CharChar37">
    <w:name w:val="Char Char37"/>
    <w:rsid w:val="00471243"/>
    <w:rPr>
      <w:rFonts w:ascii="Times New Roman" w:hAnsi="Times New Roman"/>
      <w:b/>
      <w:sz w:val="28"/>
    </w:rPr>
  </w:style>
  <w:style w:type="paragraph" w:customStyle="1" w:styleId="OOEEiaN">
    <w:name w:val="OOE Eia.N"/>
    <w:next w:val="OOEYecN"/>
    <w:rsid w:val="00471243"/>
    <w:pPr>
      <w:spacing w:before="2640"/>
      <w:jc w:val="right"/>
    </w:pPr>
    <w:rPr>
      <w:noProof/>
      <w:sz w:val="28"/>
      <w:szCs w:val="28"/>
      <w:lang w:val="en-US" w:eastAsia="en-US"/>
    </w:rPr>
  </w:style>
  <w:style w:type="paragraph" w:customStyle="1" w:styleId="OOEYecN">
    <w:name w:val="OOE Yec.N"/>
    <w:rsid w:val="00471243"/>
    <w:pPr>
      <w:spacing w:before="240"/>
      <w:jc w:val="right"/>
    </w:pPr>
    <w:rPr>
      <w:noProof/>
      <w:sz w:val="28"/>
      <w:szCs w:val="28"/>
      <w:lang w:val="en-US" w:eastAsia="en-US"/>
    </w:rPr>
  </w:style>
  <w:style w:type="character" w:customStyle="1" w:styleId="CharChar36">
    <w:name w:val="Char Char36"/>
    <w:semiHidden/>
    <w:rsid w:val="00471243"/>
    <w:rPr>
      <w:rFonts w:ascii="Times New Roman" w:hAnsi="Times New Roman"/>
    </w:rPr>
  </w:style>
  <w:style w:type="paragraph" w:customStyle="1" w:styleId="afffffffd">
    <w:name w:val="Таблица содержимое"/>
    <w:basedOn w:val="af"/>
    <w:rsid w:val="00471243"/>
    <w:pPr>
      <w:keepNext/>
      <w:keepLines/>
      <w:spacing w:before="120" w:line="360" w:lineRule="auto"/>
      <w:jc w:val="left"/>
    </w:pPr>
    <w:rPr>
      <w:rFonts w:ascii="Arial" w:hAnsi="Arial" w:cs="Arial"/>
      <w:i w:val="0"/>
      <w:szCs w:val="28"/>
    </w:rPr>
  </w:style>
  <w:style w:type="character" w:customStyle="1" w:styleId="CharChar35">
    <w:name w:val="Char Char35"/>
    <w:rsid w:val="00471243"/>
    <w:rPr>
      <w:rFonts w:ascii="Times New Roman" w:hAnsi="Times New Roman"/>
      <w:sz w:val="24"/>
    </w:rPr>
  </w:style>
  <w:style w:type="paragraph" w:customStyle="1" w:styleId="afffffffe">
    <w:name w:val="ТТЛ УТВЕРЖДЕН"/>
    <w:next w:val="affffffff"/>
    <w:rsid w:val="00471243"/>
    <w:pPr>
      <w:spacing w:line="360" w:lineRule="auto"/>
      <w:ind w:right="6350"/>
      <w:jc w:val="center"/>
    </w:pPr>
    <w:rPr>
      <w:b/>
      <w:bCs/>
      <w:noProof/>
      <w:sz w:val="28"/>
      <w:szCs w:val="28"/>
      <w:lang w:val="en-US" w:eastAsia="en-US"/>
    </w:rPr>
  </w:style>
  <w:style w:type="paragraph" w:customStyle="1" w:styleId="affffffff">
    <w:name w:val="ТТЛ Фирма"/>
    <w:next w:val="1e"/>
    <w:rsid w:val="00471243"/>
    <w:pPr>
      <w:spacing w:before="480"/>
      <w:jc w:val="center"/>
    </w:pPr>
    <w:rPr>
      <w:b/>
      <w:bCs/>
      <w:noProof/>
      <w:sz w:val="36"/>
      <w:szCs w:val="36"/>
      <w:lang w:val="en-US" w:eastAsia="en-US"/>
    </w:rPr>
  </w:style>
  <w:style w:type="paragraph" w:customStyle="1" w:styleId="1e">
    <w:name w:val="ТТЛ Назв.1"/>
    <w:basedOn w:val="14"/>
    <w:next w:val="2f1"/>
    <w:rsid w:val="00471243"/>
    <w:pPr>
      <w:spacing w:before="3120" w:after="240"/>
      <w:ind w:firstLine="0"/>
    </w:pPr>
    <w:rPr>
      <w:rFonts w:ascii="Times New Roman" w:hAnsi="Times New Roman"/>
      <w:sz w:val="44"/>
      <w:szCs w:val="44"/>
    </w:rPr>
  </w:style>
  <w:style w:type="paragraph" w:customStyle="1" w:styleId="2f1">
    <w:name w:val="ТТЛ Назв.2"/>
    <w:next w:val="N0"/>
    <w:rsid w:val="00471243"/>
    <w:pPr>
      <w:spacing w:before="360"/>
      <w:jc w:val="center"/>
    </w:pPr>
    <w:rPr>
      <w:b/>
      <w:bCs/>
      <w:noProof/>
      <w:sz w:val="32"/>
      <w:szCs w:val="32"/>
      <w:lang w:val="en-US" w:eastAsia="en-US"/>
    </w:rPr>
  </w:style>
  <w:style w:type="paragraph" w:customStyle="1" w:styleId="N0">
    <w:name w:val="ТТЛ Док.N"/>
    <w:next w:val="N1"/>
    <w:rsid w:val="00471243"/>
    <w:pPr>
      <w:spacing w:before="240"/>
      <w:jc w:val="center"/>
    </w:pPr>
    <w:rPr>
      <w:b/>
      <w:bCs/>
      <w:noProof/>
      <w:sz w:val="32"/>
      <w:szCs w:val="32"/>
      <w:lang w:val="en-US" w:eastAsia="en-US"/>
    </w:rPr>
  </w:style>
  <w:style w:type="paragraph" w:customStyle="1" w:styleId="N1">
    <w:name w:val="ТТЛ Инв.N"/>
    <w:next w:val="N2"/>
    <w:rsid w:val="00471243"/>
    <w:pPr>
      <w:spacing w:before="2640"/>
      <w:jc w:val="right"/>
    </w:pPr>
    <w:rPr>
      <w:noProof/>
      <w:sz w:val="28"/>
      <w:szCs w:val="28"/>
      <w:lang w:val="en-US" w:eastAsia="en-US"/>
    </w:rPr>
  </w:style>
  <w:style w:type="paragraph" w:customStyle="1" w:styleId="N2">
    <w:name w:val="ТТЛ Экз.N"/>
    <w:rsid w:val="00471243"/>
    <w:pPr>
      <w:spacing w:before="240"/>
      <w:jc w:val="right"/>
    </w:pPr>
    <w:rPr>
      <w:noProof/>
      <w:sz w:val="28"/>
      <w:szCs w:val="28"/>
      <w:lang w:val="en-US" w:eastAsia="en-US"/>
    </w:rPr>
  </w:style>
  <w:style w:type="paragraph" w:customStyle="1" w:styleId="affffffff0">
    <w:name w:val="ТТЛ Г.изд."/>
    <w:rsid w:val="00471243"/>
    <w:pPr>
      <w:keepNext/>
      <w:widowControl w:val="0"/>
      <w:jc w:val="center"/>
    </w:pPr>
    <w:rPr>
      <w:b/>
      <w:bCs/>
      <w:sz w:val="32"/>
      <w:szCs w:val="32"/>
      <w:lang w:eastAsia="en-US"/>
    </w:rPr>
  </w:style>
  <w:style w:type="paragraph" w:customStyle="1" w:styleId="1f">
    <w:name w:val="ШТ Назв.1"/>
    <w:next w:val="2f2"/>
    <w:rsid w:val="00471243"/>
    <w:pPr>
      <w:jc w:val="center"/>
    </w:pPr>
    <w:rPr>
      <w:b/>
      <w:bCs/>
      <w:noProof/>
      <w:sz w:val="32"/>
      <w:szCs w:val="32"/>
      <w:lang w:val="en-US" w:eastAsia="en-US"/>
    </w:rPr>
  </w:style>
  <w:style w:type="paragraph" w:customStyle="1" w:styleId="2f2">
    <w:name w:val="ШТ Назв.2"/>
    <w:basedOn w:val="1f"/>
    <w:rsid w:val="00471243"/>
    <w:pPr>
      <w:spacing w:before="60"/>
    </w:pPr>
    <w:rPr>
      <w:sz w:val="24"/>
      <w:szCs w:val="24"/>
    </w:rPr>
  </w:style>
  <w:style w:type="paragraph" w:customStyle="1" w:styleId="affffffff1">
    <w:name w:val="Сп."/>
    <w:basedOn w:val="af"/>
    <w:rsid w:val="00471243"/>
    <w:pPr>
      <w:spacing w:after="120"/>
      <w:jc w:val="left"/>
    </w:pPr>
    <w:rPr>
      <w:rFonts w:ascii="Times New Roman" w:hAnsi="Times New Roman"/>
      <w:i w:val="0"/>
      <w:sz w:val="26"/>
      <w:szCs w:val="26"/>
    </w:rPr>
  </w:style>
  <w:style w:type="paragraph" w:customStyle="1" w:styleId="affffffff2">
    <w:name w:val="Центрир."/>
    <w:basedOn w:val="14"/>
    <w:rsid w:val="00471243"/>
    <w:pPr>
      <w:spacing w:before="0" w:after="240"/>
      <w:ind w:firstLine="0"/>
    </w:pPr>
    <w:rPr>
      <w:rFonts w:ascii="Times New Roman" w:hAnsi="Times New Roman"/>
      <w:sz w:val="24"/>
      <w:szCs w:val="24"/>
    </w:rPr>
  </w:style>
  <w:style w:type="paragraph" w:customStyle="1" w:styleId="affffffff3">
    <w:name w:val="ЗТабл."/>
    <w:basedOn w:val="af"/>
    <w:rsid w:val="00471243"/>
    <w:pPr>
      <w:spacing w:after="120"/>
      <w:jc w:val="center"/>
    </w:pPr>
    <w:rPr>
      <w:rFonts w:ascii="Times New Roman" w:hAnsi="Times New Roman"/>
      <w:b/>
      <w:bCs/>
      <w:i w:val="0"/>
      <w:sz w:val="20"/>
    </w:rPr>
  </w:style>
  <w:style w:type="paragraph" w:customStyle="1" w:styleId="affffffff4">
    <w:name w:val="Нрм.н."/>
    <w:basedOn w:val="af"/>
    <w:next w:val="20"/>
    <w:rsid w:val="00471243"/>
    <w:pPr>
      <w:spacing w:after="240"/>
      <w:jc w:val="left"/>
    </w:pPr>
    <w:rPr>
      <w:rFonts w:ascii="Times New Roman" w:hAnsi="Times New Roman"/>
      <w:i w:val="0"/>
      <w:sz w:val="26"/>
      <w:szCs w:val="26"/>
    </w:rPr>
  </w:style>
  <w:style w:type="paragraph" w:customStyle="1" w:styleId="1f0">
    <w:name w:val="Тбл.ш.1"/>
    <w:basedOn w:val="af"/>
    <w:rsid w:val="00471243"/>
    <w:pPr>
      <w:spacing w:before="60"/>
      <w:jc w:val="center"/>
    </w:pPr>
    <w:rPr>
      <w:rFonts w:ascii="Times New Roman" w:hAnsi="Times New Roman"/>
      <w:b/>
      <w:bCs/>
      <w:i w:val="0"/>
      <w:sz w:val="24"/>
      <w:szCs w:val="24"/>
    </w:rPr>
  </w:style>
  <w:style w:type="paragraph" w:customStyle="1" w:styleId="3c">
    <w:name w:val="Тбл.ш.3"/>
    <w:basedOn w:val="af"/>
    <w:rsid w:val="00471243"/>
    <w:pPr>
      <w:spacing w:after="120"/>
      <w:jc w:val="center"/>
    </w:pPr>
    <w:rPr>
      <w:rFonts w:ascii="Times New Roman" w:hAnsi="Times New Roman"/>
      <w:b/>
      <w:bCs/>
      <w:i w:val="0"/>
      <w:sz w:val="24"/>
      <w:szCs w:val="24"/>
    </w:rPr>
  </w:style>
  <w:style w:type="paragraph" w:customStyle="1" w:styleId="affffffff5">
    <w:name w:val="Тбл.ц."/>
    <w:basedOn w:val="af"/>
    <w:rsid w:val="00471243"/>
    <w:pPr>
      <w:spacing w:before="60"/>
      <w:jc w:val="center"/>
    </w:pPr>
    <w:rPr>
      <w:rFonts w:ascii="Times New Roman" w:hAnsi="Times New Roman"/>
      <w:i w:val="0"/>
      <w:sz w:val="24"/>
      <w:szCs w:val="24"/>
    </w:rPr>
  </w:style>
  <w:style w:type="paragraph" w:customStyle="1" w:styleId="affffffff6">
    <w:name w:val="Нрм.ц.ж."/>
    <w:basedOn w:val="af"/>
    <w:rsid w:val="00471243"/>
    <w:pPr>
      <w:spacing w:before="60"/>
      <w:jc w:val="center"/>
    </w:pPr>
    <w:rPr>
      <w:rFonts w:ascii="Times New Roman" w:hAnsi="Times New Roman"/>
      <w:b/>
      <w:bCs/>
      <w:i w:val="0"/>
      <w:sz w:val="24"/>
      <w:szCs w:val="24"/>
    </w:rPr>
  </w:style>
  <w:style w:type="paragraph" w:customStyle="1" w:styleId="affffffff7">
    <w:name w:val="Сп.н."/>
    <w:basedOn w:val="af"/>
    <w:rsid w:val="00471243"/>
    <w:pPr>
      <w:spacing w:after="240"/>
      <w:jc w:val="left"/>
    </w:pPr>
    <w:rPr>
      <w:rFonts w:ascii="Times New Roman" w:hAnsi="Times New Roman"/>
      <w:i w:val="0"/>
      <w:sz w:val="24"/>
      <w:szCs w:val="24"/>
    </w:rPr>
  </w:style>
  <w:style w:type="paragraph" w:customStyle="1" w:styleId="affffffff8">
    <w:name w:val="Нрм.н.св."/>
    <w:basedOn w:val="af"/>
    <w:rsid w:val="00471243"/>
    <w:pPr>
      <w:keepNext/>
      <w:spacing w:after="240"/>
      <w:jc w:val="left"/>
    </w:pPr>
    <w:rPr>
      <w:rFonts w:ascii="Times New Roman" w:hAnsi="Times New Roman"/>
      <w:i w:val="0"/>
      <w:sz w:val="24"/>
      <w:szCs w:val="24"/>
    </w:rPr>
  </w:style>
  <w:style w:type="paragraph" w:customStyle="1" w:styleId="affffffff9">
    <w:name w:val="Табл.л."/>
    <w:basedOn w:val="affffffff5"/>
    <w:rsid w:val="00471243"/>
    <w:pPr>
      <w:jc w:val="left"/>
    </w:pPr>
  </w:style>
  <w:style w:type="paragraph" w:customStyle="1" w:styleId="ReturnAddress">
    <w:name w:val="Return Address"/>
    <w:basedOn w:val="af"/>
    <w:rsid w:val="00471243"/>
    <w:pPr>
      <w:keepLines/>
      <w:widowControl w:val="0"/>
      <w:spacing w:after="120"/>
      <w:ind w:right="4320"/>
      <w:jc w:val="left"/>
    </w:pPr>
    <w:rPr>
      <w:rFonts w:ascii="Times New Roman" w:hAnsi="Times New Roman"/>
      <w:i w:val="0"/>
      <w:sz w:val="24"/>
      <w:szCs w:val="24"/>
    </w:rPr>
  </w:style>
  <w:style w:type="paragraph" w:customStyle="1" w:styleId="CompanyName">
    <w:name w:val="Company Name"/>
    <w:basedOn w:val="afa"/>
    <w:rsid w:val="00471243"/>
    <w:pPr>
      <w:widowControl w:val="0"/>
      <w:spacing w:before="120" w:after="80" w:line="240" w:lineRule="auto"/>
      <w:ind w:firstLine="0"/>
      <w:jc w:val="left"/>
    </w:pPr>
    <w:rPr>
      <w:rFonts w:ascii="Arial" w:hAnsi="Arial" w:cs="Arial"/>
      <w:b/>
      <w:bCs/>
      <w:sz w:val="28"/>
      <w:szCs w:val="28"/>
    </w:rPr>
  </w:style>
  <w:style w:type="paragraph" w:customStyle="1" w:styleId="Paragraf1">
    <w:name w:val="Paragraf 1"/>
    <w:basedOn w:val="1"/>
    <w:next w:val="af"/>
    <w:rsid w:val="00471243"/>
    <w:pPr>
      <w:keepLines/>
      <w:widowControl w:val="0"/>
      <w:tabs>
        <w:tab w:val="clear" w:pos="709"/>
        <w:tab w:val="num" w:pos="432"/>
        <w:tab w:val="num" w:pos="720"/>
        <w:tab w:val="num" w:pos="1571"/>
      </w:tabs>
      <w:spacing w:before="360"/>
      <w:ind w:firstLine="567"/>
      <w:outlineLvl w:val="9"/>
    </w:pPr>
    <w:rPr>
      <w:rFonts w:ascii="Arial" w:hAnsi="Arial" w:cs="Arial"/>
      <w:bCs/>
      <w:i/>
      <w:sz w:val="32"/>
      <w:szCs w:val="32"/>
    </w:rPr>
  </w:style>
  <w:style w:type="paragraph" w:customStyle="1" w:styleId="Paragraf2">
    <w:name w:val="Paragraf 2"/>
    <w:basedOn w:val="20"/>
    <w:next w:val="af"/>
    <w:rsid w:val="00471243"/>
    <w:pPr>
      <w:keepNext w:val="0"/>
      <w:keepLines/>
      <w:widowControl w:val="0"/>
      <w:tabs>
        <w:tab w:val="num" w:pos="432"/>
      </w:tabs>
      <w:spacing w:before="120" w:after="120"/>
      <w:outlineLvl w:val="9"/>
    </w:pPr>
    <w:rPr>
      <w:rFonts w:ascii="Arial" w:hAnsi="Arial"/>
      <w:iCs w:val="0"/>
      <w:kern w:val="28"/>
      <w:sz w:val="32"/>
      <w:szCs w:val="32"/>
    </w:rPr>
  </w:style>
  <w:style w:type="paragraph" w:customStyle="1" w:styleId="Left">
    <w:name w:val="Left"/>
    <w:basedOn w:val="af"/>
    <w:rsid w:val="00471243"/>
    <w:pPr>
      <w:widowControl w:val="0"/>
      <w:spacing w:after="120"/>
      <w:jc w:val="left"/>
    </w:pPr>
    <w:rPr>
      <w:rFonts w:ascii="Times New Roman" w:hAnsi="Times New Roman"/>
      <w:i w:val="0"/>
      <w:sz w:val="24"/>
      <w:szCs w:val="24"/>
    </w:rPr>
  </w:style>
  <w:style w:type="paragraph" w:customStyle="1" w:styleId="Position">
    <w:name w:val="Position"/>
    <w:basedOn w:val="af"/>
    <w:rsid w:val="00471243"/>
    <w:pPr>
      <w:keepLines/>
      <w:widowControl w:val="0"/>
      <w:tabs>
        <w:tab w:val="left" w:pos="1440"/>
        <w:tab w:val="right" w:leader="dot" w:pos="10368"/>
      </w:tabs>
      <w:spacing w:after="120"/>
      <w:ind w:left="1440" w:right="830" w:hanging="1440"/>
      <w:jc w:val="left"/>
    </w:pPr>
    <w:rPr>
      <w:rFonts w:ascii="Times New Roman" w:hAnsi="Times New Roman"/>
      <w:i w:val="0"/>
      <w:sz w:val="20"/>
    </w:rPr>
  </w:style>
  <w:style w:type="paragraph" w:customStyle="1" w:styleId="Caption1">
    <w:name w:val="Caption1"/>
    <w:basedOn w:val="afd"/>
    <w:next w:val="af"/>
    <w:rsid w:val="00471243"/>
    <w:pPr>
      <w:widowControl w:val="0"/>
    </w:pPr>
    <w:rPr>
      <w:b/>
      <w:bCs w:val="0"/>
      <w:i/>
      <w:szCs w:val="24"/>
    </w:rPr>
  </w:style>
  <w:style w:type="paragraph" w:customStyle="1" w:styleId="Bullet">
    <w:name w:val="Bullet"/>
    <w:basedOn w:val="af"/>
    <w:rsid w:val="00471243"/>
    <w:pPr>
      <w:widowControl w:val="0"/>
      <w:tabs>
        <w:tab w:val="num" w:pos="360"/>
      </w:tabs>
      <w:ind w:left="360" w:hanging="360"/>
      <w:jc w:val="left"/>
    </w:pPr>
    <w:rPr>
      <w:rFonts w:ascii="Times New Roman" w:hAnsi="Times New Roman"/>
      <w:i w:val="0"/>
      <w:sz w:val="24"/>
      <w:szCs w:val="24"/>
    </w:rPr>
  </w:style>
  <w:style w:type="paragraph" w:customStyle="1" w:styleId="Paragraf10">
    <w:name w:val="Paragraf1"/>
    <w:basedOn w:val="af"/>
    <w:rsid w:val="00471243"/>
    <w:pPr>
      <w:spacing w:after="120"/>
      <w:ind w:firstLine="567"/>
      <w:jc w:val="left"/>
    </w:pPr>
    <w:rPr>
      <w:rFonts w:ascii="Aria Cyr" w:hAnsi="Aria Cyr"/>
      <w:i w:val="0"/>
      <w:sz w:val="24"/>
      <w:szCs w:val="24"/>
      <w:lang w:val="en-US"/>
    </w:rPr>
  </w:style>
  <w:style w:type="paragraph" w:customStyle="1" w:styleId="NormalLine">
    <w:name w:val="Normal_Line"/>
    <w:basedOn w:val="af"/>
    <w:rsid w:val="00471243"/>
    <w:pPr>
      <w:widowControl w:val="0"/>
      <w:spacing w:after="120"/>
      <w:jc w:val="left"/>
    </w:pPr>
    <w:rPr>
      <w:rFonts w:ascii="Times New Roman" w:hAnsi="Times New Roman"/>
      <w:i w:val="0"/>
      <w:sz w:val="24"/>
      <w:szCs w:val="24"/>
    </w:rPr>
  </w:style>
  <w:style w:type="paragraph" w:customStyle="1" w:styleId="Center">
    <w:name w:val="Center"/>
    <w:basedOn w:val="af"/>
    <w:rsid w:val="00471243"/>
    <w:pPr>
      <w:keepNext/>
      <w:widowControl w:val="0"/>
      <w:spacing w:after="120"/>
      <w:jc w:val="center"/>
    </w:pPr>
    <w:rPr>
      <w:rFonts w:ascii="Times New Roman" w:hAnsi="Times New Roman"/>
      <w:i w:val="0"/>
      <w:sz w:val="24"/>
      <w:szCs w:val="24"/>
    </w:rPr>
  </w:style>
  <w:style w:type="paragraph" w:customStyle="1" w:styleId="Bullet0">
    <w:name w:val="Bullet_"/>
    <w:basedOn w:val="af"/>
    <w:rsid w:val="00471243"/>
    <w:pPr>
      <w:spacing w:before="60"/>
      <w:ind w:left="851" w:hanging="283"/>
      <w:jc w:val="left"/>
    </w:pPr>
    <w:rPr>
      <w:rFonts w:ascii="Times New Roman" w:hAnsi="Times New Roman"/>
      <w:i w:val="0"/>
      <w:sz w:val="24"/>
      <w:szCs w:val="24"/>
    </w:rPr>
  </w:style>
  <w:style w:type="paragraph" w:customStyle="1" w:styleId="Bullet1">
    <w:name w:val="Bullet_1"/>
    <w:basedOn w:val="Bullet"/>
    <w:rsid w:val="00471243"/>
    <w:pPr>
      <w:tabs>
        <w:tab w:val="left" w:pos="851"/>
      </w:tabs>
    </w:pPr>
  </w:style>
  <w:style w:type="paragraph" w:customStyle="1" w:styleId="Iauiue">
    <w:name w:val="Iau?iue"/>
    <w:rsid w:val="00471243"/>
    <w:pPr>
      <w:widowControl w:val="0"/>
      <w:spacing w:after="120"/>
      <w:jc w:val="both"/>
    </w:pPr>
    <w:rPr>
      <w:sz w:val="24"/>
      <w:szCs w:val="24"/>
      <w:lang w:eastAsia="en-US"/>
    </w:rPr>
  </w:style>
  <w:style w:type="paragraph" w:customStyle="1" w:styleId="affffffffa">
    <w:name w:val="ÒÒË ÓÒÂÅÐÆÄÅÍ"/>
    <w:next w:val="affffffffb"/>
    <w:rsid w:val="00471243"/>
    <w:pPr>
      <w:spacing w:line="360" w:lineRule="auto"/>
      <w:ind w:right="6350"/>
      <w:jc w:val="center"/>
    </w:pPr>
    <w:rPr>
      <w:b/>
      <w:bCs/>
      <w:noProof/>
      <w:sz w:val="28"/>
      <w:szCs w:val="28"/>
      <w:lang w:val="en-US" w:eastAsia="en-US"/>
    </w:rPr>
  </w:style>
  <w:style w:type="paragraph" w:customStyle="1" w:styleId="affffffffb">
    <w:name w:val="ÒÒË Ôèðìà"/>
    <w:next w:val="1f1"/>
    <w:rsid w:val="00471243"/>
    <w:pPr>
      <w:spacing w:before="480"/>
      <w:jc w:val="center"/>
    </w:pPr>
    <w:rPr>
      <w:b/>
      <w:bCs/>
      <w:noProof/>
      <w:sz w:val="36"/>
      <w:szCs w:val="36"/>
      <w:lang w:val="en-US" w:eastAsia="en-US"/>
    </w:rPr>
  </w:style>
  <w:style w:type="paragraph" w:customStyle="1" w:styleId="1f1">
    <w:name w:val="ÒÒË Íàçâ.1"/>
    <w:basedOn w:val="14"/>
    <w:next w:val="2f3"/>
    <w:rsid w:val="00471243"/>
    <w:pPr>
      <w:spacing w:before="3120" w:after="240"/>
      <w:ind w:firstLine="0"/>
    </w:pPr>
    <w:rPr>
      <w:rFonts w:ascii="Times New Roman" w:hAnsi="Times New Roman"/>
      <w:sz w:val="44"/>
      <w:szCs w:val="44"/>
    </w:rPr>
  </w:style>
  <w:style w:type="paragraph" w:customStyle="1" w:styleId="2f3">
    <w:name w:val="ÒÒË Íàçâ.2"/>
    <w:next w:val="N3"/>
    <w:rsid w:val="00471243"/>
    <w:pPr>
      <w:spacing w:before="360"/>
      <w:jc w:val="center"/>
    </w:pPr>
    <w:rPr>
      <w:b/>
      <w:bCs/>
      <w:noProof/>
      <w:sz w:val="32"/>
      <w:szCs w:val="32"/>
      <w:lang w:val="en-US" w:eastAsia="en-US"/>
    </w:rPr>
  </w:style>
  <w:style w:type="paragraph" w:customStyle="1" w:styleId="N3">
    <w:name w:val="ÒÒË Äîê.N"/>
    <w:next w:val="N4"/>
    <w:rsid w:val="00471243"/>
    <w:pPr>
      <w:spacing w:before="240"/>
      <w:jc w:val="center"/>
    </w:pPr>
    <w:rPr>
      <w:b/>
      <w:bCs/>
      <w:noProof/>
      <w:sz w:val="32"/>
      <w:szCs w:val="32"/>
      <w:lang w:val="en-US" w:eastAsia="en-US"/>
    </w:rPr>
  </w:style>
  <w:style w:type="paragraph" w:customStyle="1" w:styleId="N4">
    <w:name w:val="ÒÒË Èíâ.N"/>
    <w:next w:val="N5"/>
    <w:rsid w:val="00471243"/>
    <w:pPr>
      <w:spacing w:before="2640"/>
      <w:jc w:val="right"/>
    </w:pPr>
    <w:rPr>
      <w:noProof/>
      <w:sz w:val="28"/>
      <w:szCs w:val="28"/>
      <w:lang w:val="en-US" w:eastAsia="en-US"/>
    </w:rPr>
  </w:style>
  <w:style w:type="paragraph" w:customStyle="1" w:styleId="N5">
    <w:name w:val="ÒÒË Ýêç.N"/>
    <w:rsid w:val="00471243"/>
    <w:pPr>
      <w:spacing w:before="240"/>
      <w:jc w:val="right"/>
    </w:pPr>
    <w:rPr>
      <w:noProof/>
      <w:sz w:val="28"/>
      <w:szCs w:val="28"/>
      <w:lang w:val="en-US" w:eastAsia="en-US"/>
    </w:rPr>
  </w:style>
  <w:style w:type="paragraph" w:customStyle="1" w:styleId="affffffffc">
    <w:name w:val="ÒÒË Ã.èçä."/>
    <w:rsid w:val="00471243"/>
    <w:pPr>
      <w:spacing w:before="2040"/>
      <w:jc w:val="center"/>
    </w:pPr>
    <w:rPr>
      <w:b/>
      <w:bCs/>
      <w:noProof/>
      <w:sz w:val="32"/>
      <w:szCs w:val="32"/>
      <w:lang w:val="en-US" w:eastAsia="en-US"/>
    </w:rPr>
  </w:style>
  <w:style w:type="paragraph" w:customStyle="1" w:styleId="affffffffd">
    <w:name w:val="ØÒ Áîê.íàäïèñè"/>
    <w:rsid w:val="00471243"/>
    <w:pPr>
      <w:jc w:val="center"/>
    </w:pPr>
    <w:rPr>
      <w:noProof/>
      <w:lang w:val="en-US" w:eastAsia="en-US"/>
    </w:rPr>
  </w:style>
  <w:style w:type="paragraph" w:customStyle="1" w:styleId="affffffffe">
    <w:name w:val="ØÒ Ëåâ.íàäïèñè"/>
    <w:rsid w:val="00471243"/>
    <w:rPr>
      <w:noProof/>
      <w:sz w:val="18"/>
      <w:szCs w:val="18"/>
      <w:lang w:val="en-US" w:eastAsia="en-US"/>
    </w:rPr>
  </w:style>
  <w:style w:type="paragraph" w:customStyle="1" w:styleId="afffffffff">
    <w:name w:val="ØÒ Öåíòð.íàäïèñè"/>
    <w:basedOn w:val="affffffffe"/>
    <w:rsid w:val="00471243"/>
    <w:pPr>
      <w:jc w:val="center"/>
    </w:pPr>
  </w:style>
  <w:style w:type="paragraph" w:customStyle="1" w:styleId="N6">
    <w:name w:val="ØÒ Äîê.N"/>
    <w:rsid w:val="00471243"/>
    <w:pPr>
      <w:spacing w:before="240"/>
      <w:jc w:val="center"/>
    </w:pPr>
    <w:rPr>
      <w:b/>
      <w:bCs/>
      <w:noProof/>
      <w:sz w:val="32"/>
      <w:szCs w:val="32"/>
      <w:lang w:val="en-US" w:eastAsia="en-US"/>
    </w:rPr>
  </w:style>
  <w:style w:type="paragraph" w:customStyle="1" w:styleId="1f2">
    <w:name w:val="ØÒ Íàçâ.1"/>
    <w:next w:val="2f4"/>
    <w:rsid w:val="00471243"/>
    <w:pPr>
      <w:jc w:val="center"/>
    </w:pPr>
    <w:rPr>
      <w:b/>
      <w:bCs/>
      <w:noProof/>
      <w:sz w:val="32"/>
      <w:szCs w:val="32"/>
      <w:lang w:val="en-US" w:eastAsia="en-US"/>
    </w:rPr>
  </w:style>
  <w:style w:type="paragraph" w:customStyle="1" w:styleId="2f4">
    <w:name w:val="ØÒ Íàçâ.2"/>
    <w:basedOn w:val="1f2"/>
    <w:rsid w:val="00471243"/>
    <w:pPr>
      <w:spacing w:before="60"/>
    </w:pPr>
    <w:rPr>
      <w:sz w:val="24"/>
      <w:szCs w:val="24"/>
    </w:rPr>
  </w:style>
  <w:style w:type="paragraph" w:customStyle="1" w:styleId="afffffffff0">
    <w:name w:val="ØÒ Ôèðìà"/>
    <w:rsid w:val="00471243"/>
    <w:pPr>
      <w:spacing w:before="240"/>
      <w:jc w:val="center"/>
    </w:pPr>
    <w:rPr>
      <w:b/>
      <w:bCs/>
      <w:noProof/>
      <w:sz w:val="32"/>
      <w:szCs w:val="32"/>
      <w:lang w:val="en-US" w:eastAsia="en-US"/>
    </w:rPr>
  </w:style>
  <w:style w:type="paragraph" w:customStyle="1" w:styleId="2f5">
    <w:name w:val="ØÒ2 Ëèñò"/>
    <w:basedOn w:val="afffffffff"/>
    <w:rsid w:val="00471243"/>
    <w:pPr>
      <w:spacing w:before="60"/>
    </w:pPr>
  </w:style>
  <w:style w:type="paragraph" w:customStyle="1" w:styleId="afffffffff1">
    <w:name w:val="Ñï."/>
    <w:basedOn w:val="af"/>
    <w:rsid w:val="00471243"/>
    <w:pPr>
      <w:spacing w:after="120"/>
      <w:jc w:val="left"/>
    </w:pPr>
    <w:rPr>
      <w:rFonts w:ascii="Times New Roman" w:hAnsi="Times New Roman"/>
      <w:i w:val="0"/>
      <w:sz w:val="26"/>
      <w:szCs w:val="26"/>
    </w:rPr>
  </w:style>
  <w:style w:type="paragraph" w:customStyle="1" w:styleId="afffffffff2">
    <w:name w:val="Öåíòðèð."/>
    <w:basedOn w:val="14"/>
    <w:rsid w:val="00471243"/>
    <w:pPr>
      <w:spacing w:before="0" w:after="240"/>
      <w:ind w:firstLine="0"/>
    </w:pPr>
    <w:rPr>
      <w:rFonts w:ascii="Times New Roman" w:hAnsi="Times New Roman"/>
      <w:sz w:val="24"/>
      <w:szCs w:val="24"/>
    </w:rPr>
  </w:style>
  <w:style w:type="paragraph" w:customStyle="1" w:styleId="afffffffff3">
    <w:name w:val="ÇÒàáë."/>
    <w:basedOn w:val="af"/>
    <w:rsid w:val="00471243"/>
    <w:pPr>
      <w:spacing w:after="120"/>
      <w:jc w:val="center"/>
    </w:pPr>
    <w:rPr>
      <w:rFonts w:ascii="Times New Roman" w:hAnsi="Times New Roman"/>
      <w:b/>
      <w:bCs/>
      <w:i w:val="0"/>
      <w:sz w:val="20"/>
    </w:rPr>
  </w:style>
  <w:style w:type="paragraph" w:customStyle="1" w:styleId="afffffffff4">
    <w:name w:val="Íðì.í."/>
    <w:basedOn w:val="af"/>
    <w:next w:val="20"/>
    <w:rsid w:val="00471243"/>
    <w:pPr>
      <w:spacing w:after="240"/>
      <w:jc w:val="left"/>
    </w:pPr>
    <w:rPr>
      <w:rFonts w:ascii="Times New Roman" w:hAnsi="Times New Roman"/>
      <w:i w:val="0"/>
      <w:sz w:val="26"/>
      <w:szCs w:val="26"/>
    </w:rPr>
  </w:style>
  <w:style w:type="paragraph" w:customStyle="1" w:styleId="1f3">
    <w:name w:val="Òáë.ø.1"/>
    <w:basedOn w:val="af"/>
    <w:rsid w:val="00471243"/>
    <w:pPr>
      <w:spacing w:before="60"/>
      <w:jc w:val="center"/>
    </w:pPr>
    <w:rPr>
      <w:rFonts w:ascii="Times New Roman" w:hAnsi="Times New Roman"/>
      <w:b/>
      <w:bCs/>
      <w:i w:val="0"/>
      <w:sz w:val="24"/>
      <w:szCs w:val="24"/>
    </w:rPr>
  </w:style>
  <w:style w:type="paragraph" w:customStyle="1" w:styleId="3d">
    <w:name w:val="Òáë.ø.3"/>
    <w:basedOn w:val="af"/>
    <w:rsid w:val="00471243"/>
    <w:pPr>
      <w:spacing w:after="120"/>
      <w:jc w:val="center"/>
    </w:pPr>
    <w:rPr>
      <w:rFonts w:ascii="Times New Roman" w:hAnsi="Times New Roman"/>
      <w:b/>
      <w:bCs/>
      <w:i w:val="0"/>
      <w:sz w:val="24"/>
      <w:szCs w:val="24"/>
    </w:rPr>
  </w:style>
  <w:style w:type="paragraph" w:customStyle="1" w:styleId="afffffffff5">
    <w:name w:val="Òáë.ö."/>
    <w:basedOn w:val="af"/>
    <w:rsid w:val="00471243"/>
    <w:pPr>
      <w:spacing w:before="60"/>
      <w:jc w:val="center"/>
    </w:pPr>
    <w:rPr>
      <w:rFonts w:ascii="Times New Roman" w:hAnsi="Times New Roman"/>
      <w:i w:val="0"/>
      <w:sz w:val="24"/>
      <w:szCs w:val="24"/>
    </w:rPr>
  </w:style>
  <w:style w:type="paragraph" w:customStyle="1" w:styleId="afffffffff6">
    <w:name w:val="Íðì.ö.æ."/>
    <w:basedOn w:val="af"/>
    <w:rsid w:val="00471243"/>
    <w:pPr>
      <w:spacing w:before="60"/>
      <w:jc w:val="center"/>
    </w:pPr>
    <w:rPr>
      <w:rFonts w:ascii="Times New Roman" w:hAnsi="Times New Roman"/>
      <w:b/>
      <w:bCs/>
      <w:i w:val="0"/>
      <w:sz w:val="24"/>
      <w:szCs w:val="24"/>
    </w:rPr>
  </w:style>
  <w:style w:type="paragraph" w:customStyle="1" w:styleId="afffffffff7">
    <w:name w:val="Ñï.í."/>
    <w:basedOn w:val="af"/>
    <w:rsid w:val="00471243"/>
    <w:pPr>
      <w:spacing w:after="240"/>
      <w:jc w:val="left"/>
    </w:pPr>
    <w:rPr>
      <w:rFonts w:ascii="Times New Roman" w:hAnsi="Times New Roman"/>
      <w:i w:val="0"/>
      <w:sz w:val="24"/>
      <w:szCs w:val="24"/>
    </w:rPr>
  </w:style>
  <w:style w:type="paragraph" w:customStyle="1" w:styleId="afffffffff8">
    <w:name w:val="Íðì.í.ñâ."/>
    <w:basedOn w:val="af"/>
    <w:rsid w:val="00471243"/>
    <w:pPr>
      <w:keepNext/>
      <w:spacing w:after="240"/>
      <w:jc w:val="left"/>
    </w:pPr>
    <w:rPr>
      <w:rFonts w:ascii="Times New Roman" w:hAnsi="Times New Roman"/>
      <w:i w:val="0"/>
      <w:sz w:val="24"/>
      <w:szCs w:val="24"/>
    </w:rPr>
  </w:style>
  <w:style w:type="paragraph" w:customStyle="1" w:styleId="afffffffff9">
    <w:name w:val="Òàáë.ë."/>
    <w:basedOn w:val="afffffffff5"/>
    <w:rsid w:val="00471243"/>
    <w:pPr>
      <w:jc w:val="left"/>
    </w:pPr>
  </w:style>
  <w:style w:type="paragraph" w:customStyle="1" w:styleId="afffffffffa">
    <w:name w:val="Îáû÷íûé"/>
    <w:rsid w:val="00471243"/>
    <w:pPr>
      <w:spacing w:before="120"/>
    </w:pPr>
    <w:rPr>
      <w:rFonts w:ascii="PragmaticaCTT" w:hAnsi="PragmaticaCTT"/>
      <w:sz w:val="24"/>
      <w:szCs w:val="24"/>
      <w:lang w:eastAsia="en-US"/>
    </w:rPr>
  </w:style>
  <w:style w:type="paragraph" w:customStyle="1" w:styleId="1f4">
    <w:name w:val="Обычный1"/>
    <w:link w:val="CharChar4"/>
    <w:rsid w:val="00471243"/>
    <w:rPr>
      <w:lang w:eastAsia="en-US"/>
    </w:rPr>
  </w:style>
  <w:style w:type="paragraph" w:styleId="afffffffffb">
    <w:name w:val="List"/>
    <w:basedOn w:val="af"/>
    <w:rsid w:val="00471243"/>
    <w:pPr>
      <w:spacing w:after="120"/>
      <w:ind w:left="283" w:hanging="283"/>
      <w:jc w:val="left"/>
    </w:pPr>
    <w:rPr>
      <w:rFonts w:ascii="Times New Roman" w:hAnsi="Times New Roman"/>
      <w:i w:val="0"/>
      <w:sz w:val="24"/>
      <w:szCs w:val="24"/>
    </w:rPr>
  </w:style>
  <w:style w:type="paragraph" w:customStyle="1" w:styleId="FR2">
    <w:name w:val="FR2"/>
    <w:rsid w:val="00471243"/>
    <w:pPr>
      <w:widowControl w:val="0"/>
      <w:spacing w:before="180" w:line="260" w:lineRule="auto"/>
    </w:pPr>
    <w:rPr>
      <w:rFonts w:ascii="Arial" w:hAnsi="Arial" w:cs="Arial"/>
      <w:b/>
      <w:bCs/>
      <w:sz w:val="22"/>
      <w:szCs w:val="22"/>
      <w:lang w:eastAsia="ru-RU"/>
    </w:rPr>
  </w:style>
  <w:style w:type="paragraph" w:customStyle="1" w:styleId="FR3">
    <w:name w:val="FR3"/>
    <w:rsid w:val="00471243"/>
    <w:pPr>
      <w:widowControl w:val="0"/>
      <w:spacing w:before="300" w:line="300" w:lineRule="auto"/>
      <w:jc w:val="both"/>
    </w:pPr>
    <w:rPr>
      <w:rFonts w:ascii="Arial Narrow" w:hAnsi="Arial Narrow"/>
      <w:i/>
      <w:iCs/>
      <w:sz w:val="16"/>
      <w:szCs w:val="16"/>
      <w:lang w:eastAsia="ru-RU"/>
    </w:rPr>
  </w:style>
  <w:style w:type="paragraph" w:customStyle="1" w:styleId="n7">
    <w:name w:val="n"/>
    <w:basedOn w:val="afd"/>
    <w:rsid w:val="00471243"/>
    <w:pPr>
      <w:jc w:val="both"/>
    </w:pPr>
    <w:rPr>
      <w:i/>
      <w:szCs w:val="24"/>
      <w:lang w:val="en-US"/>
    </w:rPr>
  </w:style>
  <w:style w:type="paragraph" w:customStyle="1" w:styleId="StyleHeading3LeftLeft0cmHanging127cm">
    <w:name w:val="Style Heading 3 + Left Left:  0 cm Hanging:  127 cm"/>
    <w:basedOn w:val="31"/>
    <w:autoRedefine/>
    <w:rsid w:val="00471243"/>
    <w:pPr>
      <w:tabs>
        <w:tab w:val="clear" w:pos="1560"/>
        <w:tab w:val="num" w:pos="1571"/>
      </w:tabs>
      <w:ind w:left="1571" w:hanging="720"/>
    </w:pPr>
    <w:rPr>
      <w:bCs w:val="0"/>
      <w:szCs w:val="24"/>
      <w:lang w:eastAsia="en-US"/>
    </w:rPr>
  </w:style>
  <w:style w:type="character" w:customStyle="1" w:styleId="StyleHeading3Left03cmCharCharCharCharCharCharCharCharCharCharCharCharCharCharCharCharChar">
    <w:name w:val="Style Heading 3 + Left:  03 cm Char Char Char Char Char Char Char Char Char Char Char Char Char Char Char Char Char"/>
    <w:rsid w:val="00471243"/>
    <w:rPr>
      <w:rFonts w:ascii="Arial" w:hAnsi="Arial"/>
      <w:b/>
      <w:i/>
      <w:sz w:val="24"/>
      <w:lang w:val="ru-RU" w:eastAsia="en-US"/>
    </w:rPr>
  </w:style>
  <w:style w:type="paragraph" w:customStyle="1" w:styleId="1Heading1">
    <w:name w:val="1 Heading 1"/>
    <w:basedOn w:val="af"/>
    <w:next w:val="af"/>
    <w:autoRedefine/>
    <w:rsid w:val="00471243"/>
    <w:pPr>
      <w:pageBreakBefore/>
      <w:numPr>
        <w:numId w:val="44"/>
      </w:numPr>
      <w:spacing w:before="160" w:after="300"/>
      <w:jc w:val="left"/>
    </w:pPr>
    <w:rPr>
      <w:rFonts w:ascii="Times New Roman Bold" w:hAnsi="Times New Roman Bold"/>
      <w:b/>
      <w:i w:val="0"/>
      <w:caps/>
      <w:color w:val="000000"/>
      <w:sz w:val="24"/>
    </w:rPr>
  </w:style>
  <w:style w:type="paragraph" w:customStyle="1" w:styleId="StyleHeading1">
    <w:name w:val="Style Heading 1"/>
    <w:basedOn w:val="1"/>
    <w:autoRedefine/>
    <w:rsid w:val="00471243"/>
    <w:pPr>
      <w:tabs>
        <w:tab w:val="num" w:pos="1571"/>
      </w:tabs>
      <w:spacing w:after="60"/>
      <w:ind w:left="1931" w:hanging="360"/>
    </w:pPr>
    <w:rPr>
      <w:bCs/>
      <w:caps w:val="0"/>
    </w:rPr>
  </w:style>
  <w:style w:type="paragraph" w:customStyle="1" w:styleId="Heading1-nonumber">
    <w:name w:val="Heading 1 - no number"/>
    <w:basedOn w:val="1"/>
    <w:autoRedefine/>
    <w:rsid w:val="00DA2076"/>
    <w:pPr>
      <w:numPr>
        <w:numId w:val="49"/>
      </w:numPr>
      <w:tabs>
        <w:tab w:val="num" w:pos="1492"/>
      </w:tabs>
      <w:spacing w:after="300"/>
      <w:ind w:left="1213" w:firstLine="0"/>
    </w:pPr>
    <w:rPr>
      <w:rFonts w:cs="Arial"/>
      <w:szCs w:val="28"/>
    </w:rPr>
  </w:style>
  <w:style w:type="paragraph" w:customStyle="1" w:styleId="StyleHeading2Left03cm">
    <w:name w:val="Style Heading 2 + Left:  03 cm"/>
    <w:basedOn w:val="20"/>
    <w:autoRedefine/>
    <w:rsid w:val="00471243"/>
    <w:pPr>
      <w:numPr>
        <w:numId w:val="40"/>
      </w:numPr>
      <w:tabs>
        <w:tab w:val="num" w:pos="3960"/>
      </w:tabs>
      <w:spacing w:after="60" w:line="276" w:lineRule="auto"/>
    </w:pPr>
    <w:rPr>
      <w:rFonts w:ascii="Cambria" w:hAnsi="Cambria"/>
      <w:i/>
      <w:color w:val="0070C0"/>
      <w:lang w:eastAsia="en-US"/>
    </w:rPr>
  </w:style>
  <w:style w:type="paragraph" w:customStyle="1" w:styleId="StyleHeading3Left03cmChar">
    <w:name w:val="Style Heading 3 + Left:  03 cm Char"/>
    <w:basedOn w:val="31"/>
    <w:autoRedefine/>
    <w:rsid w:val="00471243"/>
    <w:pPr>
      <w:tabs>
        <w:tab w:val="clear" w:pos="1560"/>
        <w:tab w:val="num" w:pos="890"/>
        <w:tab w:val="num" w:pos="1571"/>
      </w:tabs>
      <w:spacing w:before="240" w:after="60"/>
      <w:ind w:left="890" w:hanging="720"/>
    </w:pPr>
    <w:rPr>
      <w:rFonts w:ascii="Arial" w:hAnsi="Arial"/>
      <w:b w:val="0"/>
      <w:i/>
      <w:iCs/>
      <w:szCs w:val="20"/>
      <w:lang w:eastAsia="en-US"/>
    </w:rPr>
  </w:style>
  <w:style w:type="table" w:styleId="-3">
    <w:name w:val="Table List 3"/>
    <w:basedOn w:val="af1"/>
    <w:rsid w:val="00471243"/>
    <w:pPr>
      <w:spacing w:line="360" w:lineRule="auto"/>
      <w:ind w:firstLine="851"/>
    </w:pPr>
    <w:rPr>
      <w:lang w:eastAsia="ru-RU"/>
    </w:rPr>
    <w:tblPr>
      <w:tblInd w:w="0" w:type="nil"/>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StyleHeading3Left03cmCharChar">
    <w:name w:val="Style Heading 3 + Left:  03 cm Char Char"/>
    <w:rsid w:val="00471243"/>
    <w:rPr>
      <w:rFonts w:ascii="Arial" w:hAnsi="Arial"/>
      <w:b/>
      <w:i/>
      <w:sz w:val="24"/>
      <w:lang w:val="ru-RU" w:eastAsia="en-US"/>
    </w:rPr>
  </w:style>
  <w:style w:type="character" w:customStyle="1" w:styleId="Heading3CharCharChar">
    <w:name w:val="Heading 3 Char Char Char"/>
    <w:rsid w:val="00471243"/>
    <w:rPr>
      <w:rFonts w:ascii="Arial" w:hAnsi="Arial"/>
      <w:sz w:val="24"/>
      <w:lang w:val="ru-RU" w:eastAsia="en-US"/>
    </w:rPr>
  </w:style>
  <w:style w:type="character" w:customStyle="1" w:styleId="StyleHeading3Left03cmCharCharChar">
    <w:name w:val="Style Heading 3 + Left:  03 cm Char Char Char"/>
    <w:rsid w:val="00471243"/>
    <w:rPr>
      <w:rFonts w:ascii="Arial" w:hAnsi="Arial"/>
      <w:b/>
      <w:i/>
      <w:sz w:val="24"/>
      <w:lang w:val="ru-RU" w:eastAsia="en-US"/>
    </w:rPr>
  </w:style>
  <w:style w:type="character" w:customStyle="1" w:styleId="Heading3CharCharCharChar">
    <w:name w:val="Heading 3 Char Char Char Char"/>
    <w:rsid w:val="00471243"/>
    <w:rPr>
      <w:rFonts w:ascii="Arial" w:hAnsi="Arial"/>
      <w:sz w:val="24"/>
      <w:lang w:val="ru-RU" w:eastAsia="en-US"/>
    </w:rPr>
  </w:style>
  <w:style w:type="character" w:customStyle="1" w:styleId="StyleHeading3Left03cmCharCharCharCharCharCharCharCharChar">
    <w:name w:val="Style Heading 3 + Left:  03 cm Char Char Char Char Char Char Char Char Char"/>
    <w:rsid w:val="00471243"/>
    <w:rPr>
      <w:rFonts w:ascii="Arial" w:hAnsi="Arial"/>
      <w:b/>
      <w:i/>
      <w:sz w:val="24"/>
      <w:lang w:val="ru-RU" w:eastAsia="en-US"/>
    </w:rPr>
  </w:style>
  <w:style w:type="paragraph" w:customStyle="1" w:styleId="StyleHeading3Left03cm">
    <w:name w:val="Style Heading 3 + Left:  03 cm"/>
    <w:basedOn w:val="31"/>
    <w:autoRedefine/>
    <w:rsid w:val="00471243"/>
    <w:pPr>
      <w:numPr>
        <w:numId w:val="40"/>
      </w:numPr>
      <w:tabs>
        <w:tab w:val="num" w:pos="6210"/>
      </w:tabs>
      <w:spacing w:before="240" w:after="60"/>
    </w:pPr>
    <w:rPr>
      <w:rFonts w:ascii="Arial" w:hAnsi="Arial"/>
      <w:b w:val="0"/>
      <w:i/>
      <w:iCs/>
      <w:szCs w:val="20"/>
      <w:lang w:eastAsia="en-US"/>
    </w:rPr>
  </w:style>
  <w:style w:type="character" w:customStyle="1" w:styleId="StyleHeading3Left03cmCharCharCharCharCharCharCharCharCharChar">
    <w:name w:val="Style Heading 3 + Left:  03 cm Char Char Char Char Char Char Char Char Char Char"/>
    <w:rsid w:val="00471243"/>
    <w:rPr>
      <w:rFonts w:ascii="Arial" w:hAnsi="Arial"/>
      <w:b/>
      <w:i/>
      <w:sz w:val="24"/>
      <w:lang w:val="ru-RU" w:eastAsia="en-US"/>
    </w:rPr>
  </w:style>
  <w:style w:type="character" w:customStyle="1" w:styleId="Heading3CharCharCharCharCharChar">
    <w:name w:val="Heading 3 Char Char Char Char Char Char"/>
    <w:rsid w:val="00471243"/>
    <w:rPr>
      <w:rFonts w:ascii="Arial" w:hAnsi="Arial"/>
      <w:sz w:val="24"/>
      <w:lang w:val="ru-RU" w:eastAsia="en-US"/>
    </w:rPr>
  </w:style>
  <w:style w:type="character" w:customStyle="1" w:styleId="StyleHeading3Left03cmCharCharCharCharCharCharCharCharCharCharCharCharChar">
    <w:name w:val="Style Heading 3 + Left:  03 cm Char Char Char Char Char Char Char Char Char Char Char Char Char"/>
    <w:rsid w:val="00471243"/>
    <w:rPr>
      <w:rFonts w:ascii="Arial" w:hAnsi="Arial"/>
      <w:b/>
      <w:i/>
      <w:sz w:val="24"/>
      <w:lang w:val="ru-RU" w:eastAsia="en-US"/>
    </w:rPr>
  </w:style>
  <w:style w:type="character" w:customStyle="1" w:styleId="Heading3CharCharCharCharCharCharChar">
    <w:name w:val="Heading 3 Char Char Char Char Char Char Char"/>
    <w:rsid w:val="00471243"/>
    <w:rPr>
      <w:rFonts w:ascii="Arial" w:hAnsi="Arial"/>
      <w:sz w:val="24"/>
      <w:lang w:val="ru-RU" w:eastAsia="en-US"/>
    </w:rPr>
  </w:style>
  <w:style w:type="character" w:customStyle="1" w:styleId="StyleHeading3Left03cmCharCharCharCharCharCharCharCharCharCharCharChar">
    <w:name w:val="Style Heading 3 + Left:  03 cm Char Char Char Char Char Char Char Char Char Char Char Char"/>
    <w:rsid w:val="00471243"/>
    <w:rPr>
      <w:rFonts w:ascii="Arial" w:hAnsi="Arial"/>
      <w:b/>
      <w:i/>
      <w:sz w:val="24"/>
      <w:lang w:val="ru-RU" w:eastAsia="en-US"/>
    </w:rPr>
  </w:style>
  <w:style w:type="paragraph" w:customStyle="1" w:styleId="StyleHeading210ptJustified1">
    <w:name w:val="Style Heading 2 + 10 pt Justified1"/>
    <w:basedOn w:val="20"/>
    <w:autoRedefine/>
    <w:rsid w:val="00471243"/>
    <w:pPr>
      <w:numPr>
        <w:ilvl w:val="0"/>
        <w:numId w:val="0"/>
      </w:numPr>
      <w:spacing w:after="60"/>
    </w:pPr>
    <w:rPr>
      <w:rFonts w:ascii="Arial" w:hAnsi="Arial"/>
      <w:i/>
      <w:sz w:val="20"/>
      <w:szCs w:val="20"/>
      <w:lang w:val="en-GB"/>
    </w:rPr>
  </w:style>
  <w:style w:type="character" w:customStyle="1" w:styleId="Heading3CharCharCharCharCharCharCharChar">
    <w:name w:val="Heading 3 Char Char Char Char Char Char Char Char"/>
    <w:rsid w:val="00471243"/>
    <w:rPr>
      <w:rFonts w:ascii="Arial" w:hAnsi="Arial"/>
      <w:sz w:val="24"/>
      <w:lang w:val="ru-RU" w:eastAsia="en-US"/>
    </w:rPr>
  </w:style>
  <w:style w:type="character" w:customStyle="1" w:styleId="Heading3CharCharCharCharCharCharCharCharChar">
    <w:name w:val="Heading 3 Char Char Char Char Char Char Char Char Char"/>
    <w:rsid w:val="00471243"/>
    <w:rPr>
      <w:rFonts w:ascii="Arial" w:hAnsi="Arial"/>
      <w:sz w:val="24"/>
      <w:lang w:val="ru-RU" w:eastAsia="en-US"/>
    </w:rPr>
  </w:style>
  <w:style w:type="character" w:customStyle="1" w:styleId="StyleHeading3Left03cmCharCharCharCharCharCharCharCharCharCharCharCharCharCharChar">
    <w:name w:val="Style Heading 3 + Left:  03 cm Char Char Char Char Char Char Char Char Char Char Char Char Char Char Char"/>
    <w:rsid w:val="00471243"/>
    <w:rPr>
      <w:rFonts w:ascii="Arial" w:hAnsi="Arial"/>
      <w:b/>
      <w:i/>
      <w:sz w:val="24"/>
      <w:lang w:val="ru-RU" w:eastAsia="en-US"/>
    </w:rPr>
  </w:style>
  <w:style w:type="paragraph" w:customStyle="1" w:styleId="Style1Heading1Left0cmHanging076cm">
    <w:name w:val="Style 1 Heading 1 + Left:  0 cm Hanging:  076 cm"/>
    <w:basedOn w:val="af"/>
    <w:autoRedefine/>
    <w:rsid w:val="00471243"/>
    <w:pPr>
      <w:keepNext/>
      <w:pageBreakBefore/>
      <w:spacing w:before="240" w:after="60"/>
      <w:jc w:val="left"/>
      <w:outlineLvl w:val="0"/>
    </w:pPr>
    <w:rPr>
      <w:rFonts w:ascii="Arial" w:hAnsi="Arial"/>
      <w:b/>
      <w:bCs/>
      <w:i w:val="0"/>
      <w:kern w:val="28"/>
      <w:lang w:eastAsia="en-US"/>
    </w:rPr>
  </w:style>
  <w:style w:type="character" w:customStyle="1" w:styleId="Heading3CharCharCharCharCharCharCharCharCharChar">
    <w:name w:val="Heading 3 Char Char Char Char Char Char Char Char Char Char"/>
    <w:aliases w:val="Heading 3 Char Char Char Char Char Char Char Char Char Char Char Char"/>
    <w:rsid w:val="00471243"/>
    <w:rPr>
      <w:rFonts w:ascii="Arial" w:hAnsi="Arial"/>
      <w:sz w:val="24"/>
      <w:lang w:val="ru-RU" w:eastAsia="en-US"/>
    </w:rPr>
  </w:style>
  <w:style w:type="character" w:customStyle="1" w:styleId="StyleHeading3Left03cmCharCharCharCharChar">
    <w:name w:val="Style Heading 3 + Left:  03 cm Char Char Char Char Char"/>
    <w:rsid w:val="00471243"/>
    <w:rPr>
      <w:rFonts w:ascii="Arial" w:hAnsi="Arial"/>
      <w:b/>
      <w:i/>
      <w:sz w:val="24"/>
      <w:lang w:val="ru-RU" w:eastAsia="en-US"/>
    </w:rPr>
  </w:style>
  <w:style w:type="character" w:customStyle="1" w:styleId="StyleHeading3Left03cmCharCharCharCharCharCharCharCharCharCharCharCharCharChar">
    <w:name w:val="Style Heading 3 + Left:  03 cm Char Char Char Char Char Char Char Char Char Char Char Char Char Char"/>
    <w:rsid w:val="00471243"/>
    <w:rPr>
      <w:rFonts w:ascii="Arial" w:hAnsi="Arial"/>
      <w:b/>
      <w:i/>
      <w:sz w:val="24"/>
      <w:lang w:val="ru-RU" w:eastAsia="en-US"/>
    </w:rPr>
  </w:style>
  <w:style w:type="character" w:customStyle="1" w:styleId="Heading3CharCharCharCharCharCharCharCharCharCharChar">
    <w:name w:val="Heading 3 Char Char Char Char Char Char Char Char Char Char Char"/>
    <w:rsid w:val="00471243"/>
    <w:rPr>
      <w:rFonts w:ascii="Arial" w:hAnsi="Arial"/>
      <w:sz w:val="24"/>
      <w:lang w:val="ru-RU" w:eastAsia="en-US"/>
    </w:rPr>
  </w:style>
  <w:style w:type="character" w:customStyle="1" w:styleId="StyleHeading3Left03cmCharCharCharCharCharChar">
    <w:name w:val="Style Heading 3 + Left:  03 cm Char Char Char Char Char Char"/>
    <w:rsid w:val="00471243"/>
    <w:rPr>
      <w:rFonts w:ascii="Arial" w:hAnsi="Arial"/>
      <w:b/>
      <w:i/>
      <w:sz w:val="24"/>
      <w:lang w:val="ru-RU" w:eastAsia="en-US"/>
    </w:rPr>
  </w:style>
  <w:style w:type="character" w:customStyle="1" w:styleId="StyleHeading3Left03cmCharCharCharCharCharCharChar">
    <w:name w:val="Style Heading 3 + Left:  03 cm Char Char Char Char Char Char Char"/>
    <w:rsid w:val="00471243"/>
    <w:rPr>
      <w:rFonts w:ascii="Arial" w:hAnsi="Arial"/>
      <w:b/>
      <w:i/>
      <w:sz w:val="24"/>
      <w:lang w:val="ru-RU" w:eastAsia="en-US"/>
    </w:rPr>
  </w:style>
  <w:style w:type="character" w:customStyle="1" w:styleId="CharChar34">
    <w:name w:val="Char Char34"/>
    <w:rsid w:val="00471243"/>
    <w:rPr>
      <w:rFonts w:ascii="Times New Roman" w:hAnsi="Times New Roman"/>
      <w:sz w:val="24"/>
    </w:rPr>
  </w:style>
  <w:style w:type="paragraph" w:styleId="afffffffffc">
    <w:name w:val="Body Text First Indent"/>
    <w:basedOn w:val="afa"/>
    <w:link w:val="afffffffffd"/>
    <w:rsid w:val="00471243"/>
    <w:pPr>
      <w:spacing w:after="120" w:line="240" w:lineRule="auto"/>
      <w:ind w:firstLine="210"/>
      <w:jc w:val="left"/>
    </w:pPr>
    <w:rPr>
      <w:szCs w:val="24"/>
    </w:rPr>
  </w:style>
  <w:style w:type="character" w:customStyle="1" w:styleId="afffffffffd">
    <w:name w:val="Красная строка Знак"/>
    <w:link w:val="afffffffffc"/>
    <w:locked/>
    <w:rsid w:val="00471243"/>
    <w:rPr>
      <w:rFonts w:ascii="Times New Roman" w:hAnsi="Times New Roman"/>
      <w:sz w:val="24"/>
      <w:lang w:val="ru-RU" w:eastAsia="ru-RU"/>
    </w:rPr>
  </w:style>
  <w:style w:type="paragraph" w:styleId="2f6">
    <w:name w:val="Body Text First Indent 2"/>
    <w:basedOn w:val="affff8"/>
    <w:link w:val="2f7"/>
    <w:rsid w:val="00471243"/>
    <w:pPr>
      <w:spacing w:before="0"/>
      <w:ind w:left="283" w:firstLine="210"/>
    </w:pPr>
  </w:style>
  <w:style w:type="character" w:customStyle="1" w:styleId="2f7">
    <w:name w:val="Красная строка 2 Знак"/>
    <w:link w:val="2f6"/>
    <w:locked/>
    <w:rsid w:val="00471243"/>
    <w:rPr>
      <w:rFonts w:ascii="Times New Roman" w:hAnsi="Times New Roman"/>
      <w:sz w:val="24"/>
      <w:lang w:val="ru-RU" w:eastAsia="ru-RU"/>
    </w:rPr>
  </w:style>
  <w:style w:type="character" w:customStyle="1" w:styleId="CharChar31">
    <w:name w:val="Char Char31"/>
    <w:rsid w:val="00471243"/>
    <w:rPr>
      <w:rFonts w:ascii="Times New Roman" w:hAnsi="Times New Roman"/>
      <w:sz w:val="24"/>
    </w:rPr>
  </w:style>
  <w:style w:type="paragraph" w:styleId="afffffffffe">
    <w:name w:val="Closing"/>
    <w:basedOn w:val="af"/>
    <w:rsid w:val="00471243"/>
    <w:pPr>
      <w:ind w:left="4252"/>
      <w:jc w:val="left"/>
    </w:pPr>
    <w:rPr>
      <w:rFonts w:ascii="Times New Roman" w:hAnsi="Times New Roman"/>
      <w:i w:val="0"/>
      <w:sz w:val="24"/>
      <w:szCs w:val="24"/>
    </w:rPr>
  </w:style>
  <w:style w:type="paragraph" w:styleId="affffffffff">
    <w:name w:val="Date"/>
    <w:basedOn w:val="af"/>
    <w:next w:val="af"/>
    <w:rsid w:val="00471243"/>
    <w:pPr>
      <w:jc w:val="left"/>
    </w:pPr>
    <w:rPr>
      <w:rFonts w:ascii="Times New Roman" w:hAnsi="Times New Roman"/>
      <w:i w:val="0"/>
      <w:sz w:val="24"/>
      <w:szCs w:val="24"/>
    </w:rPr>
  </w:style>
  <w:style w:type="paragraph" w:styleId="affffffffff0">
    <w:name w:val="E-mail Signature"/>
    <w:basedOn w:val="af"/>
    <w:rsid w:val="00471243"/>
    <w:pPr>
      <w:jc w:val="left"/>
    </w:pPr>
    <w:rPr>
      <w:rFonts w:ascii="Times New Roman" w:hAnsi="Times New Roman"/>
      <w:i w:val="0"/>
      <w:sz w:val="24"/>
      <w:szCs w:val="24"/>
    </w:rPr>
  </w:style>
  <w:style w:type="paragraph" w:styleId="affffffffff1">
    <w:name w:val="envelope address"/>
    <w:basedOn w:val="af"/>
    <w:rsid w:val="00471243"/>
    <w:pPr>
      <w:framePr w:w="7920" w:h="1980" w:hRule="exact" w:hSpace="180" w:wrap="auto" w:hAnchor="page" w:xAlign="center" w:yAlign="bottom"/>
      <w:ind w:left="2880"/>
      <w:jc w:val="left"/>
    </w:pPr>
    <w:rPr>
      <w:rFonts w:ascii="Arial" w:hAnsi="Arial" w:cs="Arial"/>
      <w:i w:val="0"/>
      <w:sz w:val="24"/>
      <w:szCs w:val="24"/>
    </w:rPr>
  </w:style>
  <w:style w:type="paragraph" w:styleId="2f8">
    <w:name w:val="envelope return"/>
    <w:basedOn w:val="af"/>
    <w:rsid w:val="00471243"/>
    <w:pPr>
      <w:jc w:val="left"/>
    </w:pPr>
    <w:rPr>
      <w:rFonts w:ascii="Arial" w:hAnsi="Arial" w:cs="Arial"/>
      <w:i w:val="0"/>
      <w:sz w:val="20"/>
    </w:rPr>
  </w:style>
  <w:style w:type="paragraph" w:styleId="HTML1">
    <w:name w:val="HTML Address"/>
    <w:basedOn w:val="af"/>
    <w:rsid w:val="00471243"/>
    <w:pPr>
      <w:jc w:val="left"/>
    </w:pPr>
    <w:rPr>
      <w:rFonts w:ascii="Times New Roman" w:hAnsi="Times New Roman"/>
      <w:iCs/>
      <w:sz w:val="24"/>
      <w:szCs w:val="24"/>
    </w:rPr>
  </w:style>
  <w:style w:type="paragraph" w:styleId="1f5">
    <w:name w:val="index 1"/>
    <w:basedOn w:val="af"/>
    <w:next w:val="af"/>
    <w:autoRedefine/>
    <w:semiHidden/>
    <w:rsid w:val="00471243"/>
    <w:pPr>
      <w:ind w:left="240" w:hanging="240"/>
      <w:jc w:val="left"/>
    </w:pPr>
    <w:rPr>
      <w:rFonts w:ascii="Times New Roman" w:hAnsi="Times New Roman"/>
      <w:i w:val="0"/>
      <w:sz w:val="24"/>
      <w:szCs w:val="24"/>
    </w:rPr>
  </w:style>
  <w:style w:type="paragraph" w:styleId="2f9">
    <w:name w:val="index 2"/>
    <w:basedOn w:val="af"/>
    <w:next w:val="af"/>
    <w:autoRedefine/>
    <w:semiHidden/>
    <w:rsid w:val="00471243"/>
    <w:pPr>
      <w:ind w:left="480" w:hanging="240"/>
      <w:jc w:val="left"/>
    </w:pPr>
    <w:rPr>
      <w:rFonts w:ascii="Times New Roman" w:hAnsi="Times New Roman"/>
      <w:i w:val="0"/>
      <w:sz w:val="24"/>
      <w:szCs w:val="24"/>
    </w:rPr>
  </w:style>
  <w:style w:type="paragraph" w:styleId="3e">
    <w:name w:val="index 3"/>
    <w:basedOn w:val="af"/>
    <w:next w:val="af"/>
    <w:autoRedefine/>
    <w:semiHidden/>
    <w:rsid w:val="00471243"/>
    <w:pPr>
      <w:ind w:left="720" w:hanging="240"/>
      <w:jc w:val="left"/>
    </w:pPr>
    <w:rPr>
      <w:rFonts w:ascii="Times New Roman" w:hAnsi="Times New Roman"/>
      <w:i w:val="0"/>
      <w:sz w:val="24"/>
      <w:szCs w:val="24"/>
    </w:rPr>
  </w:style>
  <w:style w:type="paragraph" w:styleId="48">
    <w:name w:val="index 4"/>
    <w:basedOn w:val="af"/>
    <w:next w:val="af"/>
    <w:autoRedefine/>
    <w:semiHidden/>
    <w:rsid w:val="00471243"/>
    <w:pPr>
      <w:ind w:left="960" w:hanging="240"/>
      <w:jc w:val="left"/>
    </w:pPr>
    <w:rPr>
      <w:rFonts w:ascii="Times New Roman" w:hAnsi="Times New Roman"/>
      <w:i w:val="0"/>
      <w:sz w:val="24"/>
      <w:szCs w:val="24"/>
    </w:rPr>
  </w:style>
  <w:style w:type="paragraph" w:styleId="57">
    <w:name w:val="index 5"/>
    <w:basedOn w:val="af"/>
    <w:next w:val="af"/>
    <w:autoRedefine/>
    <w:semiHidden/>
    <w:rsid w:val="00471243"/>
    <w:pPr>
      <w:ind w:left="1200" w:hanging="240"/>
      <w:jc w:val="left"/>
    </w:pPr>
    <w:rPr>
      <w:rFonts w:ascii="Times New Roman" w:hAnsi="Times New Roman"/>
      <w:i w:val="0"/>
      <w:sz w:val="24"/>
      <w:szCs w:val="24"/>
    </w:rPr>
  </w:style>
  <w:style w:type="paragraph" w:styleId="64">
    <w:name w:val="index 6"/>
    <w:basedOn w:val="af"/>
    <w:next w:val="af"/>
    <w:autoRedefine/>
    <w:semiHidden/>
    <w:rsid w:val="00471243"/>
    <w:pPr>
      <w:ind w:left="1440" w:hanging="240"/>
      <w:jc w:val="left"/>
    </w:pPr>
    <w:rPr>
      <w:rFonts w:ascii="Times New Roman" w:hAnsi="Times New Roman"/>
      <w:i w:val="0"/>
      <w:sz w:val="24"/>
      <w:szCs w:val="24"/>
    </w:rPr>
  </w:style>
  <w:style w:type="paragraph" w:styleId="74">
    <w:name w:val="index 7"/>
    <w:basedOn w:val="af"/>
    <w:next w:val="af"/>
    <w:autoRedefine/>
    <w:semiHidden/>
    <w:rsid w:val="00471243"/>
    <w:pPr>
      <w:ind w:left="1680" w:hanging="240"/>
      <w:jc w:val="left"/>
    </w:pPr>
    <w:rPr>
      <w:rFonts w:ascii="Times New Roman" w:hAnsi="Times New Roman"/>
      <w:i w:val="0"/>
      <w:sz w:val="24"/>
      <w:szCs w:val="24"/>
    </w:rPr>
  </w:style>
  <w:style w:type="paragraph" w:styleId="83">
    <w:name w:val="index 8"/>
    <w:basedOn w:val="af"/>
    <w:next w:val="af"/>
    <w:autoRedefine/>
    <w:semiHidden/>
    <w:rsid w:val="00471243"/>
    <w:pPr>
      <w:ind w:left="1920" w:hanging="240"/>
      <w:jc w:val="left"/>
    </w:pPr>
    <w:rPr>
      <w:rFonts w:ascii="Times New Roman" w:hAnsi="Times New Roman"/>
      <w:i w:val="0"/>
      <w:sz w:val="24"/>
      <w:szCs w:val="24"/>
    </w:rPr>
  </w:style>
  <w:style w:type="paragraph" w:styleId="93">
    <w:name w:val="index 9"/>
    <w:basedOn w:val="af"/>
    <w:next w:val="af"/>
    <w:autoRedefine/>
    <w:semiHidden/>
    <w:rsid w:val="00471243"/>
    <w:pPr>
      <w:ind w:left="2160" w:hanging="240"/>
      <w:jc w:val="left"/>
    </w:pPr>
    <w:rPr>
      <w:rFonts w:ascii="Times New Roman" w:hAnsi="Times New Roman"/>
      <w:i w:val="0"/>
      <w:sz w:val="24"/>
      <w:szCs w:val="24"/>
    </w:rPr>
  </w:style>
  <w:style w:type="paragraph" w:styleId="affffffffff2">
    <w:name w:val="index heading"/>
    <w:basedOn w:val="af"/>
    <w:next w:val="1f5"/>
    <w:semiHidden/>
    <w:rsid w:val="00471243"/>
    <w:pPr>
      <w:jc w:val="left"/>
    </w:pPr>
    <w:rPr>
      <w:rFonts w:ascii="Arial" w:hAnsi="Arial" w:cs="Arial"/>
      <w:b/>
      <w:bCs/>
      <w:i w:val="0"/>
      <w:sz w:val="24"/>
      <w:szCs w:val="24"/>
    </w:rPr>
  </w:style>
  <w:style w:type="paragraph" w:styleId="2fa">
    <w:name w:val="List 2"/>
    <w:basedOn w:val="af"/>
    <w:rsid w:val="00471243"/>
    <w:pPr>
      <w:ind w:left="566" w:hanging="283"/>
      <w:jc w:val="left"/>
    </w:pPr>
    <w:rPr>
      <w:rFonts w:ascii="Times New Roman" w:hAnsi="Times New Roman"/>
      <w:i w:val="0"/>
      <w:sz w:val="24"/>
      <w:szCs w:val="24"/>
    </w:rPr>
  </w:style>
  <w:style w:type="paragraph" w:styleId="3f">
    <w:name w:val="List 3"/>
    <w:basedOn w:val="af"/>
    <w:rsid w:val="00471243"/>
    <w:pPr>
      <w:ind w:left="849" w:hanging="283"/>
      <w:jc w:val="left"/>
    </w:pPr>
    <w:rPr>
      <w:rFonts w:ascii="Times New Roman" w:hAnsi="Times New Roman"/>
      <w:i w:val="0"/>
      <w:sz w:val="24"/>
      <w:szCs w:val="24"/>
    </w:rPr>
  </w:style>
  <w:style w:type="paragraph" w:styleId="49">
    <w:name w:val="List 4"/>
    <w:basedOn w:val="af"/>
    <w:rsid w:val="00471243"/>
    <w:pPr>
      <w:ind w:left="1132" w:hanging="283"/>
      <w:jc w:val="left"/>
    </w:pPr>
    <w:rPr>
      <w:rFonts w:ascii="Times New Roman" w:hAnsi="Times New Roman"/>
      <w:i w:val="0"/>
      <w:sz w:val="24"/>
      <w:szCs w:val="24"/>
    </w:rPr>
  </w:style>
  <w:style w:type="paragraph" w:styleId="58">
    <w:name w:val="List 5"/>
    <w:basedOn w:val="af"/>
    <w:rsid w:val="00471243"/>
    <w:pPr>
      <w:ind w:left="1415" w:hanging="283"/>
      <w:jc w:val="left"/>
    </w:pPr>
    <w:rPr>
      <w:rFonts w:ascii="Times New Roman" w:hAnsi="Times New Roman"/>
      <w:i w:val="0"/>
      <w:sz w:val="24"/>
      <w:szCs w:val="24"/>
    </w:rPr>
  </w:style>
  <w:style w:type="paragraph" w:styleId="50">
    <w:name w:val="List Bullet 5"/>
    <w:basedOn w:val="af"/>
    <w:autoRedefine/>
    <w:rsid w:val="00471243"/>
    <w:pPr>
      <w:numPr>
        <w:numId w:val="37"/>
      </w:numPr>
      <w:jc w:val="left"/>
    </w:pPr>
    <w:rPr>
      <w:rFonts w:ascii="Times New Roman" w:hAnsi="Times New Roman"/>
      <w:i w:val="0"/>
      <w:sz w:val="24"/>
      <w:szCs w:val="24"/>
    </w:rPr>
  </w:style>
  <w:style w:type="paragraph" w:styleId="affffffffff3">
    <w:name w:val="List Continue"/>
    <w:basedOn w:val="af"/>
    <w:rsid w:val="00471243"/>
    <w:pPr>
      <w:spacing w:after="120"/>
      <w:ind w:left="283"/>
      <w:jc w:val="left"/>
    </w:pPr>
    <w:rPr>
      <w:rFonts w:ascii="Times New Roman" w:hAnsi="Times New Roman"/>
      <w:i w:val="0"/>
      <w:sz w:val="24"/>
      <w:szCs w:val="24"/>
    </w:rPr>
  </w:style>
  <w:style w:type="paragraph" w:styleId="3f0">
    <w:name w:val="List Continue 3"/>
    <w:basedOn w:val="af"/>
    <w:rsid w:val="00471243"/>
    <w:pPr>
      <w:spacing w:after="120"/>
      <w:ind w:left="849"/>
      <w:jc w:val="left"/>
    </w:pPr>
    <w:rPr>
      <w:rFonts w:ascii="Times New Roman" w:hAnsi="Times New Roman"/>
      <w:i w:val="0"/>
      <w:sz w:val="24"/>
      <w:szCs w:val="24"/>
    </w:rPr>
  </w:style>
  <w:style w:type="paragraph" w:styleId="59">
    <w:name w:val="List Continue 5"/>
    <w:basedOn w:val="af"/>
    <w:rsid w:val="00471243"/>
    <w:pPr>
      <w:spacing w:after="120"/>
      <w:ind w:left="1415"/>
      <w:jc w:val="left"/>
    </w:pPr>
    <w:rPr>
      <w:rFonts w:ascii="Times New Roman" w:hAnsi="Times New Roman"/>
      <w:i w:val="0"/>
      <w:sz w:val="24"/>
      <w:szCs w:val="24"/>
    </w:rPr>
  </w:style>
  <w:style w:type="paragraph" w:styleId="2">
    <w:name w:val="List Number 2"/>
    <w:basedOn w:val="af"/>
    <w:rsid w:val="00471243"/>
    <w:pPr>
      <w:numPr>
        <w:numId w:val="36"/>
      </w:numPr>
      <w:jc w:val="left"/>
    </w:pPr>
    <w:rPr>
      <w:rFonts w:ascii="Times New Roman" w:hAnsi="Times New Roman"/>
      <w:i w:val="0"/>
      <w:sz w:val="24"/>
      <w:szCs w:val="24"/>
    </w:rPr>
  </w:style>
  <w:style w:type="paragraph" w:styleId="3">
    <w:name w:val="List Number 3"/>
    <w:basedOn w:val="af"/>
    <w:rsid w:val="00471243"/>
    <w:pPr>
      <w:numPr>
        <w:numId w:val="38"/>
      </w:numPr>
      <w:jc w:val="left"/>
    </w:pPr>
    <w:rPr>
      <w:rFonts w:ascii="Times New Roman" w:hAnsi="Times New Roman"/>
      <w:i w:val="0"/>
      <w:sz w:val="24"/>
      <w:szCs w:val="24"/>
    </w:rPr>
  </w:style>
  <w:style w:type="paragraph" w:styleId="4a">
    <w:name w:val="List Number 4"/>
    <w:basedOn w:val="af"/>
    <w:rsid w:val="00471243"/>
    <w:pPr>
      <w:tabs>
        <w:tab w:val="num" w:pos="1209"/>
      </w:tabs>
      <w:ind w:left="1209" w:hanging="360"/>
      <w:jc w:val="left"/>
    </w:pPr>
    <w:rPr>
      <w:rFonts w:ascii="Times New Roman" w:hAnsi="Times New Roman"/>
      <w:i w:val="0"/>
      <w:sz w:val="24"/>
      <w:szCs w:val="24"/>
    </w:rPr>
  </w:style>
  <w:style w:type="paragraph" w:styleId="5">
    <w:name w:val="List Number 5"/>
    <w:basedOn w:val="af"/>
    <w:rsid w:val="00471243"/>
    <w:pPr>
      <w:numPr>
        <w:numId w:val="39"/>
      </w:numPr>
      <w:jc w:val="left"/>
    </w:pPr>
    <w:rPr>
      <w:rFonts w:ascii="Times New Roman" w:hAnsi="Times New Roman"/>
      <w:i w:val="0"/>
      <w:sz w:val="24"/>
      <w:szCs w:val="24"/>
    </w:rPr>
  </w:style>
  <w:style w:type="paragraph" w:styleId="affffffffff4">
    <w:name w:val="macro"/>
    <w:semiHidden/>
    <w:rsid w:val="00471243"/>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lang w:eastAsia="ru-RU"/>
    </w:rPr>
  </w:style>
  <w:style w:type="paragraph" w:styleId="affffffffff5">
    <w:name w:val="Note Heading"/>
    <w:basedOn w:val="af"/>
    <w:next w:val="af"/>
    <w:rsid w:val="00471243"/>
    <w:pPr>
      <w:jc w:val="left"/>
    </w:pPr>
    <w:rPr>
      <w:rFonts w:ascii="Times New Roman" w:hAnsi="Times New Roman"/>
      <w:i w:val="0"/>
      <w:sz w:val="24"/>
      <w:szCs w:val="24"/>
    </w:rPr>
  </w:style>
  <w:style w:type="character" w:customStyle="1" w:styleId="CharChar5">
    <w:name w:val="Текст Знак Char Char"/>
    <w:rsid w:val="00471243"/>
    <w:rPr>
      <w:rFonts w:ascii="Courier New" w:hAnsi="Courier New"/>
    </w:rPr>
  </w:style>
  <w:style w:type="paragraph" w:styleId="afffffe">
    <w:name w:val="Salutation"/>
    <w:basedOn w:val="af"/>
    <w:next w:val="af"/>
    <w:link w:val="afffffd"/>
    <w:rsid w:val="00471243"/>
    <w:pPr>
      <w:jc w:val="left"/>
    </w:pPr>
    <w:rPr>
      <w:rFonts w:ascii="Arial" w:hAnsi="Arial" w:cs="Arial"/>
      <w:b/>
      <w:bCs/>
      <w:i w:val="0"/>
      <w:kern w:val="32"/>
      <w:sz w:val="32"/>
      <w:szCs w:val="32"/>
    </w:rPr>
  </w:style>
  <w:style w:type="paragraph" w:styleId="affffffffff6">
    <w:name w:val="Signature"/>
    <w:basedOn w:val="af"/>
    <w:rsid w:val="00471243"/>
    <w:pPr>
      <w:ind w:left="4252"/>
      <w:jc w:val="left"/>
    </w:pPr>
    <w:rPr>
      <w:rFonts w:ascii="Times New Roman" w:hAnsi="Times New Roman"/>
      <w:i w:val="0"/>
      <w:sz w:val="24"/>
      <w:szCs w:val="24"/>
    </w:rPr>
  </w:style>
  <w:style w:type="paragraph" w:styleId="affffffffff7">
    <w:name w:val="toa heading"/>
    <w:basedOn w:val="af"/>
    <w:next w:val="af"/>
    <w:semiHidden/>
    <w:rsid w:val="00471243"/>
    <w:pPr>
      <w:spacing w:before="120"/>
      <w:jc w:val="left"/>
    </w:pPr>
    <w:rPr>
      <w:rFonts w:ascii="Arial" w:hAnsi="Arial" w:cs="Arial"/>
      <w:b/>
      <w:bCs/>
      <w:i w:val="0"/>
      <w:sz w:val="24"/>
      <w:szCs w:val="24"/>
    </w:rPr>
  </w:style>
  <w:style w:type="character" w:customStyle="1" w:styleId="StyleHeading3Left03cmCharCharCharCharCharCharCharCharCharCharChar">
    <w:name w:val="Style Heading 3 + Left:  03 cm Char Char Char Char Char Char Char Char Char Char Char"/>
    <w:rsid w:val="00471243"/>
    <w:rPr>
      <w:rFonts w:ascii="Arial" w:hAnsi="Arial"/>
      <w:b/>
      <w:i/>
      <w:sz w:val="24"/>
      <w:lang w:val="ru-RU" w:eastAsia="en-US"/>
    </w:rPr>
  </w:style>
  <w:style w:type="character" w:customStyle="1" w:styleId="StyleHeading3Left03cmCharCharCharCharCharCharCharChar">
    <w:name w:val="Style Heading 3 + Left:  03 cm Char Char Char Char Char Char Char Char"/>
    <w:rsid w:val="00471243"/>
    <w:rPr>
      <w:rFonts w:ascii="Arial" w:hAnsi="Arial"/>
      <w:b/>
      <w:i/>
      <w:sz w:val="24"/>
      <w:lang w:val="ru-RU" w:eastAsia="en-US"/>
    </w:rPr>
  </w:style>
  <w:style w:type="character" w:customStyle="1" w:styleId="StyleHeading3Left03cmCharCharCharChar">
    <w:name w:val="Style Heading 3 + Left:  03 cm Char Char Char Char"/>
    <w:rsid w:val="00471243"/>
    <w:rPr>
      <w:rFonts w:ascii="Arial" w:hAnsi="Arial"/>
      <w:b/>
      <w:i/>
      <w:sz w:val="24"/>
      <w:lang w:val="ru-RU" w:eastAsia="en-US"/>
    </w:rPr>
  </w:style>
  <w:style w:type="character" w:customStyle="1" w:styleId="StyleHeading3Left03cmCharCharCharCharCharCharCharCharCharCharCharCharCharCharCharChar">
    <w:name w:val="Style Heading 3 + Left:  03 cm Char Char Char Char Char Char Char Char Char Char Char Char Char Char Char Char"/>
    <w:rsid w:val="00471243"/>
    <w:rPr>
      <w:rFonts w:ascii="Arial" w:hAnsi="Arial"/>
      <w:b/>
      <w:i/>
      <w:sz w:val="24"/>
      <w:lang w:val="ru-RU" w:eastAsia="en-US"/>
    </w:rPr>
  </w:style>
  <w:style w:type="paragraph" w:customStyle="1" w:styleId="list10">
    <w:name w:val="list1"/>
    <w:basedOn w:val="af"/>
    <w:rsid w:val="00471243"/>
    <w:pPr>
      <w:tabs>
        <w:tab w:val="num" w:pos="360"/>
      </w:tabs>
      <w:ind w:left="360" w:hanging="360"/>
      <w:jc w:val="left"/>
    </w:pPr>
    <w:rPr>
      <w:rFonts w:ascii="PragmaticaCTT" w:hAnsi="PragmaticaCTT"/>
      <w:i w:val="0"/>
      <w:sz w:val="20"/>
    </w:rPr>
  </w:style>
  <w:style w:type="paragraph" w:customStyle="1" w:styleId="a0">
    <w:name w:val="Стиль"/>
    <w:rsid w:val="00471243"/>
    <w:pPr>
      <w:numPr>
        <w:numId w:val="41"/>
      </w:numPr>
      <w:tabs>
        <w:tab w:val="clear" w:pos="360"/>
      </w:tabs>
      <w:ind w:left="0" w:firstLine="0"/>
    </w:pPr>
    <w:rPr>
      <w:rFonts w:ascii="Arial CYR" w:hAnsi="Arial CYR"/>
      <w:color w:val="FF0000"/>
      <w:spacing w:val="-1"/>
      <w:kern w:val="65535"/>
      <w:position w:val="-1"/>
      <w:lang w:eastAsia="ru-RU"/>
    </w:rPr>
  </w:style>
  <w:style w:type="paragraph" w:customStyle="1" w:styleId="MainTXT">
    <w:name w:val="MainTXT"/>
    <w:basedOn w:val="af"/>
    <w:rsid w:val="00471243"/>
    <w:pPr>
      <w:suppressAutoHyphens/>
      <w:ind w:left="142" w:firstLine="709"/>
      <w:jc w:val="left"/>
    </w:pPr>
    <w:rPr>
      <w:rFonts w:ascii="Arial" w:hAnsi="Arial"/>
      <w:i w:val="0"/>
      <w:sz w:val="24"/>
    </w:rPr>
  </w:style>
  <w:style w:type="paragraph" w:customStyle="1" w:styleId="List1">
    <w:name w:val="List1"/>
    <w:basedOn w:val="af"/>
    <w:rsid w:val="00471243"/>
    <w:pPr>
      <w:numPr>
        <w:numId w:val="42"/>
      </w:numPr>
      <w:spacing w:before="60"/>
      <w:jc w:val="left"/>
    </w:pPr>
    <w:rPr>
      <w:rFonts w:ascii="Arial" w:hAnsi="Arial"/>
      <w:i w:val="0"/>
      <w:sz w:val="24"/>
    </w:rPr>
  </w:style>
  <w:style w:type="paragraph" w:customStyle="1" w:styleId="List2">
    <w:name w:val="List2"/>
    <w:basedOn w:val="af"/>
    <w:rsid w:val="00471243"/>
    <w:pPr>
      <w:numPr>
        <w:numId w:val="43"/>
      </w:numPr>
      <w:tabs>
        <w:tab w:val="left" w:pos="1701"/>
      </w:tabs>
      <w:jc w:val="left"/>
    </w:pPr>
    <w:rPr>
      <w:rFonts w:ascii="Arial" w:hAnsi="Arial"/>
      <w:i w:val="0"/>
      <w:sz w:val="24"/>
    </w:rPr>
  </w:style>
  <w:style w:type="paragraph" w:customStyle="1" w:styleId="FMainTXT">
    <w:name w:val="FMainTXT"/>
    <w:basedOn w:val="MainTXT"/>
    <w:link w:val="FMainTXT0"/>
    <w:rsid w:val="00471243"/>
    <w:pPr>
      <w:spacing w:before="120"/>
    </w:pPr>
  </w:style>
  <w:style w:type="paragraph" w:customStyle="1" w:styleId="NormalIdent">
    <w:name w:val="Normal Ident"/>
    <w:basedOn w:val="af"/>
    <w:rsid w:val="00471243"/>
    <w:pPr>
      <w:tabs>
        <w:tab w:val="left" w:pos="360"/>
      </w:tabs>
      <w:spacing w:before="60" w:after="60"/>
      <w:ind w:left="360"/>
      <w:jc w:val="left"/>
    </w:pPr>
    <w:rPr>
      <w:rFonts w:ascii="Century Schoolbook" w:hAnsi="Century Schoolbook"/>
      <w:i w:val="0"/>
      <w:sz w:val="22"/>
      <w:lang w:val="en-US" w:eastAsia="en-US"/>
    </w:rPr>
  </w:style>
  <w:style w:type="paragraph" w:customStyle="1" w:styleId="Body">
    <w:name w:val="Body"/>
    <w:basedOn w:val="af"/>
    <w:rsid w:val="00471243"/>
    <w:pPr>
      <w:widowControl w:val="0"/>
      <w:tabs>
        <w:tab w:val="left" w:pos="720"/>
        <w:tab w:val="left" w:pos="1440"/>
        <w:tab w:val="left" w:pos="2160"/>
        <w:tab w:val="left" w:pos="2880"/>
        <w:tab w:val="left" w:pos="3600"/>
        <w:tab w:val="left" w:pos="4320"/>
        <w:tab w:val="left" w:pos="5040"/>
        <w:tab w:val="left" w:pos="5840"/>
        <w:tab w:val="left" w:pos="6480"/>
        <w:tab w:val="left" w:pos="7200"/>
        <w:tab w:val="left" w:pos="7920"/>
      </w:tabs>
      <w:jc w:val="left"/>
    </w:pPr>
    <w:rPr>
      <w:rFonts w:ascii="Arial" w:hAnsi="Arial"/>
      <w:i w:val="0"/>
      <w:sz w:val="20"/>
    </w:rPr>
  </w:style>
  <w:style w:type="paragraph" w:customStyle="1" w:styleId="MainTXT0">
    <w:name w:val="MainTXT Знак"/>
    <w:basedOn w:val="af"/>
    <w:rsid w:val="00471243"/>
    <w:pPr>
      <w:spacing w:line="360" w:lineRule="auto"/>
      <w:ind w:left="142" w:firstLine="709"/>
      <w:jc w:val="left"/>
    </w:pPr>
    <w:rPr>
      <w:rFonts w:ascii="Arial" w:hAnsi="Arial"/>
      <w:i w:val="0"/>
      <w:sz w:val="24"/>
      <w:szCs w:val="24"/>
    </w:rPr>
  </w:style>
  <w:style w:type="character" w:customStyle="1" w:styleId="MainTXT1">
    <w:name w:val="MainTXT Знак Знак"/>
    <w:rsid w:val="00471243"/>
    <w:rPr>
      <w:rFonts w:ascii="Arial" w:hAnsi="Arial"/>
      <w:sz w:val="24"/>
      <w:lang w:val="ru-RU" w:eastAsia="ru-RU"/>
    </w:rPr>
  </w:style>
  <w:style w:type="paragraph" w:customStyle="1" w:styleId="-1">
    <w:name w:val="Список-1"/>
    <w:basedOn w:val="af"/>
    <w:rsid w:val="00471243"/>
    <w:pPr>
      <w:numPr>
        <w:numId w:val="45"/>
      </w:numPr>
      <w:spacing w:before="60" w:after="60" w:line="312" w:lineRule="auto"/>
      <w:jc w:val="left"/>
    </w:pPr>
    <w:rPr>
      <w:rFonts w:ascii="Times New Roman" w:hAnsi="Times New Roman"/>
      <w:i w:val="0"/>
      <w:sz w:val="24"/>
      <w:lang w:eastAsia="en-US"/>
    </w:rPr>
  </w:style>
  <w:style w:type="paragraph" w:customStyle="1" w:styleId="Table">
    <w:name w:val="Table"/>
    <w:basedOn w:val="af"/>
    <w:rsid w:val="00471243"/>
    <w:pPr>
      <w:tabs>
        <w:tab w:val="left" w:pos="6345"/>
        <w:tab w:val="left" w:pos="8755"/>
      </w:tabs>
      <w:ind w:left="-57" w:right="-57"/>
      <w:jc w:val="center"/>
    </w:pPr>
    <w:rPr>
      <w:rFonts w:ascii="Arial" w:hAnsi="Arial"/>
      <w:i w:val="0"/>
      <w:sz w:val="20"/>
    </w:rPr>
  </w:style>
  <w:style w:type="paragraph" w:customStyle="1" w:styleId="affffffffff8">
    <w:name w:val="шапка таблицы"/>
    <w:basedOn w:val="afffffff3"/>
    <w:rsid w:val="00471243"/>
    <w:pPr>
      <w:jc w:val="center"/>
    </w:pPr>
    <w:rPr>
      <w:b/>
      <w:bCs/>
      <w:szCs w:val="20"/>
    </w:rPr>
  </w:style>
  <w:style w:type="paragraph" w:customStyle="1" w:styleId="Twordizme">
    <w:name w:val="Tword_izme"/>
    <w:basedOn w:val="af"/>
    <w:rsid w:val="00471243"/>
    <w:pPr>
      <w:jc w:val="center"/>
    </w:pPr>
    <w:rPr>
      <w:rFonts w:ascii="Arial" w:hAnsi="Arial"/>
      <w:sz w:val="16"/>
      <w:szCs w:val="24"/>
    </w:rPr>
  </w:style>
  <w:style w:type="character" w:customStyle="1" w:styleId="TwordizmeChar">
    <w:name w:val="Tword_izme Char"/>
    <w:rsid w:val="00471243"/>
    <w:rPr>
      <w:rFonts w:ascii="Arial" w:hAnsi="Arial"/>
      <w:i/>
      <w:sz w:val="24"/>
      <w:lang w:val="ru-RU" w:eastAsia="ru-RU"/>
    </w:rPr>
  </w:style>
  <w:style w:type="paragraph" w:customStyle="1" w:styleId="Twordfami">
    <w:name w:val="Tword_fami"/>
    <w:basedOn w:val="af"/>
    <w:rsid w:val="00471243"/>
    <w:pPr>
      <w:jc w:val="left"/>
    </w:pPr>
    <w:rPr>
      <w:rFonts w:ascii="Arial" w:hAnsi="Arial" w:cs="Arial"/>
      <w:sz w:val="18"/>
    </w:rPr>
  </w:style>
  <w:style w:type="paragraph" w:customStyle="1" w:styleId="Twordjobs">
    <w:name w:val="Tword_jobs"/>
    <w:basedOn w:val="af"/>
    <w:rsid w:val="00471243"/>
    <w:pPr>
      <w:jc w:val="left"/>
    </w:pPr>
    <w:rPr>
      <w:rFonts w:ascii="Arial" w:hAnsi="Arial"/>
      <w:sz w:val="18"/>
      <w:szCs w:val="24"/>
    </w:rPr>
  </w:style>
  <w:style w:type="paragraph" w:customStyle="1" w:styleId="Tworddate">
    <w:name w:val="Tword_date"/>
    <w:basedOn w:val="af"/>
    <w:rsid w:val="00471243"/>
    <w:pPr>
      <w:jc w:val="center"/>
    </w:pPr>
    <w:rPr>
      <w:rFonts w:ascii="Arial Narrow" w:hAnsi="Arial Narrow"/>
      <w:sz w:val="16"/>
      <w:szCs w:val="24"/>
    </w:rPr>
  </w:style>
  <w:style w:type="paragraph" w:customStyle="1" w:styleId="Twordoboz">
    <w:name w:val="Tword_oboz"/>
    <w:basedOn w:val="af"/>
    <w:rsid w:val="00471243"/>
    <w:pPr>
      <w:jc w:val="center"/>
    </w:pPr>
    <w:rPr>
      <w:rFonts w:ascii="Arial" w:hAnsi="Arial" w:cs="Arial"/>
      <w:sz w:val="36"/>
      <w:szCs w:val="36"/>
    </w:rPr>
  </w:style>
  <w:style w:type="paragraph" w:customStyle="1" w:styleId="Twordpage">
    <w:name w:val="Tword_page"/>
    <w:basedOn w:val="af"/>
    <w:rsid w:val="00471243"/>
    <w:pPr>
      <w:jc w:val="center"/>
    </w:pPr>
    <w:rPr>
      <w:rFonts w:ascii="Arial" w:hAnsi="Arial"/>
      <w:sz w:val="18"/>
      <w:szCs w:val="24"/>
    </w:rPr>
  </w:style>
  <w:style w:type="paragraph" w:customStyle="1" w:styleId="Twordnaim">
    <w:name w:val="Tword_naim"/>
    <w:basedOn w:val="af"/>
    <w:rsid w:val="00471243"/>
    <w:pPr>
      <w:jc w:val="center"/>
    </w:pPr>
    <w:rPr>
      <w:rFonts w:ascii="Arial" w:hAnsi="Arial" w:cs="Arial"/>
      <w:szCs w:val="28"/>
    </w:rPr>
  </w:style>
  <w:style w:type="paragraph" w:customStyle="1" w:styleId="Twordaddfield">
    <w:name w:val="Tword_add_field"/>
    <w:basedOn w:val="af"/>
    <w:rsid w:val="00471243"/>
    <w:pPr>
      <w:jc w:val="center"/>
    </w:pPr>
    <w:rPr>
      <w:rFonts w:ascii="Arial" w:hAnsi="Arial" w:cs="Arial"/>
      <w:sz w:val="18"/>
    </w:rPr>
  </w:style>
  <w:style w:type="paragraph" w:customStyle="1" w:styleId="Twordaddfielddate">
    <w:name w:val="Tword_add_field_date"/>
    <w:basedOn w:val="af"/>
    <w:rsid w:val="00471243"/>
    <w:pPr>
      <w:jc w:val="right"/>
    </w:pPr>
    <w:rPr>
      <w:rFonts w:ascii="Arial" w:hAnsi="Arial"/>
      <w:sz w:val="20"/>
      <w:szCs w:val="24"/>
    </w:rPr>
  </w:style>
  <w:style w:type="paragraph" w:customStyle="1" w:styleId="Twordcopyformat">
    <w:name w:val="Tword_copy_format"/>
    <w:basedOn w:val="af"/>
    <w:rsid w:val="00471243"/>
    <w:pPr>
      <w:jc w:val="center"/>
    </w:pPr>
    <w:rPr>
      <w:rFonts w:ascii="Arial" w:hAnsi="Arial" w:cs="Arial"/>
      <w:sz w:val="20"/>
    </w:rPr>
  </w:style>
  <w:style w:type="paragraph" w:customStyle="1" w:styleId="-">
    <w:name w:val="- Перечисления"/>
    <w:basedOn w:val="affff8"/>
    <w:rsid w:val="00471243"/>
    <w:pPr>
      <w:numPr>
        <w:numId w:val="46"/>
      </w:numPr>
      <w:tabs>
        <w:tab w:val="clear" w:pos="1620"/>
        <w:tab w:val="num" w:pos="1080"/>
      </w:tabs>
      <w:spacing w:before="0" w:after="0" w:line="360" w:lineRule="auto"/>
      <w:ind w:left="1080" w:hanging="360"/>
    </w:pPr>
    <w:rPr>
      <w:sz w:val="28"/>
    </w:rPr>
  </w:style>
  <w:style w:type="paragraph" w:customStyle="1" w:styleId="affffffffff9">
    <w:name w:val="для титульного листа"/>
    <w:basedOn w:val="af"/>
    <w:rsid w:val="00471243"/>
    <w:pPr>
      <w:spacing w:line="360" w:lineRule="auto"/>
      <w:ind w:firstLine="851"/>
      <w:jc w:val="left"/>
    </w:pPr>
    <w:rPr>
      <w:rFonts w:ascii="Times New Roman" w:hAnsi="Times New Roman"/>
      <w:b/>
      <w:i w:val="0"/>
      <w:iCs/>
      <w:sz w:val="24"/>
      <w:szCs w:val="24"/>
    </w:rPr>
  </w:style>
  <w:style w:type="paragraph" w:customStyle="1" w:styleId="affffffffffa">
    <w:name w:val="титульний лист"/>
    <w:aliases w:val="текст"/>
    <w:basedOn w:val="afffffffa"/>
    <w:rsid w:val="00471243"/>
  </w:style>
  <w:style w:type="character" w:customStyle="1" w:styleId="affffffffffb">
    <w:name w:val="текст без отступа Знак"/>
    <w:rsid w:val="00471243"/>
    <w:rPr>
      <w:sz w:val="24"/>
      <w:lang w:val="ru-RU" w:eastAsia="ru-RU"/>
    </w:rPr>
  </w:style>
  <w:style w:type="character" w:customStyle="1" w:styleId="1f6">
    <w:name w:val="титульний лист1"/>
    <w:aliases w:val="текст Знак Знак"/>
    <w:rsid w:val="00471243"/>
    <w:rPr>
      <w:sz w:val="24"/>
      <w:lang w:val="ru-RU" w:eastAsia="ru-RU"/>
    </w:rPr>
  </w:style>
  <w:style w:type="paragraph" w:customStyle="1" w:styleId="affffffffffc">
    <w:name w:val="титульный лист"/>
    <w:aliases w:val="центрирование"/>
    <w:basedOn w:val="af"/>
    <w:rsid w:val="00471243"/>
    <w:pPr>
      <w:spacing w:line="360" w:lineRule="auto"/>
      <w:jc w:val="center"/>
    </w:pPr>
    <w:rPr>
      <w:rFonts w:ascii="Times New Roman" w:hAnsi="Times New Roman"/>
      <w:i w:val="0"/>
      <w:sz w:val="24"/>
    </w:rPr>
  </w:style>
  <w:style w:type="paragraph" w:customStyle="1" w:styleId="affffffffffd">
    <w:name w:val="титульний"/>
    <w:aliases w:val="подчеркивание"/>
    <w:basedOn w:val="affffffffffa"/>
    <w:rsid w:val="00471243"/>
    <w:rPr>
      <w:u w:val="single"/>
    </w:rPr>
  </w:style>
  <w:style w:type="character" w:customStyle="1" w:styleId="1f7">
    <w:name w:val="титульний1"/>
    <w:aliases w:val="подчеркивание Знак Знак"/>
    <w:rsid w:val="00471243"/>
    <w:rPr>
      <w:sz w:val="24"/>
      <w:u w:val="single"/>
      <w:lang w:val="ru-RU" w:eastAsia="ru-RU"/>
    </w:rPr>
  </w:style>
  <w:style w:type="paragraph" w:customStyle="1" w:styleId="phNormal">
    <w:name w:val="ph_Normal"/>
    <w:basedOn w:val="af"/>
    <w:rsid w:val="00471243"/>
    <w:pPr>
      <w:spacing w:line="360" w:lineRule="auto"/>
      <w:ind w:firstLine="851"/>
      <w:jc w:val="left"/>
    </w:pPr>
    <w:rPr>
      <w:rFonts w:ascii="Arial" w:hAnsi="Arial"/>
      <w:i w:val="0"/>
      <w:sz w:val="24"/>
      <w:szCs w:val="24"/>
    </w:rPr>
  </w:style>
  <w:style w:type="character" w:customStyle="1" w:styleId="phBullet0">
    <w:name w:val="ph_Bullet Знак"/>
    <w:rsid w:val="00471243"/>
    <w:rPr>
      <w:rFonts w:ascii="Arial" w:hAnsi="Arial"/>
      <w:sz w:val="24"/>
      <w:lang w:val="ru-RU" w:eastAsia="ru-RU"/>
    </w:rPr>
  </w:style>
  <w:style w:type="paragraph" w:customStyle="1" w:styleId="phBullet21">
    <w:name w:val="ph_Bullet_2"/>
    <w:basedOn w:val="phBullet"/>
    <w:rsid w:val="00471243"/>
    <w:pPr>
      <w:numPr>
        <w:numId w:val="0"/>
      </w:numPr>
      <w:tabs>
        <w:tab w:val="num" w:pos="851"/>
      </w:tabs>
      <w:spacing w:before="0" w:line="360" w:lineRule="auto"/>
      <w:ind w:firstLine="851"/>
    </w:pPr>
    <w:rPr>
      <w:rFonts w:ascii="Arial" w:hAnsi="Arial"/>
      <w:szCs w:val="20"/>
    </w:rPr>
  </w:style>
  <w:style w:type="paragraph" w:customStyle="1" w:styleId="phBullet2">
    <w:name w:val="ph_Bullet2"/>
    <w:basedOn w:val="phBullet"/>
    <w:rsid w:val="00471243"/>
    <w:pPr>
      <w:numPr>
        <w:ilvl w:val="4"/>
        <w:numId w:val="47"/>
      </w:numPr>
      <w:tabs>
        <w:tab w:val="clear" w:pos="2107"/>
        <w:tab w:val="num" w:pos="1492"/>
      </w:tabs>
      <w:spacing w:before="0" w:line="360" w:lineRule="auto"/>
      <w:ind w:left="1209" w:hanging="358"/>
    </w:pPr>
    <w:rPr>
      <w:rFonts w:ascii="Arial" w:hAnsi="Arial"/>
    </w:rPr>
  </w:style>
  <w:style w:type="character" w:customStyle="1" w:styleId="phNormal0">
    <w:name w:val="ph_Normal Знак"/>
    <w:rsid w:val="00471243"/>
    <w:rPr>
      <w:rFonts w:ascii="Arial" w:hAnsi="Arial"/>
      <w:sz w:val="24"/>
      <w:lang w:val="ru-RU" w:eastAsia="ru-RU"/>
    </w:rPr>
  </w:style>
  <w:style w:type="paragraph" w:customStyle="1" w:styleId="affffffffffe">
    <w:name w:val="Текс таблицы Слева"/>
    <w:basedOn w:val="af"/>
    <w:rsid w:val="00471243"/>
    <w:pPr>
      <w:spacing w:line="280" w:lineRule="atLeast"/>
      <w:jc w:val="left"/>
    </w:pPr>
    <w:rPr>
      <w:rFonts w:ascii="Arial" w:hAnsi="Arial"/>
      <w:i w:val="0"/>
      <w:spacing w:val="-2"/>
      <w:sz w:val="24"/>
      <w:szCs w:val="24"/>
    </w:rPr>
  </w:style>
  <w:style w:type="character" w:customStyle="1" w:styleId="s0">
    <w:name w:val="s0"/>
    <w:rsid w:val="00471243"/>
    <w:rPr>
      <w:rFonts w:ascii="Times New Roman" w:hAnsi="Times New Roman"/>
      <w:color w:val="000000"/>
      <w:sz w:val="24"/>
    </w:rPr>
  </w:style>
  <w:style w:type="character" w:styleId="afffffffffff">
    <w:name w:val="endnote reference"/>
    <w:semiHidden/>
    <w:rsid w:val="00471243"/>
    <w:rPr>
      <w:vertAlign w:val="superscript"/>
    </w:rPr>
  </w:style>
  <w:style w:type="paragraph" w:customStyle="1" w:styleId="afffffffffff0">
    <w:name w:val="Стиль Название объекта + По ширине"/>
    <w:basedOn w:val="afd"/>
    <w:rsid w:val="00471243"/>
    <w:pPr>
      <w:spacing w:before="0" w:after="0" w:line="360" w:lineRule="auto"/>
      <w:jc w:val="both"/>
    </w:pPr>
    <w:rPr>
      <w:i/>
    </w:rPr>
  </w:style>
  <w:style w:type="paragraph" w:customStyle="1" w:styleId="afffffffffff1">
    <w:name w:val="Знак Знак Знак Знак"/>
    <w:basedOn w:val="af"/>
    <w:autoRedefine/>
    <w:rsid w:val="00471243"/>
    <w:pPr>
      <w:spacing w:after="160" w:line="240" w:lineRule="exact"/>
      <w:jc w:val="left"/>
    </w:pPr>
    <w:rPr>
      <w:rFonts w:ascii="Times New Roman" w:hAnsi="Times New Roman"/>
      <w:i w:val="0"/>
      <w:sz w:val="24"/>
      <w:lang w:val="en-US" w:eastAsia="en-US"/>
    </w:rPr>
  </w:style>
  <w:style w:type="paragraph" w:customStyle="1" w:styleId="Fortables">
    <w:name w:val="For tables"/>
    <w:basedOn w:val="af"/>
    <w:rsid w:val="00471243"/>
    <w:pPr>
      <w:jc w:val="left"/>
    </w:pPr>
    <w:rPr>
      <w:rFonts w:ascii="Times New Roman" w:hAnsi="Times New Roman"/>
      <w:i w:val="0"/>
      <w:sz w:val="24"/>
      <w:szCs w:val="24"/>
    </w:rPr>
  </w:style>
  <w:style w:type="character" w:customStyle="1" w:styleId="mainarticle1">
    <w:name w:val="main_article1"/>
    <w:rsid w:val="00471243"/>
    <w:rPr>
      <w:color w:val="333333"/>
      <w:sz w:val="29"/>
    </w:rPr>
  </w:style>
  <w:style w:type="paragraph" w:customStyle="1" w:styleId="text">
    <w:name w:val="text"/>
    <w:basedOn w:val="af"/>
    <w:rsid w:val="00471243"/>
    <w:pPr>
      <w:spacing w:before="100" w:beforeAutospacing="1" w:after="100" w:afterAutospacing="1" w:line="300" w:lineRule="atLeast"/>
      <w:jc w:val="left"/>
    </w:pPr>
    <w:rPr>
      <w:rFonts w:ascii="Arial" w:hAnsi="Arial" w:cs="Arial"/>
      <w:i w:val="0"/>
      <w:color w:val="000000"/>
      <w:sz w:val="18"/>
      <w:szCs w:val="18"/>
    </w:rPr>
  </w:style>
  <w:style w:type="paragraph" w:customStyle="1" w:styleId="afffffffffff2">
    <w:name w:val="a"/>
    <w:basedOn w:val="af"/>
    <w:rsid w:val="00471243"/>
    <w:pPr>
      <w:spacing w:before="100" w:beforeAutospacing="1" w:after="100" w:afterAutospacing="1"/>
      <w:jc w:val="left"/>
    </w:pPr>
    <w:rPr>
      <w:rFonts w:ascii="Times New Roman" w:hAnsi="Times New Roman"/>
      <w:i w:val="0"/>
      <w:sz w:val="24"/>
      <w:szCs w:val="24"/>
    </w:rPr>
  </w:style>
  <w:style w:type="paragraph" w:customStyle="1" w:styleId="stf">
    <w:name w:val="stf"/>
    <w:basedOn w:val="af"/>
    <w:rsid w:val="00471243"/>
    <w:pPr>
      <w:spacing w:before="100" w:beforeAutospacing="1" w:after="100" w:afterAutospacing="1"/>
      <w:jc w:val="left"/>
    </w:pPr>
    <w:rPr>
      <w:rFonts w:ascii="Verdana" w:hAnsi="Verdana"/>
      <w:i w:val="0"/>
      <w:sz w:val="18"/>
      <w:szCs w:val="18"/>
    </w:rPr>
  </w:style>
  <w:style w:type="paragraph" w:customStyle="1" w:styleId="st">
    <w:name w:val="st"/>
    <w:basedOn w:val="af"/>
    <w:rsid w:val="00471243"/>
    <w:pPr>
      <w:spacing w:before="100" w:beforeAutospacing="1" w:after="100" w:afterAutospacing="1"/>
      <w:jc w:val="left"/>
    </w:pPr>
    <w:rPr>
      <w:rFonts w:ascii="Verdana" w:hAnsi="Verdana"/>
      <w:i w:val="0"/>
      <w:sz w:val="18"/>
      <w:szCs w:val="18"/>
    </w:rPr>
  </w:style>
  <w:style w:type="paragraph" w:customStyle="1" w:styleId="StyleListBulletLeft">
    <w:name w:val="Style List Bullet + Left"/>
    <w:basedOn w:val="a6"/>
    <w:rsid w:val="00471243"/>
    <w:pPr>
      <w:numPr>
        <w:numId w:val="0"/>
      </w:numPr>
      <w:ind w:left="357" w:hanging="357"/>
      <w:jc w:val="left"/>
    </w:pPr>
    <w:rPr>
      <w:szCs w:val="20"/>
    </w:rPr>
  </w:style>
  <w:style w:type="paragraph" w:customStyle="1" w:styleId="StyleListNumberBold">
    <w:name w:val="Style List Number + Bold"/>
    <w:basedOn w:val="affffffb"/>
    <w:rsid w:val="00471243"/>
    <w:pPr>
      <w:tabs>
        <w:tab w:val="clear" w:pos="360"/>
      </w:tabs>
      <w:spacing w:line="360" w:lineRule="auto"/>
      <w:ind w:left="357" w:hanging="357"/>
    </w:pPr>
    <w:rPr>
      <w:b/>
      <w:bCs/>
    </w:rPr>
  </w:style>
  <w:style w:type="paragraph" w:customStyle="1" w:styleId="heading0inclintoc">
    <w:name w:val="heading_0 (incl in toc)"/>
    <w:basedOn w:val="Heading0"/>
    <w:rsid w:val="00471243"/>
    <w:pPr>
      <w:keepNext w:val="0"/>
      <w:spacing w:before="360" w:after="240" w:line="276" w:lineRule="auto"/>
      <w:ind w:firstLine="0"/>
      <w:outlineLvl w:val="0"/>
    </w:pPr>
    <w:rPr>
      <w:rFonts w:ascii="Times New Roman" w:hAnsi="Times New Roman" w:cs="Times New Roman"/>
      <w:bCs w:val="0"/>
      <w:szCs w:val="20"/>
      <w:lang w:val="ru-RU"/>
    </w:rPr>
  </w:style>
  <w:style w:type="table" w:customStyle="1" w:styleId="LightShading-Accent13">
    <w:name w:val="Light Shading - Accent 13"/>
    <w:rsid w:val="00471243"/>
    <w:rPr>
      <w:rFonts w:ascii="Calibri" w:hAnsi="Calibri"/>
      <w:color w:val="365F91"/>
      <w:sz w:val="22"/>
      <w:szCs w:val="22"/>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paragraph" w:customStyle="1" w:styleId="afffffffffff3">
    <w:name w:val="Знак"/>
    <w:basedOn w:val="af"/>
    <w:autoRedefine/>
    <w:rsid w:val="00471243"/>
    <w:pPr>
      <w:spacing w:after="160" w:line="240" w:lineRule="exact"/>
      <w:jc w:val="left"/>
    </w:pPr>
    <w:rPr>
      <w:rFonts w:ascii="Times New Roman" w:hAnsi="Times New Roman"/>
      <w:i w:val="0"/>
      <w:lang w:val="en-US" w:eastAsia="en-US"/>
    </w:rPr>
  </w:style>
  <w:style w:type="paragraph" w:customStyle="1" w:styleId="PlainText1">
    <w:name w:val="Plain Text1"/>
    <w:basedOn w:val="af"/>
    <w:rsid w:val="00471243"/>
    <w:pPr>
      <w:spacing w:line="360" w:lineRule="auto"/>
      <w:ind w:firstLine="720"/>
    </w:pPr>
    <w:rPr>
      <w:rFonts w:ascii="Times New Roman" w:hAnsi="Times New Roman"/>
      <w:i w:val="0"/>
    </w:rPr>
  </w:style>
  <w:style w:type="paragraph" w:customStyle="1" w:styleId="MyCaption">
    <w:name w:val="MyCaption"/>
    <w:basedOn w:val="af"/>
    <w:link w:val="MyCaptionChar"/>
    <w:rsid w:val="00471243"/>
    <w:pPr>
      <w:spacing w:before="120" w:after="120"/>
      <w:ind w:firstLine="432"/>
      <w:jc w:val="left"/>
    </w:pPr>
    <w:rPr>
      <w:rFonts w:ascii="Times New Roman" w:hAnsi="Times New Roman"/>
      <w:sz w:val="20"/>
      <w:szCs w:val="24"/>
    </w:rPr>
  </w:style>
  <w:style w:type="character" w:customStyle="1" w:styleId="MyCaptionChar">
    <w:name w:val="MyCaption Char"/>
    <w:link w:val="MyCaption"/>
    <w:locked/>
    <w:rsid w:val="00471243"/>
    <w:rPr>
      <w:i/>
      <w:sz w:val="24"/>
      <w:lang w:val="ru-RU" w:eastAsia="ru-RU"/>
    </w:rPr>
  </w:style>
  <w:style w:type="paragraph" w:customStyle="1" w:styleId="afffffffffff4">
    <w:name w:val="Стиль Название объекта + по ширине"/>
    <w:basedOn w:val="afd"/>
    <w:rsid w:val="00471243"/>
    <w:pPr>
      <w:widowControl w:val="0"/>
    </w:pPr>
    <w:rPr>
      <w:i/>
      <w:sz w:val="20"/>
    </w:rPr>
  </w:style>
  <w:style w:type="character" w:customStyle="1" w:styleId="CharChar29">
    <w:name w:val="Char Char29"/>
    <w:locked/>
    <w:rsid w:val="00471243"/>
    <w:rPr>
      <w:b/>
      <w:sz w:val="26"/>
      <w:lang w:val="ru-RU" w:eastAsia="ru-RU"/>
    </w:rPr>
  </w:style>
  <w:style w:type="paragraph" w:customStyle="1" w:styleId="StyleHeading2H2Charh2CharAttributeHeading2CharSubsection">
    <w:name w:val="Style Heading 2H2 Charh2 CharAttribute Heading 2 CharSubsection..."/>
    <w:basedOn w:val="1"/>
    <w:rsid w:val="00471243"/>
    <w:pPr>
      <w:pageBreakBefore w:val="0"/>
      <w:numPr>
        <w:numId w:val="0"/>
      </w:numPr>
      <w:tabs>
        <w:tab w:val="num" w:pos="1571"/>
      </w:tabs>
      <w:spacing w:after="300"/>
      <w:ind w:left="1282" w:hanging="431"/>
    </w:pPr>
    <w:rPr>
      <w:bCs/>
      <w:kern w:val="32"/>
      <w:szCs w:val="32"/>
      <w:lang w:eastAsia="en-US"/>
    </w:rPr>
  </w:style>
  <w:style w:type="character" w:customStyle="1" w:styleId="wpstinytext">
    <w:name w:val="wpstinytext"/>
    <w:rsid w:val="00471243"/>
    <w:rPr>
      <w:rFonts w:cs="Times New Roman"/>
    </w:rPr>
  </w:style>
  <w:style w:type="character" w:customStyle="1" w:styleId="CaptionTableChar">
    <w:name w:val="Caption_Table Char"/>
    <w:link w:val="CaptionTable0"/>
    <w:locked/>
    <w:rsid w:val="00471243"/>
    <w:rPr>
      <w:b/>
      <w:lang w:val="ru-RU" w:eastAsia="ru-RU"/>
    </w:rPr>
  </w:style>
  <w:style w:type="paragraph" w:customStyle="1" w:styleId="StyleHeading1H1h1MajorTopicTitle1ghostgSectionHeadinggh">
    <w:name w:val="Style Heading 1H1h1MajorTopic.Title1 ghostgSection Headinggh..."/>
    <w:basedOn w:val="1"/>
    <w:rsid w:val="000505BB"/>
    <w:pPr>
      <w:spacing w:after="200"/>
    </w:pPr>
    <w:rPr>
      <w:bCs/>
      <w:caps w:val="0"/>
    </w:rPr>
  </w:style>
  <w:style w:type="character" w:customStyle="1" w:styleId="afe">
    <w:name w:val="Название объекта Знак"/>
    <w:aliases w:val="Название объекта Знак1 Знак,Название объекта Знак Знак Знак Знак Знак1 Знак,Название объекта Знак Знак Знак Знак Знак Знак Знак,Название объекта Знак Знак Знак Знак,Название объекта Знак Знак1 Знак"/>
    <w:link w:val="afd"/>
    <w:locked/>
    <w:rsid w:val="00876DEE"/>
    <w:rPr>
      <w:sz w:val="24"/>
      <w:lang w:val="ru-RU" w:eastAsia="ru-RU"/>
    </w:rPr>
  </w:style>
  <w:style w:type="paragraph" w:customStyle="1" w:styleId="tablenormal">
    <w:name w:val="table_normal"/>
    <w:basedOn w:val="af"/>
    <w:rsid w:val="00737544"/>
    <w:pPr>
      <w:jc w:val="left"/>
    </w:pPr>
    <w:rPr>
      <w:rFonts w:ascii="Times New Roman" w:hAnsi="Times New Roman"/>
      <w:i w:val="0"/>
      <w:color w:val="000000"/>
      <w:sz w:val="24"/>
    </w:rPr>
  </w:style>
  <w:style w:type="paragraph" w:customStyle="1" w:styleId="StyleBodyTextBold">
    <w:name w:val="Style Body Text + Bold"/>
    <w:basedOn w:val="afa"/>
    <w:link w:val="StyleBodyTextBoldChar"/>
    <w:rsid w:val="00E64E80"/>
    <w:pPr>
      <w:ind w:firstLine="709"/>
    </w:pPr>
    <w:rPr>
      <w:b/>
      <w:bCs/>
      <w:szCs w:val="24"/>
    </w:rPr>
  </w:style>
  <w:style w:type="character" w:customStyle="1" w:styleId="StyleBodyTextBoldChar">
    <w:name w:val="Style Body Text + Bold Char"/>
    <w:link w:val="StyleBodyTextBold"/>
    <w:locked/>
    <w:rsid w:val="00E64E80"/>
    <w:rPr>
      <w:b/>
      <w:sz w:val="24"/>
      <w:lang w:val="ru-RU" w:eastAsia="ru-RU"/>
    </w:rPr>
  </w:style>
  <w:style w:type="paragraph" w:customStyle="1" w:styleId="StyleCaptionBoldItalic">
    <w:name w:val="Style Caption + Bold Italic"/>
    <w:basedOn w:val="afd"/>
    <w:link w:val="StyleCaptionBoldItalicChar"/>
    <w:rsid w:val="007D6BCE"/>
    <w:rPr>
      <w:iCs/>
    </w:rPr>
  </w:style>
  <w:style w:type="character" w:customStyle="1" w:styleId="StyleCaptionBoldItalicChar">
    <w:name w:val="Style Caption + Bold Italic Char"/>
    <w:link w:val="StyleCaptionBoldItalic"/>
    <w:locked/>
    <w:rsid w:val="007D6BCE"/>
    <w:rPr>
      <w:sz w:val="24"/>
      <w:lang w:val="ru-RU" w:eastAsia="ru-RU"/>
    </w:rPr>
  </w:style>
  <w:style w:type="paragraph" w:customStyle="1" w:styleId="CharCharCharCharCharCharCharChar">
    <w:name w:val="Char Char Знак Знак Char Char Знак Знак Char Char Знак Знак Char Char Знак Знак"/>
    <w:basedOn w:val="af"/>
    <w:autoRedefine/>
    <w:rsid w:val="00C34E79"/>
    <w:pPr>
      <w:spacing w:after="160" w:line="240" w:lineRule="exact"/>
      <w:jc w:val="left"/>
    </w:pPr>
    <w:rPr>
      <w:rFonts w:ascii="Times New Roman" w:hAnsi="Times New Roman"/>
      <w:i w:val="0"/>
      <w:lang w:val="en-US" w:eastAsia="en-US"/>
    </w:rPr>
  </w:style>
  <w:style w:type="paragraph" w:customStyle="1" w:styleId="-0">
    <w:name w:val="Контракт-пункт"/>
    <w:basedOn w:val="af"/>
    <w:rsid w:val="006A4ABD"/>
    <w:pPr>
      <w:tabs>
        <w:tab w:val="num" w:pos="851"/>
      </w:tabs>
      <w:ind w:left="851" w:hanging="851"/>
    </w:pPr>
    <w:rPr>
      <w:rFonts w:ascii="Times New Roman" w:hAnsi="Times New Roman"/>
      <w:i w:val="0"/>
      <w:sz w:val="24"/>
      <w:szCs w:val="24"/>
    </w:rPr>
  </w:style>
  <w:style w:type="character" w:customStyle="1" w:styleId="Normal10">
    <w:name w:val="Normal1 Знак"/>
    <w:link w:val="Normal1"/>
    <w:locked/>
    <w:rsid w:val="00E62381"/>
    <w:rPr>
      <w:snapToGrid w:val="0"/>
      <w:sz w:val="24"/>
      <w:lang w:val="x-none" w:eastAsia="en-US"/>
    </w:rPr>
  </w:style>
  <w:style w:type="character" w:customStyle="1" w:styleId="aff5">
    <w:name w:val="Простой текст Знак"/>
    <w:link w:val="aff4"/>
    <w:locked/>
    <w:rsid w:val="00E62381"/>
    <w:rPr>
      <w:snapToGrid w:val="0"/>
      <w:sz w:val="24"/>
      <w:lang w:val="x-none" w:eastAsia="en-US"/>
    </w:rPr>
  </w:style>
  <w:style w:type="paragraph" w:customStyle="1" w:styleId="a9">
    <w:name w:val="Точка маркированный"/>
    <w:basedOn w:val="af"/>
    <w:link w:val="afffffffffff5"/>
    <w:rsid w:val="00C44636"/>
    <w:pPr>
      <w:numPr>
        <w:numId w:val="50"/>
      </w:numPr>
      <w:tabs>
        <w:tab w:val="left" w:pos="1596"/>
        <w:tab w:val="left" w:pos="1843"/>
      </w:tabs>
      <w:spacing w:line="360" w:lineRule="auto"/>
    </w:pPr>
    <w:rPr>
      <w:rFonts w:ascii="Times New Roman" w:hAnsi="Times New Roman"/>
      <w:i w:val="0"/>
      <w:sz w:val="24"/>
      <w:szCs w:val="24"/>
    </w:rPr>
  </w:style>
  <w:style w:type="character" w:customStyle="1" w:styleId="afffffffffff5">
    <w:name w:val="Точка маркированный Знак"/>
    <w:link w:val="a9"/>
    <w:locked/>
    <w:rsid w:val="00C44636"/>
    <w:rPr>
      <w:sz w:val="24"/>
      <w:szCs w:val="24"/>
      <w:lang w:eastAsia="ru-RU"/>
    </w:rPr>
  </w:style>
  <w:style w:type="paragraph" w:customStyle="1" w:styleId="ListParagraph2">
    <w:name w:val="List Paragraph2"/>
    <w:basedOn w:val="af"/>
    <w:rsid w:val="001D794D"/>
    <w:pPr>
      <w:spacing w:after="200" w:line="276" w:lineRule="auto"/>
      <w:ind w:left="720"/>
      <w:jc w:val="left"/>
    </w:pPr>
    <w:rPr>
      <w:rFonts w:ascii="Calibri" w:hAnsi="Calibri" w:cs="Arial"/>
      <w:i w:val="0"/>
      <w:sz w:val="22"/>
      <w:szCs w:val="22"/>
      <w:lang w:eastAsia="en-US"/>
    </w:rPr>
  </w:style>
  <w:style w:type="paragraph" w:customStyle="1" w:styleId="rmcoovgo">
    <w:name w:val="rmcoovgo"/>
    <w:basedOn w:val="af"/>
    <w:rsid w:val="001D794D"/>
    <w:pPr>
      <w:spacing w:before="100" w:beforeAutospacing="1" w:after="100" w:afterAutospacing="1"/>
      <w:jc w:val="left"/>
    </w:pPr>
    <w:rPr>
      <w:rFonts w:ascii="Times New Roman" w:hAnsi="Times New Roman"/>
      <w:i w:val="0"/>
      <w:sz w:val="24"/>
      <w:szCs w:val="24"/>
    </w:rPr>
  </w:style>
  <w:style w:type="character" w:customStyle="1" w:styleId="FMainTXT0">
    <w:name w:val="FMainTXT Знак"/>
    <w:link w:val="FMainTXT"/>
    <w:locked/>
    <w:rsid w:val="001D794D"/>
    <w:rPr>
      <w:rFonts w:ascii="Arial" w:hAnsi="Arial"/>
      <w:sz w:val="24"/>
      <w:lang w:val="ru-RU" w:eastAsia="ru-RU"/>
    </w:rPr>
  </w:style>
  <w:style w:type="paragraph" w:customStyle="1" w:styleId="phBullet20">
    <w:name w:val="ph_Bullet 2"/>
    <w:basedOn w:val="phNormal"/>
    <w:rsid w:val="001D794D"/>
    <w:pPr>
      <w:numPr>
        <w:numId w:val="51"/>
      </w:numPr>
      <w:ind w:left="1440"/>
      <w:jc w:val="both"/>
    </w:pPr>
    <w:rPr>
      <w:rFonts w:ascii="Times New Roman" w:hAnsi="Times New Roman"/>
      <w:lang w:val="en-US"/>
    </w:rPr>
  </w:style>
  <w:style w:type="character" w:customStyle="1" w:styleId="afffff3">
    <w:name w:val="Рисунок Знак"/>
    <w:link w:val="afffff2"/>
    <w:locked/>
    <w:rsid w:val="007D6CB6"/>
    <w:rPr>
      <w:sz w:val="28"/>
      <w:lang w:eastAsia="ru-RU"/>
    </w:rPr>
  </w:style>
  <w:style w:type="paragraph" w:customStyle="1" w:styleId="phSubtitle">
    <w:name w:val="ph_Subtitle"/>
    <w:basedOn w:val="af"/>
    <w:link w:val="phSubtitle0"/>
    <w:rsid w:val="00BA7ED0"/>
    <w:pPr>
      <w:spacing w:line="360" w:lineRule="auto"/>
      <w:jc w:val="center"/>
    </w:pPr>
    <w:rPr>
      <w:rFonts w:ascii="Times New Roman" w:hAnsi="Times New Roman"/>
      <w:b/>
      <w:i w:val="0"/>
      <w:sz w:val="24"/>
      <w:szCs w:val="24"/>
    </w:rPr>
  </w:style>
  <w:style w:type="paragraph" w:customStyle="1" w:styleId="Head3">
    <w:name w:val="Head3"/>
    <w:next w:val="PlainText"/>
    <w:rsid w:val="005C26A9"/>
    <w:pPr>
      <w:keepNext/>
      <w:spacing w:before="120"/>
      <w:outlineLvl w:val="2"/>
    </w:pPr>
    <w:rPr>
      <w:rFonts w:cs="Arial"/>
      <w:b/>
      <w:bCs/>
      <w:color w:val="333399"/>
      <w:kern w:val="32"/>
      <w:sz w:val="26"/>
      <w:szCs w:val="26"/>
      <w:lang w:eastAsia="ru-RU"/>
    </w:rPr>
  </w:style>
  <w:style w:type="paragraph" w:customStyle="1" w:styleId="PlainText">
    <w:name w:val="PlainText"/>
    <w:link w:val="PlainText2"/>
    <w:rsid w:val="005C26A9"/>
    <w:pPr>
      <w:spacing w:before="120"/>
      <w:ind w:firstLine="567"/>
      <w:jc w:val="both"/>
    </w:pPr>
    <w:rPr>
      <w:sz w:val="24"/>
      <w:szCs w:val="24"/>
      <w:lang w:eastAsia="ru-RU"/>
    </w:rPr>
  </w:style>
  <w:style w:type="paragraph" w:customStyle="1" w:styleId="1f8">
    <w:name w:val="Бланковый1"/>
    <w:semiHidden/>
    <w:rsid w:val="005C26A9"/>
    <w:rPr>
      <w:noProof/>
      <w:sz w:val="10"/>
      <w:lang w:eastAsia="ru-RU"/>
    </w:rPr>
  </w:style>
  <w:style w:type="paragraph" w:customStyle="1" w:styleId="Heading4">
    <w:name w:val="Heading"/>
    <w:semiHidden/>
    <w:rsid w:val="005C26A9"/>
    <w:pPr>
      <w:overflowPunct w:val="0"/>
      <w:autoSpaceDE w:val="0"/>
      <w:autoSpaceDN w:val="0"/>
      <w:adjustRightInd w:val="0"/>
      <w:textAlignment w:val="baseline"/>
    </w:pPr>
    <w:rPr>
      <w:rFonts w:ascii="Arial" w:hAnsi="Arial"/>
      <w:b/>
      <w:sz w:val="22"/>
      <w:lang w:eastAsia="ru-RU"/>
    </w:rPr>
  </w:style>
  <w:style w:type="paragraph" w:customStyle="1" w:styleId="Head4">
    <w:name w:val="Head4"/>
    <w:rsid w:val="005C26A9"/>
    <w:pPr>
      <w:spacing w:before="120"/>
      <w:outlineLvl w:val="3"/>
    </w:pPr>
    <w:rPr>
      <w:b/>
      <w:color w:val="333399"/>
      <w:sz w:val="24"/>
      <w:szCs w:val="24"/>
      <w:lang w:eastAsia="ru-RU"/>
    </w:rPr>
  </w:style>
  <w:style w:type="paragraph" w:customStyle="1" w:styleId="Section">
    <w:name w:val="Section"/>
    <w:basedOn w:val="af"/>
    <w:next w:val="af"/>
    <w:autoRedefine/>
    <w:rsid w:val="005C26A9"/>
    <w:pPr>
      <w:keepNext/>
      <w:pageBreakBefore/>
      <w:numPr>
        <w:ilvl w:val="1"/>
        <w:numId w:val="53"/>
      </w:numPr>
      <w:tabs>
        <w:tab w:val="num" w:pos="72"/>
      </w:tabs>
      <w:spacing w:before="120" w:after="120"/>
      <w:ind w:left="72"/>
      <w:jc w:val="center"/>
      <w:outlineLvl w:val="0"/>
    </w:pPr>
    <w:rPr>
      <w:rFonts w:ascii="Times New Roman" w:hAnsi="Times New Roman" w:cs="Arial"/>
      <w:b/>
      <w:bCs/>
      <w:i w:val="0"/>
      <w:kern w:val="32"/>
      <w:sz w:val="24"/>
      <w:szCs w:val="32"/>
      <w:lang w:val="en-US"/>
    </w:rPr>
  </w:style>
  <w:style w:type="paragraph" w:customStyle="1" w:styleId="SubSection">
    <w:name w:val="SubSection"/>
    <w:next w:val="af"/>
    <w:autoRedefine/>
    <w:rsid w:val="005C26A9"/>
    <w:pPr>
      <w:numPr>
        <w:ilvl w:val="2"/>
        <w:numId w:val="53"/>
      </w:numPr>
      <w:tabs>
        <w:tab w:val="num" w:pos="720"/>
      </w:tabs>
      <w:ind w:left="504" w:hanging="504"/>
    </w:pPr>
    <w:rPr>
      <w:rFonts w:cs="Arial"/>
      <w:bCs/>
      <w:i/>
      <w:kern w:val="32"/>
      <w:sz w:val="24"/>
      <w:szCs w:val="32"/>
      <w:lang w:eastAsia="ru-RU"/>
    </w:rPr>
  </w:style>
  <w:style w:type="paragraph" w:customStyle="1" w:styleId="UnderSection">
    <w:name w:val="UnderSection"/>
    <w:basedOn w:val="SubSection"/>
    <w:autoRedefine/>
    <w:rsid w:val="005C26A9"/>
    <w:pPr>
      <w:numPr>
        <w:ilvl w:val="3"/>
      </w:numPr>
      <w:tabs>
        <w:tab w:val="num" w:pos="1080"/>
        <w:tab w:val="num" w:pos="1267"/>
      </w:tabs>
      <w:ind w:left="1008" w:hanging="648"/>
    </w:pPr>
    <w:rPr>
      <w:i w:val="0"/>
    </w:rPr>
  </w:style>
  <w:style w:type="paragraph" w:customStyle="1" w:styleId="hapter">
    <w:name w:val="Сhapter"/>
    <w:basedOn w:val="1"/>
    <w:next w:val="af"/>
    <w:autoRedefine/>
    <w:rsid w:val="005C26A9"/>
    <w:pPr>
      <w:numPr>
        <w:numId w:val="53"/>
      </w:numPr>
      <w:tabs>
        <w:tab w:val="num" w:pos="-360"/>
        <w:tab w:val="left" w:pos="658"/>
        <w:tab w:val="num" w:pos="1267"/>
      </w:tabs>
      <w:spacing w:before="120" w:after="120"/>
      <w:ind w:left="-360"/>
      <w:jc w:val="center"/>
    </w:pPr>
    <w:rPr>
      <w:rFonts w:ascii="Times New Roman" w:hAnsi="Times New Roman"/>
      <w:bCs/>
      <w:caps w:val="0"/>
      <w:kern w:val="32"/>
      <w:szCs w:val="28"/>
    </w:rPr>
  </w:style>
  <w:style w:type="character" w:styleId="HTML2">
    <w:name w:val="HTML Acronym"/>
    <w:rsid w:val="005C26A9"/>
    <w:rPr>
      <w:rFonts w:cs="Times New Roman"/>
    </w:rPr>
  </w:style>
  <w:style w:type="character" w:styleId="HTML3">
    <w:name w:val="HTML Keyboard"/>
    <w:rsid w:val="005C26A9"/>
    <w:rPr>
      <w:rFonts w:ascii="Courier New" w:hAnsi="Courier New"/>
      <w:sz w:val="20"/>
    </w:rPr>
  </w:style>
  <w:style w:type="character" w:styleId="HTML4">
    <w:name w:val="HTML Code"/>
    <w:rsid w:val="005C26A9"/>
    <w:rPr>
      <w:rFonts w:ascii="Courier New" w:hAnsi="Courier New"/>
      <w:sz w:val="20"/>
    </w:rPr>
  </w:style>
  <w:style w:type="character" w:styleId="HTML5">
    <w:name w:val="HTML Sample"/>
    <w:rsid w:val="005C26A9"/>
    <w:rPr>
      <w:rFonts w:ascii="Courier New" w:hAnsi="Courier New"/>
    </w:rPr>
  </w:style>
  <w:style w:type="character" w:styleId="HTML6">
    <w:name w:val="HTML Definition"/>
    <w:rsid w:val="005C26A9"/>
    <w:rPr>
      <w:i/>
    </w:rPr>
  </w:style>
  <w:style w:type="character" w:styleId="HTML7">
    <w:name w:val="HTML Variable"/>
    <w:rsid w:val="005C26A9"/>
    <w:rPr>
      <w:i/>
    </w:rPr>
  </w:style>
  <w:style w:type="character" w:styleId="HTML8">
    <w:name w:val="HTML Typewriter"/>
    <w:rsid w:val="005C26A9"/>
    <w:rPr>
      <w:rFonts w:ascii="Courier New" w:hAnsi="Courier New"/>
      <w:sz w:val="20"/>
    </w:rPr>
  </w:style>
  <w:style w:type="character" w:styleId="HTML9">
    <w:name w:val="HTML Cite"/>
    <w:rsid w:val="005C26A9"/>
    <w:rPr>
      <w:i/>
    </w:rPr>
  </w:style>
  <w:style w:type="character" w:customStyle="1" w:styleId="PlainText0">
    <w:name w:val="PlainText Знак"/>
    <w:rsid w:val="005C26A9"/>
    <w:rPr>
      <w:sz w:val="24"/>
      <w:lang w:val="ru-RU" w:eastAsia="ru-RU"/>
    </w:rPr>
  </w:style>
  <w:style w:type="character" w:customStyle="1" w:styleId="PlainText2">
    <w:name w:val="PlainText Знак2"/>
    <w:link w:val="PlainText"/>
    <w:locked/>
    <w:rsid w:val="005C26A9"/>
    <w:rPr>
      <w:sz w:val="24"/>
    </w:rPr>
  </w:style>
  <w:style w:type="paragraph" w:customStyle="1" w:styleId="afffffffffff6">
    <w:name w:val="Табл"/>
    <w:basedOn w:val="af"/>
    <w:autoRedefine/>
    <w:rsid w:val="005C26A9"/>
    <w:pPr>
      <w:suppressAutoHyphens/>
      <w:jc w:val="left"/>
    </w:pPr>
    <w:rPr>
      <w:rFonts w:ascii="Times New Roman" w:hAnsi="Times New Roman"/>
      <w:i w:val="0"/>
      <w:sz w:val="26"/>
      <w:szCs w:val="26"/>
    </w:rPr>
  </w:style>
  <w:style w:type="paragraph" w:customStyle="1" w:styleId="14240">
    <w:name w:val="Стиль 14 пт полужирный По центру Перед:  240 пт"/>
    <w:basedOn w:val="af"/>
    <w:rsid w:val="005C26A9"/>
    <w:pPr>
      <w:spacing w:before="400"/>
      <w:jc w:val="center"/>
    </w:pPr>
    <w:rPr>
      <w:rFonts w:ascii="Times New Roman" w:hAnsi="Times New Roman"/>
      <w:b/>
      <w:bCs/>
      <w:i w:val="0"/>
    </w:rPr>
  </w:style>
  <w:style w:type="paragraph" w:customStyle="1" w:styleId="phnormal1">
    <w:name w:val="ph_normal"/>
    <w:basedOn w:val="af"/>
    <w:rsid w:val="005C26A9"/>
    <w:pPr>
      <w:spacing w:line="360" w:lineRule="auto"/>
      <w:ind w:right="170" w:firstLine="720"/>
    </w:pPr>
    <w:rPr>
      <w:rFonts w:ascii="Arial" w:hAnsi="Arial"/>
      <w:i w:val="0"/>
      <w:sz w:val="24"/>
    </w:rPr>
  </w:style>
  <w:style w:type="character" w:customStyle="1" w:styleId="Plaintext3">
    <w:name w:val="Plain_text Знак"/>
    <w:link w:val="Plaintext4"/>
    <w:locked/>
    <w:rsid w:val="005C26A9"/>
    <w:rPr>
      <w:sz w:val="24"/>
      <w:lang w:val="ru-RU" w:eastAsia="ru-RU"/>
    </w:rPr>
  </w:style>
  <w:style w:type="paragraph" w:customStyle="1" w:styleId="Plaintext4">
    <w:name w:val="Plain_text"/>
    <w:link w:val="Plaintext3"/>
    <w:rsid w:val="005C26A9"/>
    <w:pPr>
      <w:ind w:firstLine="567"/>
      <w:jc w:val="both"/>
    </w:pPr>
    <w:rPr>
      <w:sz w:val="24"/>
      <w:szCs w:val="24"/>
      <w:lang w:eastAsia="ru-RU"/>
    </w:rPr>
  </w:style>
  <w:style w:type="paragraph" w:customStyle="1" w:styleId="afffffffffff7">
    <w:name w:val="Табличный"/>
    <w:basedOn w:val="af"/>
    <w:rsid w:val="005C26A9"/>
    <w:pPr>
      <w:tabs>
        <w:tab w:val="left" w:pos="284"/>
        <w:tab w:val="left" w:pos="1701"/>
      </w:tabs>
      <w:spacing w:before="120" w:after="120"/>
      <w:ind w:firstLine="709"/>
    </w:pPr>
    <w:rPr>
      <w:rFonts w:ascii="Times New Roman" w:hAnsi="Times New Roman"/>
      <w:i w:val="0"/>
      <w:sz w:val="24"/>
      <w:szCs w:val="24"/>
    </w:rPr>
  </w:style>
  <w:style w:type="paragraph" w:customStyle="1" w:styleId="afffffffffff8">
    <w:name w:val="Цифровая нумерация"/>
    <w:basedOn w:val="af"/>
    <w:rsid w:val="005C26A9"/>
    <w:pPr>
      <w:tabs>
        <w:tab w:val="left" w:pos="284"/>
        <w:tab w:val="left" w:pos="1134"/>
      </w:tabs>
      <w:spacing w:before="120" w:after="120"/>
      <w:ind w:left="1134" w:hanging="414"/>
    </w:pPr>
    <w:rPr>
      <w:rFonts w:ascii="Times New Roman" w:hAnsi="Times New Roman"/>
      <w:i w:val="0"/>
      <w:sz w:val="24"/>
      <w:szCs w:val="24"/>
    </w:rPr>
  </w:style>
  <w:style w:type="paragraph" w:styleId="afffffffffff9">
    <w:name w:val="Title"/>
    <w:basedOn w:val="af"/>
    <w:rsid w:val="005C26A9"/>
    <w:pPr>
      <w:spacing w:before="120" w:after="120"/>
      <w:ind w:firstLine="851"/>
    </w:pPr>
    <w:rPr>
      <w:rFonts w:ascii="Times New Roman" w:hAnsi="Times New Roman"/>
      <w:b/>
      <w:i w:val="0"/>
      <w:sz w:val="24"/>
      <w:szCs w:val="24"/>
    </w:rPr>
  </w:style>
  <w:style w:type="paragraph" w:customStyle="1" w:styleId="afffffffffffa">
    <w:name w:val="Ненумерованный список"/>
    <w:basedOn w:val="af"/>
    <w:rsid w:val="005C26A9"/>
    <w:pPr>
      <w:spacing w:before="120" w:after="120"/>
      <w:ind w:firstLine="709"/>
    </w:pPr>
    <w:rPr>
      <w:rFonts w:ascii="Arial" w:hAnsi="Arial"/>
      <w:i w:val="0"/>
      <w:color w:val="000000"/>
      <w:sz w:val="24"/>
      <w:szCs w:val="24"/>
    </w:rPr>
  </w:style>
  <w:style w:type="paragraph" w:customStyle="1" w:styleId="afffffffffffb">
    <w:name w:val="Нумерованный список без точек"/>
    <w:basedOn w:val="af"/>
    <w:rsid w:val="005C26A9"/>
    <w:pPr>
      <w:spacing w:before="120" w:after="120"/>
      <w:ind w:left="709" w:hanging="360"/>
    </w:pPr>
    <w:rPr>
      <w:rFonts w:ascii="Arial" w:hAnsi="Arial"/>
      <w:i w:val="0"/>
      <w:sz w:val="24"/>
      <w:szCs w:val="24"/>
      <w:lang w:eastAsia="zh-CN"/>
    </w:rPr>
  </w:style>
  <w:style w:type="paragraph" w:customStyle="1" w:styleId="afffffffffffc">
    <w:name w:val="Тире перечисление"/>
    <w:basedOn w:val="af"/>
    <w:rsid w:val="005C26A9"/>
    <w:pPr>
      <w:tabs>
        <w:tab w:val="num" w:pos="360"/>
      </w:tabs>
      <w:spacing w:before="120" w:after="120"/>
      <w:ind w:left="360" w:hanging="360"/>
    </w:pPr>
    <w:rPr>
      <w:rFonts w:ascii="Times New Roman" w:hAnsi="Times New Roman"/>
      <w:bCs/>
      <w:i w:val="0"/>
      <w:sz w:val="24"/>
      <w:szCs w:val="24"/>
    </w:rPr>
  </w:style>
  <w:style w:type="paragraph" w:customStyle="1" w:styleId="afffffffffffd">
    <w:name w:val="Буквенная нумерация"/>
    <w:basedOn w:val="af"/>
    <w:rsid w:val="005C26A9"/>
    <w:pPr>
      <w:tabs>
        <w:tab w:val="num" w:pos="1134"/>
      </w:tabs>
      <w:spacing w:before="120" w:after="120"/>
      <w:ind w:left="1134" w:hanging="567"/>
    </w:pPr>
    <w:rPr>
      <w:rFonts w:ascii="Times New Roman" w:hAnsi="Times New Roman"/>
      <w:i w:val="0"/>
      <w:sz w:val="24"/>
      <w:szCs w:val="24"/>
    </w:rPr>
  </w:style>
  <w:style w:type="character" w:customStyle="1" w:styleId="1f9">
    <w:name w:val="Название книги1"/>
    <w:rsid w:val="005C26A9"/>
    <w:rPr>
      <w:b/>
      <w:smallCaps/>
      <w:spacing w:val="5"/>
    </w:rPr>
  </w:style>
  <w:style w:type="paragraph" w:customStyle="1" w:styleId="3f1">
    <w:name w:val="Абзац списка3"/>
    <w:basedOn w:val="af"/>
    <w:rsid w:val="005C26A9"/>
    <w:pPr>
      <w:spacing w:before="120" w:after="120"/>
      <w:ind w:left="708" w:firstLine="709"/>
    </w:pPr>
    <w:rPr>
      <w:rFonts w:ascii="Times New Roman" w:hAnsi="Times New Roman"/>
      <w:i w:val="0"/>
      <w:sz w:val="24"/>
      <w:szCs w:val="24"/>
    </w:rPr>
  </w:style>
  <w:style w:type="paragraph" w:customStyle="1" w:styleId="1fa">
    <w:name w:val="Основной текст1"/>
    <w:basedOn w:val="affff8"/>
    <w:link w:val="1fb"/>
    <w:rsid w:val="005C26A9"/>
    <w:pPr>
      <w:spacing w:before="0" w:after="0" w:line="360" w:lineRule="auto"/>
      <w:ind w:left="284" w:firstLine="0"/>
    </w:pPr>
  </w:style>
  <w:style w:type="character" w:customStyle="1" w:styleId="1fb">
    <w:name w:val="Основной текст1 Знак"/>
    <w:link w:val="1fa"/>
    <w:locked/>
    <w:rsid w:val="005C26A9"/>
    <w:rPr>
      <w:sz w:val="24"/>
    </w:rPr>
  </w:style>
  <w:style w:type="paragraph" w:customStyle="1" w:styleId="1fc">
    <w:name w:val="Стиль1 Простой текст"/>
    <w:basedOn w:val="af"/>
    <w:link w:val="1fd"/>
    <w:rsid w:val="00312EE4"/>
    <w:pPr>
      <w:spacing w:line="360" w:lineRule="auto"/>
      <w:ind w:firstLine="709"/>
    </w:pPr>
    <w:rPr>
      <w:rFonts w:ascii="Times New Roman" w:hAnsi="Times New Roman"/>
      <w:i w:val="0"/>
      <w:szCs w:val="28"/>
    </w:rPr>
  </w:style>
  <w:style w:type="paragraph" w:customStyle="1" w:styleId="afffffffffffe">
    <w:name w:val="Нумерованный список скобки"/>
    <w:basedOn w:val="1fc"/>
    <w:link w:val="affffffffffff"/>
    <w:rsid w:val="005C26A9"/>
    <w:pPr>
      <w:ind w:firstLine="0"/>
    </w:pPr>
  </w:style>
  <w:style w:type="character" w:customStyle="1" w:styleId="1fd">
    <w:name w:val="Стиль1 Простой текст Знак"/>
    <w:link w:val="1fc"/>
    <w:locked/>
    <w:rsid w:val="00312EE4"/>
    <w:rPr>
      <w:sz w:val="28"/>
    </w:rPr>
  </w:style>
  <w:style w:type="paragraph" w:customStyle="1" w:styleId="a">
    <w:name w:val="Маркированный список тире"/>
    <w:basedOn w:val="1fc"/>
    <w:link w:val="affffffffffff0"/>
    <w:rsid w:val="005C26A9"/>
    <w:pPr>
      <w:numPr>
        <w:numId w:val="54"/>
      </w:numPr>
    </w:pPr>
  </w:style>
  <w:style w:type="character" w:customStyle="1" w:styleId="affffffffffff">
    <w:name w:val="Нумерованный список скобки Знак"/>
    <w:link w:val="afffffffffffe"/>
    <w:locked/>
    <w:rsid w:val="005C26A9"/>
    <w:rPr>
      <w:sz w:val="28"/>
    </w:rPr>
  </w:style>
  <w:style w:type="character" w:customStyle="1" w:styleId="affffffffffff0">
    <w:name w:val="Маркированный список тире Знак"/>
    <w:link w:val="a"/>
    <w:locked/>
    <w:rsid w:val="005C26A9"/>
    <w:rPr>
      <w:sz w:val="28"/>
      <w:szCs w:val="28"/>
      <w:lang w:eastAsia="ru-RU"/>
    </w:rPr>
  </w:style>
  <w:style w:type="paragraph" w:customStyle="1" w:styleId="TableH">
    <w:name w:val="Table H"/>
    <w:basedOn w:val="af"/>
    <w:rsid w:val="005C26A9"/>
    <w:pPr>
      <w:keepNext/>
      <w:jc w:val="center"/>
    </w:pPr>
    <w:rPr>
      <w:rFonts w:ascii="Times New Roman" w:hAnsi="Times New Roman"/>
      <w:b/>
      <w:i w:val="0"/>
      <w:lang w:eastAsia="en-US"/>
    </w:rPr>
  </w:style>
  <w:style w:type="paragraph" w:customStyle="1" w:styleId="Tabletext2">
    <w:name w:val="Table text"/>
    <w:basedOn w:val="af"/>
    <w:rsid w:val="005C26A9"/>
    <w:pPr>
      <w:jc w:val="left"/>
    </w:pPr>
    <w:rPr>
      <w:rFonts w:ascii="Times New Roman" w:hAnsi="Times New Roman"/>
      <w:i w:val="0"/>
      <w:lang w:val="en-GB" w:eastAsia="en-US"/>
    </w:rPr>
  </w:style>
  <w:style w:type="character" w:customStyle="1" w:styleId="CharChar4">
    <w:name w:val="Обычный Char Char"/>
    <w:link w:val="1f4"/>
    <w:locked/>
    <w:rsid w:val="005C26A9"/>
    <w:rPr>
      <w:lang w:val="x-none" w:eastAsia="en-US"/>
    </w:rPr>
  </w:style>
  <w:style w:type="paragraph" w:customStyle="1" w:styleId="DefaultText">
    <w:name w:val="Default Text"/>
    <w:basedOn w:val="af"/>
    <w:rsid w:val="005C26A9"/>
    <w:pPr>
      <w:overflowPunct w:val="0"/>
      <w:autoSpaceDE w:val="0"/>
      <w:autoSpaceDN w:val="0"/>
      <w:adjustRightInd w:val="0"/>
      <w:jc w:val="left"/>
      <w:textAlignment w:val="baseline"/>
    </w:pPr>
    <w:rPr>
      <w:rFonts w:ascii="Times New Roman" w:hAnsi="Times New Roman"/>
      <w:i w:val="0"/>
      <w:sz w:val="24"/>
      <w:lang w:eastAsia="en-US"/>
    </w:rPr>
  </w:style>
  <w:style w:type="paragraph" w:customStyle="1" w:styleId="ad">
    <w:name w:val="Список маркированный тире"/>
    <w:basedOn w:val="afffffffffffe"/>
    <w:link w:val="affffffffffff1"/>
    <w:rsid w:val="005C26A9"/>
    <w:pPr>
      <w:numPr>
        <w:numId w:val="55"/>
      </w:numPr>
    </w:pPr>
  </w:style>
  <w:style w:type="character" w:customStyle="1" w:styleId="affffffffffff1">
    <w:name w:val="Список маркированный тире Знак"/>
    <w:link w:val="ad"/>
    <w:locked/>
    <w:rsid w:val="005C26A9"/>
    <w:rPr>
      <w:sz w:val="28"/>
      <w:szCs w:val="28"/>
      <w:lang w:eastAsia="ru-RU"/>
    </w:rPr>
  </w:style>
  <w:style w:type="character" w:customStyle="1" w:styleId="1fe">
    <w:name w:val="Слабое выделение1"/>
    <w:rsid w:val="005C26A9"/>
    <w:rPr>
      <w:i/>
      <w:color w:val="808080"/>
    </w:rPr>
  </w:style>
  <w:style w:type="paragraph" w:customStyle="1" w:styleId="Step3">
    <w:name w:val="Step 3"/>
    <w:basedOn w:val="af"/>
    <w:rsid w:val="005C26A9"/>
    <w:pPr>
      <w:numPr>
        <w:numId w:val="56"/>
      </w:numPr>
      <w:tabs>
        <w:tab w:val="left" w:pos="2275"/>
      </w:tabs>
      <w:spacing w:after="60"/>
    </w:pPr>
    <w:rPr>
      <w:rFonts w:ascii="Times New Roman" w:hAnsi="Times New Roman"/>
      <w:i w:val="0"/>
      <w:sz w:val="22"/>
      <w:lang w:val="en-GB" w:eastAsia="en-US"/>
    </w:rPr>
  </w:style>
  <w:style w:type="paragraph" w:customStyle="1" w:styleId="aa">
    <w:name w:val="Маркированный список стандарт"/>
    <w:basedOn w:val="3f1"/>
    <w:link w:val="affffffffffff2"/>
    <w:rsid w:val="005C26A9"/>
    <w:pPr>
      <w:numPr>
        <w:numId w:val="57"/>
      </w:numPr>
      <w:spacing w:before="0" w:after="0" w:line="360" w:lineRule="auto"/>
      <w:ind w:left="1418" w:hanging="340"/>
    </w:pPr>
    <w:rPr>
      <w:sz w:val="28"/>
      <w:lang w:val="en-GB" w:eastAsia="en-US"/>
    </w:rPr>
  </w:style>
  <w:style w:type="paragraph" w:customStyle="1" w:styleId="ab">
    <w:name w:val="маркированный список отступ прозрачный"/>
    <w:basedOn w:val="3f1"/>
    <w:rsid w:val="005C26A9"/>
    <w:pPr>
      <w:numPr>
        <w:ilvl w:val="1"/>
        <w:numId w:val="57"/>
      </w:numPr>
      <w:spacing w:before="0" w:after="0"/>
      <w:ind w:left="2149" w:hanging="357"/>
      <w:jc w:val="left"/>
    </w:pPr>
    <w:rPr>
      <w:sz w:val="28"/>
      <w:lang w:val="en-GB" w:eastAsia="en-US"/>
    </w:rPr>
  </w:style>
  <w:style w:type="character" w:customStyle="1" w:styleId="affffffffffff2">
    <w:name w:val="Маркированный список стандарт Знак"/>
    <w:link w:val="aa"/>
    <w:locked/>
    <w:rsid w:val="005C26A9"/>
    <w:rPr>
      <w:sz w:val="28"/>
      <w:szCs w:val="24"/>
      <w:lang w:val="en-GB" w:eastAsia="en-US"/>
    </w:rPr>
  </w:style>
  <w:style w:type="paragraph" w:customStyle="1" w:styleId="1ff">
    <w:name w:val="Рецензия1"/>
    <w:hidden/>
    <w:semiHidden/>
    <w:rsid w:val="005C26A9"/>
    <w:rPr>
      <w:sz w:val="24"/>
      <w:szCs w:val="24"/>
      <w:lang w:eastAsia="ru-RU"/>
    </w:rPr>
  </w:style>
  <w:style w:type="paragraph" w:customStyle="1" w:styleId="1ff0">
    <w:name w:val="_Заголовок 1"/>
    <w:basedOn w:val="1"/>
    <w:rsid w:val="00B32DCB"/>
    <w:pPr>
      <w:keepLines/>
      <w:numPr>
        <w:numId w:val="0"/>
      </w:numPr>
      <w:tabs>
        <w:tab w:val="num" w:pos="360"/>
        <w:tab w:val="left" w:pos="658"/>
      </w:tabs>
      <w:jc w:val="center"/>
    </w:pPr>
    <w:rPr>
      <w:rFonts w:ascii="Times New Roman ??????????" w:hAnsi="Times New Roman ??????????"/>
      <w:bCs/>
      <w:kern w:val="32"/>
      <w:szCs w:val="32"/>
    </w:rPr>
  </w:style>
  <w:style w:type="paragraph" w:customStyle="1" w:styleId="affffffffffff3">
    <w:name w:val="_Основной перед списком"/>
    <w:basedOn w:val="affffffffffff4"/>
    <w:link w:val="affffffffffff5"/>
    <w:rsid w:val="005C26A9"/>
    <w:pPr>
      <w:keepNext/>
      <w:spacing w:before="60"/>
    </w:pPr>
  </w:style>
  <w:style w:type="paragraph" w:customStyle="1" w:styleId="2fb">
    <w:name w:val="_Заголовок 2"/>
    <w:basedOn w:val="20"/>
    <w:link w:val="2fc"/>
    <w:rsid w:val="005C26A9"/>
    <w:pPr>
      <w:widowControl w:val="0"/>
      <w:autoSpaceDN w:val="0"/>
      <w:adjustRightInd w:val="0"/>
      <w:spacing w:after="160" w:line="360" w:lineRule="atLeast"/>
      <w:ind w:left="576" w:firstLine="275"/>
      <w:textAlignment w:val="baseline"/>
    </w:pPr>
    <w:rPr>
      <w:sz w:val="32"/>
    </w:rPr>
  </w:style>
  <w:style w:type="paragraph" w:customStyle="1" w:styleId="affffffffffff4">
    <w:name w:val="_Основной с красной строки"/>
    <w:basedOn w:val="af"/>
    <w:link w:val="affffffffffff6"/>
    <w:rsid w:val="005C26A9"/>
    <w:pPr>
      <w:spacing w:line="360" w:lineRule="exact"/>
      <w:ind w:firstLine="709"/>
    </w:pPr>
    <w:rPr>
      <w:rFonts w:ascii="Times New Roman" w:hAnsi="Times New Roman"/>
      <w:i w:val="0"/>
      <w:sz w:val="24"/>
      <w:szCs w:val="24"/>
    </w:rPr>
  </w:style>
  <w:style w:type="character" w:customStyle="1" w:styleId="2fc">
    <w:name w:val="_Заголовок 2 Знак"/>
    <w:link w:val="2fb"/>
    <w:locked/>
    <w:rsid w:val="005C26A9"/>
    <w:rPr>
      <w:b/>
      <w:bCs/>
      <w:iCs/>
      <w:sz w:val="32"/>
      <w:szCs w:val="28"/>
      <w:lang w:eastAsia="ru-RU"/>
    </w:rPr>
  </w:style>
  <w:style w:type="character" w:customStyle="1" w:styleId="affffffffffff6">
    <w:name w:val="_Основной с красной строки Знак"/>
    <w:link w:val="affffffffffff4"/>
    <w:locked/>
    <w:rsid w:val="005C26A9"/>
    <w:rPr>
      <w:sz w:val="24"/>
    </w:rPr>
  </w:style>
  <w:style w:type="character" w:customStyle="1" w:styleId="affffffffffff5">
    <w:name w:val="_Основной перед списком Знак"/>
    <w:link w:val="affffffffffff3"/>
    <w:locked/>
    <w:rsid w:val="005C26A9"/>
    <w:rPr>
      <w:sz w:val="24"/>
    </w:rPr>
  </w:style>
  <w:style w:type="paragraph" w:customStyle="1" w:styleId="4">
    <w:name w:val="Абзац списка4"/>
    <w:basedOn w:val="af"/>
    <w:rsid w:val="005C26A9"/>
    <w:pPr>
      <w:widowControl w:val="0"/>
      <w:numPr>
        <w:numId w:val="52"/>
      </w:numPr>
      <w:suppressAutoHyphens/>
      <w:jc w:val="left"/>
    </w:pPr>
    <w:rPr>
      <w:rFonts w:ascii="Times New Roman" w:hAnsi="Times New Roman" w:cs="Tahoma"/>
      <w:i w:val="0"/>
      <w:kern w:val="1"/>
      <w:sz w:val="24"/>
      <w:szCs w:val="24"/>
      <w:lang w:eastAsia="hi-IN" w:bidi="hi-IN"/>
    </w:rPr>
  </w:style>
  <w:style w:type="paragraph" w:customStyle="1" w:styleId="Application">
    <w:name w:val="Application"/>
    <w:basedOn w:val="afa"/>
    <w:rsid w:val="005C26A9"/>
    <w:pPr>
      <w:widowControl w:val="0"/>
      <w:suppressAutoHyphens/>
      <w:spacing w:after="120" w:line="240" w:lineRule="auto"/>
      <w:ind w:firstLine="0"/>
      <w:jc w:val="left"/>
    </w:pPr>
    <w:rPr>
      <w:rFonts w:cs="Tahoma"/>
      <w:b/>
      <w:kern w:val="1"/>
      <w:szCs w:val="24"/>
      <w:lang w:eastAsia="hi-IN" w:bidi="hi-IN"/>
    </w:rPr>
  </w:style>
  <w:style w:type="paragraph" w:customStyle="1" w:styleId="affffffffffff7">
    <w:name w:val="Текст таблицы слева"/>
    <w:basedOn w:val="af"/>
    <w:link w:val="affffffffffff8"/>
    <w:rsid w:val="005C26A9"/>
    <w:rPr>
      <w:rFonts w:ascii="Arial" w:hAnsi="Arial"/>
      <w:i w:val="0"/>
      <w:spacing w:val="-5"/>
      <w:sz w:val="24"/>
      <w:lang w:eastAsia="en-US"/>
    </w:rPr>
  </w:style>
  <w:style w:type="character" w:customStyle="1" w:styleId="affffffffffff8">
    <w:name w:val="Текст таблицы слева Знак"/>
    <w:link w:val="affffffffffff7"/>
    <w:locked/>
    <w:rsid w:val="005C26A9"/>
    <w:rPr>
      <w:rFonts w:ascii="Arial" w:hAnsi="Arial"/>
      <w:spacing w:val="-5"/>
      <w:sz w:val="24"/>
      <w:lang w:val="x-none" w:eastAsia="en-US"/>
    </w:rPr>
  </w:style>
  <w:style w:type="character" w:customStyle="1" w:styleId="afffffa">
    <w:name w:val="Обычный (Интернет) Знак"/>
    <w:aliases w:val="Обычный (Web) Знак"/>
    <w:link w:val="afffff9"/>
    <w:locked/>
    <w:rsid w:val="005C26A9"/>
    <w:rPr>
      <w:rFonts w:ascii="Arial" w:hAnsi="Arial"/>
    </w:rPr>
  </w:style>
  <w:style w:type="paragraph" w:customStyle="1" w:styleId="phPictureText">
    <w:name w:val="ph_PictureText"/>
    <w:basedOn w:val="phNormal"/>
    <w:link w:val="phPictureText0"/>
    <w:rsid w:val="005C26A9"/>
    <w:pPr>
      <w:ind w:firstLine="0"/>
      <w:jc w:val="center"/>
    </w:pPr>
    <w:rPr>
      <w:rFonts w:ascii="Times New Roman" w:hAnsi="Times New Roman"/>
      <w:b/>
    </w:rPr>
  </w:style>
  <w:style w:type="character" w:customStyle="1" w:styleId="phPictureText0">
    <w:name w:val="ph_PictureText Знак"/>
    <w:link w:val="phPictureText"/>
    <w:locked/>
    <w:rsid w:val="005C26A9"/>
    <w:rPr>
      <w:b/>
      <w:sz w:val="24"/>
    </w:rPr>
  </w:style>
  <w:style w:type="paragraph" w:customStyle="1" w:styleId="phTable">
    <w:name w:val="ph_Table"/>
    <w:basedOn w:val="phNormal"/>
    <w:link w:val="phTable0"/>
    <w:rsid w:val="005C26A9"/>
    <w:pPr>
      <w:keepNext/>
      <w:ind w:firstLine="0"/>
    </w:pPr>
    <w:rPr>
      <w:rFonts w:ascii="Times New Roman" w:hAnsi="Times New Roman"/>
      <w:b/>
    </w:rPr>
  </w:style>
  <w:style w:type="character" w:customStyle="1" w:styleId="phTable0">
    <w:name w:val="ph_Table Знак"/>
    <w:link w:val="phTable"/>
    <w:locked/>
    <w:rsid w:val="005C26A9"/>
    <w:rPr>
      <w:b/>
      <w:sz w:val="24"/>
    </w:rPr>
  </w:style>
  <w:style w:type="paragraph" w:customStyle="1" w:styleId="phTableText">
    <w:name w:val="ph_TableText"/>
    <w:basedOn w:val="phTable"/>
    <w:link w:val="phTableText0"/>
    <w:rsid w:val="005C26A9"/>
    <w:pPr>
      <w:keepNext w:val="0"/>
      <w:keepLines/>
    </w:pPr>
    <w:rPr>
      <w:b w:val="0"/>
      <w:bCs/>
    </w:rPr>
  </w:style>
  <w:style w:type="character" w:customStyle="1" w:styleId="phTableText0">
    <w:name w:val="ph_TableText Знак"/>
    <w:link w:val="phTableText"/>
    <w:locked/>
    <w:rsid w:val="005C26A9"/>
    <w:rPr>
      <w:sz w:val="24"/>
    </w:rPr>
  </w:style>
  <w:style w:type="character" w:customStyle="1" w:styleId="phSubtitle0">
    <w:name w:val="ph_Subtitle Знак"/>
    <w:link w:val="phSubtitle"/>
    <w:locked/>
    <w:rsid w:val="005C26A9"/>
    <w:rPr>
      <w:b/>
      <w:sz w:val="24"/>
    </w:rPr>
  </w:style>
  <w:style w:type="paragraph" w:customStyle="1" w:styleId="phBullet1">
    <w:name w:val="ph_Bullet 1"/>
    <w:basedOn w:val="phNormal"/>
    <w:link w:val="phBullet10"/>
    <w:rsid w:val="005C26A9"/>
    <w:pPr>
      <w:numPr>
        <w:numId w:val="58"/>
      </w:numPr>
      <w:jc w:val="both"/>
    </w:pPr>
    <w:rPr>
      <w:rFonts w:ascii="Times New Roman" w:hAnsi="Times New Roman"/>
    </w:rPr>
  </w:style>
  <w:style w:type="character" w:customStyle="1" w:styleId="phBullet10">
    <w:name w:val="ph_Bullet 1 Знак Знак"/>
    <w:link w:val="phBullet1"/>
    <w:locked/>
    <w:rsid w:val="005C26A9"/>
    <w:rPr>
      <w:sz w:val="24"/>
      <w:szCs w:val="24"/>
      <w:lang w:eastAsia="ru-RU"/>
    </w:rPr>
  </w:style>
  <w:style w:type="paragraph" w:customStyle="1" w:styleId="410">
    <w:name w:val="Абзац списка41"/>
    <w:basedOn w:val="af"/>
    <w:rsid w:val="005C26A9"/>
    <w:pPr>
      <w:spacing w:after="200" w:line="276" w:lineRule="auto"/>
      <w:ind w:left="720"/>
      <w:jc w:val="left"/>
    </w:pPr>
    <w:rPr>
      <w:rFonts w:ascii="Calibri" w:hAnsi="Calibri"/>
      <w:i w:val="0"/>
      <w:sz w:val="22"/>
      <w:szCs w:val="22"/>
      <w:lang w:eastAsia="en-US"/>
    </w:rPr>
  </w:style>
  <w:style w:type="character" w:customStyle="1" w:styleId="75">
    <w:name w:val="Знак Знак7"/>
    <w:locked/>
    <w:rsid w:val="005C26A9"/>
    <w:rPr>
      <w:sz w:val="24"/>
    </w:rPr>
  </w:style>
  <w:style w:type="paragraph" w:customStyle="1" w:styleId="1ff1">
    <w:name w:val="Список1"/>
    <w:basedOn w:val="af"/>
    <w:link w:val="1ff2"/>
    <w:rsid w:val="005C26A9"/>
    <w:pPr>
      <w:tabs>
        <w:tab w:val="num" w:pos="1571"/>
      </w:tabs>
      <w:spacing w:line="360" w:lineRule="auto"/>
      <w:ind w:left="1571" w:hanging="358"/>
    </w:pPr>
    <w:rPr>
      <w:rFonts w:ascii="Times New Roman" w:hAnsi="Times New Roman"/>
      <w:i w:val="0"/>
      <w:sz w:val="24"/>
      <w:szCs w:val="24"/>
    </w:rPr>
  </w:style>
  <w:style w:type="character" w:customStyle="1" w:styleId="1ff2">
    <w:name w:val="Список1 Знак"/>
    <w:link w:val="1ff1"/>
    <w:locked/>
    <w:rsid w:val="005C26A9"/>
    <w:rPr>
      <w:sz w:val="24"/>
    </w:rPr>
  </w:style>
  <w:style w:type="paragraph" w:customStyle="1" w:styleId="affffffffffff9">
    <w:name w:val="ГС_Основной_текст"/>
    <w:rsid w:val="005C26A9"/>
    <w:pPr>
      <w:tabs>
        <w:tab w:val="left" w:pos="851"/>
      </w:tabs>
      <w:spacing w:before="60" w:after="60" w:line="360" w:lineRule="auto"/>
      <w:ind w:firstLine="851"/>
    </w:pPr>
    <w:rPr>
      <w:sz w:val="24"/>
      <w:szCs w:val="24"/>
      <w:lang w:eastAsia="ru-RU"/>
    </w:rPr>
  </w:style>
  <w:style w:type="paragraph" w:customStyle="1" w:styleId="affffffffffffa">
    <w:name w:val="СВ_Обычный"/>
    <w:basedOn w:val="af"/>
    <w:rsid w:val="005C26A9"/>
    <w:pPr>
      <w:spacing w:before="120" w:after="120"/>
      <w:ind w:firstLine="709"/>
    </w:pPr>
    <w:rPr>
      <w:rFonts w:ascii="Times New Roman" w:hAnsi="Times New Roman"/>
      <w:i w:val="0"/>
      <w:iCs/>
      <w:sz w:val="24"/>
      <w:szCs w:val="24"/>
    </w:rPr>
  </w:style>
  <w:style w:type="paragraph" w:customStyle="1" w:styleId="a2">
    <w:name w:val="Цифры список"/>
    <w:basedOn w:val="af"/>
    <w:link w:val="affffffffffffb"/>
    <w:rsid w:val="005C26A9"/>
    <w:pPr>
      <w:numPr>
        <w:ilvl w:val="1"/>
        <w:numId w:val="59"/>
      </w:numPr>
      <w:spacing w:line="360" w:lineRule="auto"/>
    </w:pPr>
    <w:rPr>
      <w:rFonts w:ascii="Times New Roman" w:hAnsi="Times New Roman"/>
      <w:i w:val="0"/>
      <w:szCs w:val="24"/>
    </w:rPr>
  </w:style>
  <w:style w:type="character" w:customStyle="1" w:styleId="affffffffffffb">
    <w:name w:val="Цифры список Знак"/>
    <w:link w:val="a2"/>
    <w:locked/>
    <w:rsid w:val="005C26A9"/>
    <w:rPr>
      <w:sz w:val="28"/>
      <w:szCs w:val="24"/>
      <w:lang w:eastAsia="ru-RU"/>
    </w:rPr>
  </w:style>
  <w:style w:type="paragraph" w:customStyle="1" w:styleId="a1">
    <w:name w:val="Тире список"/>
    <w:basedOn w:val="4"/>
    <w:link w:val="affffffffffffc"/>
    <w:rsid w:val="005C26A9"/>
    <w:pPr>
      <w:widowControl/>
      <w:numPr>
        <w:numId w:val="59"/>
      </w:numPr>
      <w:suppressAutoHyphens w:val="0"/>
      <w:spacing w:line="360" w:lineRule="auto"/>
      <w:jc w:val="both"/>
    </w:pPr>
    <w:rPr>
      <w:rFonts w:cs="Times New Roman"/>
      <w:kern w:val="0"/>
      <w:sz w:val="28"/>
      <w:lang w:eastAsia="ru-RU" w:bidi="ar-SA"/>
    </w:rPr>
  </w:style>
  <w:style w:type="paragraph" w:customStyle="1" w:styleId="a5">
    <w:name w:val="Точки список"/>
    <w:basedOn w:val="4"/>
    <w:link w:val="affffffffffffd"/>
    <w:rsid w:val="005C26A9"/>
    <w:pPr>
      <w:widowControl/>
      <w:numPr>
        <w:numId w:val="60"/>
      </w:numPr>
      <w:suppressAutoHyphens w:val="0"/>
      <w:spacing w:line="360" w:lineRule="auto"/>
      <w:ind w:left="1843" w:hanging="567"/>
      <w:jc w:val="both"/>
    </w:pPr>
    <w:rPr>
      <w:rFonts w:cs="Times New Roman"/>
      <w:kern w:val="0"/>
      <w:sz w:val="28"/>
      <w:lang w:eastAsia="ru-RU" w:bidi="ar-SA"/>
    </w:rPr>
  </w:style>
  <w:style w:type="character" w:customStyle="1" w:styleId="affffffffffffc">
    <w:name w:val="Тире список Знак"/>
    <w:link w:val="a1"/>
    <w:locked/>
    <w:rsid w:val="005C26A9"/>
    <w:rPr>
      <w:sz w:val="28"/>
      <w:szCs w:val="24"/>
      <w:lang w:eastAsia="ru-RU"/>
    </w:rPr>
  </w:style>
  <w:style w:type="character" w:customStyle="1" w:styleId="affffffffffffd">
    <w:name w:val="Точки список Знак"/>
    <w:link w:val="a5"/>
    <w:locked/>
    <w:rsid w:val="005C26A9"/>
    <w:rPr>
      <w:sz w:val="28"/>
      <w:szCs w:val="24"/>
      <w:lang w:eastAsia="ru-RU"/>
    </w:rPr>
  </w:style>
  <w:style w:type="paragraph" w:customStyle="1" w:styleId="3f2">
    <w:name w:val="Заголовок 3 уровня"/>
    <w:basedOn w:val="20"/>
    <w:link w:val="3f3"/>
    <w:rsid w:val="005C26A9"/>
    <w:pPr>
      <w:keepLines/>
      <w:numPr>
        <w:ilvl w:val="0"/>
        <w:numId w:val="0"/>
      </w:numPr>
      <w:ind w:firstLine="709"/>
    </w:pPr>
    <w:rPr>
      <w:iCs w:val="0"/>
      <w:lang w:eastAsia="en-US"/>
    </w:rPr>
  </w:style>
  <w:style w:type="paragraph" w:customStyle="1" w:styleId="4b">
    <w:name w:val="Заголовок 4 уровня"/>
    <w:basedOn w:val="20"/>
    <w:rsid w:val="005C26A9"/>
    <w:pPr>
      <w:keepLines/>
      <w:numPr>
        <w:ilvl w:val="0"/>
        <w:numId w:val="0"/>
      </w:numPr>
      <w:ind w:firstLine="709"/>
    </w:pPr>
    <w:rPr>
      <w:b w:val="0"/>
      <w:i/>
      <w:iCs w:val="0"/>
      <w:lang w:eastAsia="en-US"/>
    </w:rPr>
  </w:style>
  <w:style w:type="character" w:customStyle="1" w:styleId="3f3">
    <w:name w:val="Заголовок 3 уровня Знак"/>
    <w:link w:val="3f2"/>
    <w:locked/>
    <w:rsid w:val="005C26A9"/>
    <w:rPr>
      <w:b/>
      <w:sz w:val="28"/>
      <w:lang w:val="x-none" w:eastAsia="en-US"/>
    </w:rPr>
  </w:style>
  <w:style w:type="character" w:customStyle="1" w:styleId="affffffffffffe">
    <w:name w:val="Гипертекстовая ссылка"/>
    <w:rsid w:val="005C26A9"/>
    <w:rPr>
      <w:b/>
      <w:color w:val="008000"/>
    </w:rPr>
  </w:style>
  <w:style w:type="character" w:customStyle="1" w:styleId="710">
    <w:name w:val="Знак Знак71"/>
    <w:locked/>
    <w:rsid w:val="005C26A9"/>
    <w:rPr>
      <w:sz w:val="24"/>
    </w:rPr>
  </w:style>
  <w:style w:type="paragraph" w:customStyle="1" w:styleId="5a">
    <w:name w:val="Абзац списка5"/>
    <w:basedOn w:val="af"/>
    <w:rsid w:val="00653A20"/>
    <w:pPr>
      <w:spacing w:after="200" w:line="276" w:lineRule="auto"/>
      <w:ind w:left="720"/>
      <w:jc w:val="left"/>
    </w:pPr>
    <w:rPr>
      <w:rFonts w:ascii="Calibri" w:hAnsi="Calibri"/>
      <w:i w:val="0"/>
      <w:sz w:val="22"/>
      <w:szCs w:val="22"/>
      <w:lang w:eastAsia="en-US"/>
    </w:rPr>
  </w:style>
  <w:style w:type="paragraph" w:customStyle="1" w:styleId="UTB">
    <w:name w:val="UTB_Табл"/>
    <w:basedOn w:val="af"/>
    <w:link w:val="UTB0"/>
    <w:rsid w:val="00E0128B"/>
    <w:pPr>
      <w:spacing w:before="40" w:after="40" w:line="360" w:lineRule="exact"/>
      <w:ind w:left="113" w:right="113"/>
    </w:pPr>
    <w:rPr>
      <w:rFonts w:ascii="Times New Roman" w:hAnsi="Times New Roman"/>
      <w:i w:val="0"/>
      <w:lang w:eastAsia="en-US"/>
    </w:rPr>
  </w:style>
  <w:style w:type="character" w:customStyle="1" w:styleId="UTB0">
    <w:name w:val="UTB_Табл Знак"/>
    <w:link w:val="UTB"/>
    <w:locked/>
    <w:rsid w:val="00E0128B"/>
    <w:rPr>
      <w:sz w:val="28"/>
      <w:lang w:val="x-none" w:eastAsia="en-US"/>
    </w:rPr>
  </w:style>
  <w:style w:type="paragraph" w:customStyle="1" w:styleId="PamkaSmall">
    <w:name w:val="PamkaSmall"/>
    <w:basedOn w:val="af"/>
    <w:rsid w:val="00927984"/>
    <w:pPr>
      <w:jc w:val="left"/>
    </w:pPr>
    <w:rPr>
      <w:rFonts w:ascii="Arial" w:hAnsi="Arial"/>
      <w:sz w:val="16"/>
      <w:lang w:eastAsia="ja-JP"/>
    </w:rPr>
  </w:style>
  <w:style w:type="paragraph" w:customStyle="1" w:styleId="PamkaNum">
    <w:name w:val="PamkaNum"/>
    <w:basedOn w:val="af"/>
    <w:rsid w:val="00927984"/>
    <w:pPr>
      <w:jc w:val="center"/>
    </w:pPr>
    <w:rPr>
      <w:rFonts w:ascii="Arial" w:hAnsi="Arial"/>
      <w:sz w:val="20"/>
      <w:lang w:eastAsia="ja-JP"/>
    </w:rPr>
  </w:style>
  <w:style w:type="paragraph" w:customStyle="1" w:styleId="PamkaGraf">
    <w:name w:val="PamkaGraf"/>
    <w:basedOn w:val="af"/>
    <w:rsid w:val="00927984"/>
    <w:pPr>
      <w:jc w:val="left"/>
    </w:pPr>
    <w:rPr>
      <w:rFonts w:ascii="Arial" w:hAnsi="Arial"/>
      <w:sz w:val="8"/>
      <w:lang w:eastAsia="ja-JP"/>
    </w:rPr>
  </w:style>
  <w:style w:type="paragraph" w:customStyle="1" w:styleId="ConsPlusTitle">
    <w:name w:val="ConsPlusTitle"/>
    <w:rsid w:val="007740B6"/>
    <w:pPr>
      <w:widowControl w:val="0"/>
      <w:autoSpaceDE w:val="0"/>
      <w:autoSpaceDN w:val="0"/>
      <w:adjustRightInd w:val="0"/>
    </w:pPr>
    <w:rPr>
      <w:rFonts w:ascii="Calibri" w:hAnsi="Calibri" w:cs="Calibri"/>
      <w:b/>
      <w:bCs/>
      <w:sz w:val="22"/>
      <w:szCs w:val="22"/>
      <w:lang w:eastAsia="ru-RU"/>
    </w:rPr>
  </w:style>
  <w:style w:type="character" w:customStyle="1" w:styleId="1ff3">
    <w:name w:val="Сильное выделение1"/>
    <w:rsid w:val="009E44E1"/>
    <w:rPr>
      <w:b/>
      <w:i/>
      <w:color w:val="4F81BD"/>
    </w:rPr>
  </w:style>
  <w:style w:type="paragraph" w:customStyle="1" w:styleId="a4">
    <w:name w:val="список отчет"/>
    <w:basedOn w:val="phNormal"/>
    <w:link w:val="afffffffffffff"/>
    <w:rsid w:val="00554CDF"/>
    <w:pPr>
      <w:numPr>
        <w:numId w:val="61"/>
      </w:numPr>
      <w:jc w:val="both"/>
    </w:pPr>
    <w:rPr>
      <w:rFonts w:ascii="Times New Roman" w:hAnsi="Times New Roman"/>
    </w:rPr>
  </w:style>
  <w:style w:type="character" w:customStyle="1" w:styleId="afffffffffffff">
    <w:name w:val="список отчет Знак"/>
    <w:link w:val="a4"/>
    <w:locked/>
    <w:rsid w:val="00554CDF"/>
    <w:rPr>
      <w:sz w:val="24"/>
      <w:szCs w:val="24"/>
      <w:lang w:eastAsia="ru-RU"/>
    </w:rPr>
  </w:style>
  <w:style w:type="numbering" w:customStyle="1" w:styleId="Bulleted4">
    <w:name w:val="Bulleted 4"/>
    <w:rsid w:val="00D01751"/>
    <w:pPr>
      <w:numPr>
        <w:numId w:val="14"/>
      </w:numPr>
    </w:pPr>
  </w:style>
  <w:style w:type="numbering" w:customStyle="1" w:styleId="Bulleted">
    <w:name w:val="Bulleted"/>
    <w:rsid w:val="00D01751"/>
    <w:pPr>
      <w:numPr>
        <w:numId w:val="3"/>
      </w:numPr>
    </w:pPr>
  </w:style>
  <w:style w:type="numbering" w:customStyle="1" w:styleId="Style3">
    <w:name w:val="Style3"/>
    <w:rsid w:val="00D01751"/>
    <w:pPr>
      <w:numPr>
        <w:numId w:val="26"/>
      </w:numPr>
    </w:pPr>
  </w:style>
  <w:style w:type="numbering" w:customStyle="1" w:styleId="Bulleted2">
    <w:name w:val="Bulleted 2"/>
    <w:rsid w:val="00D01751"/>
    <w:pPr>
      <w:numPr>
        <w:numId w:val="12"/>
      </w:numPr>
    </w:pPr>
  </w:style>
  <w:style w:type="numbering" w:customStyle="1" w:styleId="Style6">
    <w:name w:val="Style6"/>
    <w:rsid w:val="00D01751"/>
    <w:pPr>
      <w:numPr>
        <w:numId w:val="29"/>
      </w:numPr>
    </w:pPr>
  </w:style>
  <w:style w:type="numbering" w:customStyle="1" w:styleId="ListBulleted0">
    <w:name w:val="List_Bulleted"/>
    <w:rsid w:val="00D01751"/>
    <w:pPr>
      <w:numPr>
        <w:numId w:val="1"/>
      </w:numPr>
    </w:pPr>
  </w:style>
  <w:style w:type="numbering" w:customStyle="1" w:styleId="Bulleted3">
    <w:name w:val="Bulleted 3"/>
    <w:rsid w:val="00D01751"/>
    <w:pPr>
      <w:numPr>
        <w:numId w:val="13"/>
      </w:numPr>
    </w:pPr>
  </w:style>
  <w:style w:type="numbering" w:customStyle="1" w:styleId="StyleNumbered">
    <w:name w:val="Style Numbered"/>
    <w:rsid w:val="00D01751"/>
    <w:pPr>
      <w:numPr>
        <w:numId w:val="24"/>
      </w:numPr>
    </w:pPr>
  </w:style>
  <w:style w:type="numbering" w:customStyle="1" w:styleId="Style7">
    <w:name w:val="Style7"/>
    <w:rsid w:val="00D01751"/>
    <w:pPr>
      <w:numPr>
        <w:numId w:val="30"/>
      </w:numPr>
    </w:pPr>
  </w:style>
  <w:style w:type="numbering" w:customStyle="1" w:styleId="StyleBulleted">
    <w:name w:val="Style Bulleted"/>
    <w:rsid w:val="00D01751"/>
    <w:pPr>
      <w:numPr>
        <w:numId w:val="17"/>
      </w:numPr>
    </w:pPr>
  </w:style>
  <w:style w:type="numbering" w:customStyle="1" w:styleId="StyleOutlinenumbered">
    <w:name w:val="Style Outline numbered"/>
    <w:rsid w:val="00D01751"/>
    <w:pPr>
      <w:numPr>
        <w:numId w:val="7"/>
      </w:numPr>
    </w:pPr>
  </w:style>
  <w:style w:type="numbering" w:customStyle="1" w:styleId="Style5">
    <w:name w:val="Style5"/>
    <w:rsid w:val="00D01751"/>
    <w:pPr>
      <w:numPr>
        <w:numId w:val="28"/>
      </w:numPr>
    </w:pPr>
  </w:style>
  <w:style w:type="numbering" w:customStyle="1" w:styleId="Style4">
    <w:name w:val="Style4"/>
    <w:rsid w:val="00D01751"/>
    <w:pPr>
      <w:numPr>
        <w:numId w:val="27"/>
      </w:numPr>
    </w:pPr>
  </w:style>
  <w:style w:type="numbering" w:customStyle="1" w:styleId="StyleBulleted10pt">
    <w:name w:val="Style Bulleted 10 pt"/>
    <w:rsid w:val="00D01751"/>
    <w:pPr>
      <w:numPr>
        <w:numId w:val="18"/>
      </w:numPr>
    </w:pPr>
  </w:style>
  <w:style w:type="numbering" w:styleId="1ai">
    <w:name w:val="Outline List 1"/>
    <w:basedOn w:val="af2"/>
    <w:rsid w:val="00D01751"/>
    <w:pPr>
      <w:numPr>
        <w:numId w:val="25"/>
      </w:numPr>
    </w:pPr>
  </w:style>
  <w:style w:type="numbering" w:customStyle="1" w:styleId="Bulleted1">
    <w:name w:val="Bulleted 1"/>
    <w:rsid w:val="00D01751"/>
    <w:pPr>
      <w:numPr>
        <w:numId w:val="11"/>
      </w:numPr>
    </w:pPr>
  </w:style>
  <w:style w:type="paragraph" w:customStyle="1" w:styleId="ConsPlusNormal">
    <w:name w:val="ConsPlusNormal"/>
    <w:rsid w:val="003A076F"/>
    <w:pPr>
      <w:widowControl w:val="0"/>
      <w:autoSpaceDE w:val="0"/>
      <w:autoSpaceDN w:val="0"/>
      <w:adjustRightInd w:val="0"/>
      <w:ind w:firstLine="720"/>
    </w:pPr>
    <w:rPr>
      <w:rFonts w:ascii="Arial" w:eastAsia="Calibri" w:hAnsi="Arial" w:cs="Arial"/>
      <w:lang w:eastAsia="ru-RU"/>
    </w:rPr>
  </w:style>
  <w:style w:type="character" w:customStyle="1" w:styleId="apple-converted-space">
    <w:name w:val="apple-converted-space"/>
    <w:rsid w:val="00AE6CAB"/>
    <w:rPr>
      <w:rFonts w:cs="Times New Roman"/>
    </w:rPr>
  </w:style>
  <w:style w:type="paragraph" w:styleId="afffffffffffff0">
    <w:name w:val="List Paragraph"/>
    <w:basedOn w:val="af"/>
    <w:uiPriority w:val="34"/>
    <w:qFormat/>
    <w:rsid w:val="00C94A6D"/>
    <w:pPr>
      <w:spacing w:after="200" w:line="276" w:lineRule="auto"/>
      <w:ind w:left="720"/>
      <w:contextualSpacing/>
      <w:jc w:val="left"/>
    </w:pPr>
    <w:rPr>
      <w:rFonts w:ascii="Calibri" w:eastAsia="Calibri" w:hAnsi="Calibri"/>
      <w:i w:val="0"/>
      <w:sz w:val="22"/>
      <w:szCs w:val="22"/>
      <w:lang w:eastAsia="en-US"/>
    </w:rPr>
  </w:style>
  <w:style w:type="paragraph" w:customStyle="1" w:styleId="afffffffffffff1">
    <w:name w:val="Наименование документа"/>
    <w:rsid w:val="006C515E"/>
    <w:pPr>
      <w:spacing w:before="120" w:after="120"/>
      <w:jc w:val="center"/>
    </w:pPr>
    <w:rPr>
      <w:b/>
      <w:noProof/>
      <w:sz w:val="32"/>
      <w:lang w:eastAsia="ru-RU"/>
    </w:rPr>
  </w:style>
  <w:style w:type="paragraph" w:customStyle="1" w:styleId="RZD1">
    <w:name w:val="RZD_Список1"/>
    <w:basedOn w:val="af"/>
    <w:link w:val="RZD10"/>
    <w:qFormat/>
    <w:rsid w:val="0063784F"/>
    <w:pPr>
      <w:spacing w:line="360" w:lineRule="exact"/>
      <w:ind w:left="360" w:hanging="360"/>
    </w:pPr>
    <w:rPr>
      <w:rFonts w:ascii="Times New Roman" w:hAnsi="Times New Roman"/>
      <w:i w:val="0"/>
      <w:lang w:eastAsia="en-US"/>
    </w:rPr>
  </w:style>
  <w:style w:type="character" w:customStyle="1" w:styleId="RZD10">
    <w:name w:val="RZD_Список1 Знак"/>
    <w:link w:val="RZD1"/>
    <w:locked/>
    <w:rsid w:val="0063784F"/>
    <w:rPr>
      <w:sz w:val="28"/>
      <w:lang w:eastAsia="en-US"/>
    </w:rPr>
  </w:style>
  <w:style w:type="paragraph" w:customStyle="1" w:styleId="UTB10">
    <w:name w:val="UTB_Заголовок1"/>
    <w:basedOn w:val="1"/>
    <w:link w:val="UTB11"/>
    <w:qFormat/>
    <w:rsid w:val="0063784F"/>
    <w:pPr>
      <w:pageBreakBefore w:val="0"/>
      <w:numPr>
        <w:numId w:val="0"/>
      </w:numPr>
      <w:tabs>
        <w:tab w:val="clear" w:pos="709"/>
      </w:tabs>
      <w:spacing w:after="60" w:line="360" w:lineRule="exact"/>
    </w:pPr>
    <w:rPr>
      <w:rFonts w:ascii="Times New Roman" w:hAnsi="Times New Roman"/>
      <w:bCs/>
      <w:caps w:val="0"/>
      <w:kern w:val="32"/>
      <w:sz w:val="32"/>
      <w:szCs w:val="32"/>
      <w:lang w:val="x-none" w:eastAsia="en-US"/>
    </w:rPr>
  </w:style>
  <w:style w:type="character" w:customStyle="1" w:styleId="UTB11">
    <w:name w:val="UTB_Заголовок1 Знак"/>
    <w:link w:val="UTB10"/>
    <w:rsid w:val="0063784F"/>
    <w:rPr>
      <w:b/>
      <w:bCs/>
      <w:kern w:val="32"/>
      <w:sz w:val="32"/>
      <w:szCs w:val="32"/>
      <w:lang w:val="x-none" w:eastAsia="en-US"/>
    </w:rPr>
  </w:style>
  <w:style w:type="paragraph" w:customStyle="1" w:styleId="UTB1">
    <w:name w:val="UTB_Список1"/>
    <w:basedOn w:val="af"/>
    <w:link w:val="UTB12"/>
    <w:qFormat/>
    <w:rsid w:val="00AA5F4D"/>
    <w:pPr>
      <w:numPr>
        <w:numId w:val="62"/>
      </w:numPr>
      <w:spacing w:line="360" w:lineRule="exact"/>
    </w:pPr>
    <w:rPr>
      <w:rFonts w:ascii="Times New Roman" w:hAnsi="Times New Roman"/>
      <w:i w:val="0"/>
      <w:lang w:val="x-none" w:eastAsia="en-US"/>
    </w:rPr>
  </w:style>
  <w:style w:type="character" w:customStyle="1" w:styleId="UTB12">
    <w:name w:val="UTB_Список1 Знак"/>
    <w:link w:val="UTB1"/>
    <w:rsid w:val="00AA5F4D"/>
    <w:rPr>
      <w:sz w:val="28"/>
      <w:lang w:val="x-none" w:eastAsia="en-US"/>
    </w:rPr>
  </w:style>
  <w:style w:type="paragraph" w:customStyle="1" w:styleId="220">
    <w:name w:val="Стиль2 Заголовок 2"/>
    <w:next w:val="20"/>
    <w:link w:val="221"/>
    <w:qFormat/>
    <w:rsid w:val="00AA5F4D"/>
    <w:pPr>
      <w:spacing w:after="200" w:line="276" w:lineRule="auto"/>
    </w:pPr>
    <w:rPr>
      <w:b/>
      <w:sz w:val="32"/>
      <w:szCs w:val="32"/>
      <w:lang w:eastAsia="en-US"/>
    </w:rPr>
  </w:style>
  <w:style w:type="character" w:customStyle="1" w:styleId="221">
    <w:name w:val="Стиль2 Заголовок 2 Знак"/>
    <w:link w:val="220"/>
    <w:rsid w:val="00AA5F4D"/>
    <w:rPr>
      <w:b/>
      <w:sz w:val="32"/>
      <w:szCs w:val="32"/>
      <w:lang w:eastAsia="en-US"/>
    </w:rPr>
  </w:style>
  <w:style w:type="paragraph" w:customStyle="1" w:styleId="UTB2">
    <w:name w:val="UTB_Текст"/>
    <w:basedOn w:val="af"/>
    <w:link w:val="UTB3"/>
    <w:qFormat/>
    <w:rsid w:val="00DE0F1C"/>
    <w:pPr>
      <w:spacing w:line="360" w:lineRule="exact"/>
      <w:ind w:firstLine="709"/>
    </w:pPr>
    <w:rPr>
      <w:rFonts w:ascii="Times New Roman" w:hAnsi="Times New Roman"/>
      <w:i w:val="0"/>
      <w:szCs w:val="24"/>
    </w:rPr>
  </w:style>
  <w:style w:type="character" w:customStyle="1" w:styleId="UTB3">
    <w:name w:val="UTB_Текст Знак"/>
    <w:link w:val="UTB2"/>
    <w:rsid w:val="00DE0F1C"/>
    <w:rPr>
      <w:sz w:val="28"/>
      <w:szCs w:val="24"/>
    </w:rPr>
  </w:style>
  <w:style w:type="paragraph" w:customStyle="1" w:styleId="afffffffffffff2">
    <w:name w:val="Видимость порождаемых объекто"/>
    <w:basedOn w:val="af"/>
    <w:link w:val="afffffffffffff3"/>
    <w:qFormat/>
    <w:rsid w:val="00DE0F1C"/>
    <w:pPr>
      <w:spacing w:after="200" w:line="276" w:lineRule="auto"/>
      <w:ind w:left="3261"/>
    </w:pPr>
    <w:rPr>
      <w:rFonts w:ascii="Calibri" w:eastAsia="Calibri" w:hAnsi="Calibri"/>
      <w:sz w:val="24"/>
      <w:szCs w:val="24"/>
    </w:rPr>
  </w:style>
  <w:style w:type="character" w:customStyle="1" w:styleId="afffffffffffff3">
    <w:name w:val="Видимость порождаемых объекто Знак"/>
    <w:link w:val="afffffffffffff2"/>
    <w:rsid w:val="00DE0F1C"/>
    <w:rPr>
      <w:rFonts w:ascii="Calibri" w:eastAsia="Calibri" w:hAnsi="Calibri"/>
      <w:i/>
      <w:sz w:val="24"/>
      <w:szCs w:val="24"/>
    </w:rPr>
  </w:style>
  <w:style w:type="paragraph" w:customStyle="1" w:styleId="RZD">
    <w:name w:val="RZD_Текст"/>
    <w:basedOn w:val="af"/>
    <w:link w:val="RZD0"/>
    <w:qFormat/>
    <w:rsid w:val="005F0483"/>
    <w:pPr>
      <w:spacing w:line="360" w:lineRule="exact"/>
      <w:ind w:firstLine="709"/>
    </w:pPr>
    <w:rPr>
      <w:rFonts w:ascii="Times New Roman" w:hAnsi="Times New Roman"/>
      <w:i w:val="0"/>
      <w:szCs w:val="24"/>
    </w:rPr>
  </w:style>
  <w:style w:type="character" w:customStyle="1" w:styleId="RZD0">
    <w:name w:val="RZD_Текст Знак"/>
    <w:link w:val="RZD"/>
    <w:rsid w:val="005F0483"/>
    <w:rPr>
      <w:sz w:val="28"/>
      <w:szCs w:val="24"/>
    </w:rPr>
  </w:style>
  <w:style w:type="paragraph" w:customStyle="1" w:styleId="afffffffffffff4">
    <w:name w:val="Текст в таблице"/>
    <w:basedOn w:val="af"/>
    <w:rsid w:val="00EC1C57"/>
    <w:pPr>
      <w:spacing w:before="120"/>
      <w:jc w:val="left"/>
    </w:pPr>
    <w:rPr>
      <w:rFonts w:ascii="Arial" w:hAnsi="Arial"/>
      <w:i w:val="0"/>
      <w:sz w:val="24"/>
    </w:rPr>
  </w:style>
  <w:style w:type="character" w:customStyle="1" w:styleId="PlainTextChar">
    <w:name w:val="Plain Text Char Знак"/>
    <w:rsid w:val="00995CF7"/>
    <w:rPr>
      <w:rFonts w:ascii="Consolas" w:eastAsia="Times New Roman" w:hAnsi="Consolas"/>
      <w:sz w:val="21"/>
      <w:szCs w:val="21"/>
      <w:lang w:val="x-none"/>
    </w:rPr>
  </w:style>
  <w:style w:type="paragraph" w:customStyle="1" w:styleId="RZD2">
    <w:name w:val="RZD_Название"/>
    <w:basedOn w:val="af"/>
    <w:link w:val="RZD3"/>
    <w:qFormat/>
    <w:rsid w:val="006D46C2"/>
    <w:pPr>
      <w:spacing w:line="360" w:lineRule="exact"/>
      <w:jc w:val="center"/>
    </w:pPr>
    <w:rPr>
      <w:rFonts w:ascii="Times New Roman" w:hAnsi="Times New Roman"/>
      <w:b/>
      <w:i w:val="0"/>
      <w:szCs w:val="28"/>
    </w:rPr>
  </w:style>
  <w:style w:type="character" w:customStyle="1" w:styleId="RZD3">
    <w:name w:val="RZD_Название Знак"/>
    <w:link w:val="RZD2"/>
    <w:rsid w:val="006D46C2"/>
    <w:rPr>
      <w:b/>
      <w:sz w:val="28"/>
      <w:szCs w:val="28"/>
    </w:rPr>
  </w:style>
  <w:style w:type="paragraph" w:styleId="afffffffffffff5">
    <w:name w:val="No Spacing"/>
    <w:link w:val="afffffffffffff6"/>
    <w:uiPriority w:val="1"/>
    <w:qFormat/>
    <w:rsid w:val="00187096"/>
    <w:rPr>
      <w:rFonts w:asciiTheme="minorHAnsi" w:eastAsiaTheme="minorHAnsi" w:hAnsiTheme="minorHAnsi" w:cstheme="minorBidi"/>
      <w:sz w:val="22"/>
      <w:szCs w:val="22"/>
      <w:lang w:eastAsia="en-US"/>
    </w:rPr>
  </w:style>
  <w:style w:type="character" w:customStyle="1" w:styleId="afffffffffffff6">
    <w:name w:val="Без интервала Знак"/>
    <w:link w:val="afffffffffffff5"/>
    <w:uiPriority w:val="1"/>
    <w:rsid w:val="00187096"/>
    <w:rPr>
      <w:rFonts w:asciiTheme="minorHAnsi" w:eastAsiaTheme="minorHAnsi" w:hAnsiTheme="minorHAnsi" w:cstheme="minorBidi"/>
      <w:sz w:val="22"/>
      <w:szCs w:val="22"/>
      <w:lang w:eastAsia="en-US"/>
    </w:rPr>
  </w:style>
  <w:style w:type="paragraph" w:customStyle="1" w:styleId="BClisting10Underline">
    <w:name w:val="BC listing 10 Underline"/>
    <w:basedOn w:val="af"/>
    <w:next w:val="af"/>
    <w:rsid w:val="00187096"/>
    <w:pPr>
      <w:jc w:val="left"/>
    </w:pPr>
    <w:rPr>
      <w:rFonts w:ascii="Courier New" w:hAnsi="Courier New" w:cs="Courier New"/>
      <w:i w:val="0"/>
      <w:sz w:val="20"/>
      <w:szCs w:val="24"/>
      <w:u w:val="single"/>
    </w:rPr>
  </w:style>
  <w:style w:type="paragraph" w:customStyle="1" w:styleId="BClisting10">
    <w:name w:val="BC listing 10"/>
    <w:basedOn w:val="af"/>
    <w:rsid w:val="00187096"/>
    <w:pPr>
      <w:jc w:val="left"/>
    </w:pPr>
    <w:rPr>
      <w:rFonts w:ascii="Courier New" w:hAnsi="Courier New" w:cs="Courier New"/>
      <w:i w:val="0"/>
      <w:sz w:val="20"/>
      <w:szCs w:val="24"/>
    </w:rPr>
  </w:style>
  <w:style w:type="paragraph" w:customStyle="1" w:styleId="BCNormal10">
    <w:name w:val="BC Normal 10"/>
    <w:basedOn w:val="af"/>
    <w:link w:val="BCNormal10Char"/>
    <w:autoRedefine/>
    <w:rsid w:val="00187096"/>
    <w:pPr>
      <w:jc w:val="left"/>
    </w:pPr>
    <w:rPr>
      <w:rFonts w:ascii="Arial" w:hAnsi="Arial"/>
      <w:i w:val="0"/>
      <w:sz w:val="24"/>
      <w:szCs w:val="24"/>
      <w:lang w:val="x-none"/>
    </w:rPr>
  </w:style>
  <w:style w:type="character" w:customStyle="1" w:styleId="BCNormal10Char">
    <w:name w:val="BC Normal 10 Char"/>
    <w:link w:val="BCNormal10"/>
    <w:rsid w:val="00187096"/>
    <w:rPr>
      <w:rFonts w:ascii="Arial" w:hAnsi="Arial"/>
      <w:sz w:val="24"/>
      <w:szCs w:val="24"/>
      <w:lang w:val="x-none" w:eastAsia="ru-RU"/>
    </w:rPr>
  </w:style>
  <w:style w:type="paragraph" w:customStyle="1" w:styleId="BCNormal08">
    <w:name w:val="BC Normal 08"/>
    <w:basedOn w:val="af"/>
    <w:rsid w:val="00187096"/>
    <w:pPr>
      <w:jc w:val="left"/>
    </w:pPr>
    <w:rPr>
      <w:rFonts w:ascii="Times New Roman" w:hAnsi="Times New Roman"/>
      <w:i w:val="0"/>
      <w:sz w:val="16"/>
      <w:szCs w:val="16"/>
    </w:rPr>
  </w:style>
  <w:style w:type="paragraph" w:customStyle="1" w:styleId="1ff4">
    <w:name w:val="Без интервала1"/>
    <w:link w:val="NoSpacingChar"/>
    <w:rsid w:val="00187096"/>
    <w:pPr>
      <w:jc w:val="both"/>
    </w:pPr>
    <w:rPr>
      <w:rFonts w:ascii="Arial" w:hAnsi="Arial"/>
      <w:sz w:val="24"/>
      <w:lang w:eastAsia="ru-RU"/>
    </w:rPr>
  </w:style>
  <w:style w:type="character" w:customStyle="1" w:styleId="NoSpacingChar">
    <w:name w:val="No Spacing Char"/>
    <w:link w:val="1ff4"/>
    <w:locked/>
    <w:rsid w:val="00187096"/>
    <w:rPr>
      <w:rFonts w:ascii="Arial" w:hAnsi="Arial"/>
      <w:sz w:val="24"/>
      <w:lang w:eastAsia="ru-RU"/>
    </w:rPr>
  </w:style>
  <w:style w:type="character" w:customStyle="1" w:styleId="1ff5">
    <w:name w:val="Неразрешенное упоминание1"/>
    <w:basedOn w:val="af0"/>
    <w:uiPriority w:val="99"/>
    <w:semiHidden/>
    <w:unhideWhenUsed/>
    <w:rsid w:val="00E9753C"/>
    <w:rPr>
      <w:color w:val="605E5C"/>
      <w:shd w:val="clear" w:color="auto" w:fill="E1DFDD"/>
    </w:rPr>
  </w:style>
  <w:style w:type="paragraph" w:styleId="afffffffffffff7">
    <w:name w:val="TOC Heading"/>
    <w:basedOn w:val="1"/>
    <w:next w:val="af"/>
    <w:uiPriority w:val="39"/>
    <w:unhideWhenUsed/>
    <w:qFormat/>
    <w:rsid w:val="00E9753C"/>
    <w:pPr>
      <w:keepLines/>
      <w:pageBreakBefore w:val="0"/>
      <w:numPr>
        <w:numId w:val="0"/>
      </w:numPr>
      <w:tabs>
        <w:tab w:val="clear" w:pos="709"/>
      </w:tabs>
      <w:spacing w:after="0" w:line="259" w:lineRule="auto"/>
      <w:jc w:val="left"/>
      <w:outlineLvl w:val="9"/>
    </w:pPr>
    <w:rPr>
      <w:rFonts w:asciiTheme="majorHAnsi" w:eastAsiaTheme="majorEastAsia" w:hAnsiTheme="majorHAnsi" w:cstheme="majorBidi"/>
      <w:b w:val="0"/>
      <w:caps w:val="0"/>
      <w:color w:val="2F5496" w:themeColor="accent1" w:themeShade="BF"/>
      <w:sz w:val="32"/>
      <w:szCs w:val="32"/>
    </w:rPr>
  </w:style>
  <w:style w:type="paragraph" w:customStyle="1" w:styleId="afffffffffffff8">
    <w:name w:val="ЧТЗ_СОДЕРЖАНИЕ"/>
    <w:basedOn w:val="af"/>
    <w:link w:val="afffffffffffff9"/>
    <w:qFormat/>
    <w:rsid w:val="001922E5"/>
    <w:pPr>
      <w:spacing w:before="240" w:after="240"/>
      <w:jc w:val="center"/>
    </w:pPr>
    <w:rPr>
      <w:rFonts w:ascii="Times New Roman" w:eastAsia="Batang" w:hAnsi="Times New Roman"/>
      <w:b/>
      <w:i w:val="0"/>
      <w:szCs w:val="28"/>
    </w:rPr>
  </w:style>
  <w:style w:type="character" w:customStyle="1" w:styleId="afffffffffffff9">
    <w:name w:val="ЧТЗ_СОДЕРЖАНИЕ Знак"/>
    <w:link w:val="afffffffffffff8"/>
    <w:rsid w:val="001922E5"/>
    <w:rPr>
      <w:rFonts w:eastAsia="Batang"/>
      <w:b/>
      <w:sz w:val="28"/>
      <w:szCs w:val="28"/>
      <w:lang w:eastAsia="ru-RU"/>
    </w:rPr>
  </w:style>
  <w:style w:type="paragraph" w:customStyle="1" w:styleId="afffffffffffffa">
    <w:name w:val="ТаблЛевый"/>
    <w:basedOn w:val="af"/>
    <w:link w:val="afffffffffffffb"/>
    <w:uiPriority w:val="4"/>
    <w:rsid w:val="001922E5"/>
    <w:pPr>
      <w:jc w:val="left"/>
    </w:pPr>
    <w:rPr>
      <w:rFonts w:ascii="Times New Roman" w:hAnsi="Times New Roman"/>
      <w:i w:val="0"/>
      <w:sz w:val="24"/>
      <w:szCs w:val="24"/>
      <w:lang w:eastAsia="en-US"/>
    </w:rPr>
  </w:style>
  <w:style w:type="character" w:customStyle="1" w:styleId="afffffffffffffb">
    <w:name w:val="ТаблЛевый Знак"/>
    <w:link w:val="afffffffffffffa"/>
    <w:uiPriority w:val="4"/>
    <w:locked/>
    <w:rsid w:val="001922E5"/>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sChild>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sChild>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sChild>
    </w:div>
    <w:div w:id="102653012">
      <w:bodyDiv w:val="1"/>
      <w:marLeft w:val="0"/>
      <w:marRight w:val="0"/>
      <w:marTop w:val="0"/>
      <w:marBottom w:val="0"/>
      <w:divBdr>
        <w:top w:val="none" w:sz="0" w:space="0" w:color="auto"/>
        <w:left w:val="none" w:sz="0" w:space="0" w:color="auto"/>
        <w:bottom w:val="none" w:sz="0" w:space="0" w:color="auto"/>
        <w:right w:val="none" w:sz="0" w:space="0" w:color="auto"/>
      </w:divBdr>
    </w:div>
    <w:div w:id="1024941625">
      <w:bodyDiv w:val="1"/>
      <w:marLeft w:val="0"/>
      <w:marRight w:val="0"/>
      <w:marTop w:val="0"/>
      <w:marBottom w:val="0"/>
      <w:divBdr>
        <w:top w:val="none" w:sz="0" w:space="0" w:color="auto"/>
        <w:left w:val="none" w:sz="0" w:space="0" w:color="auto"/>
        <w:bottom w:val="none" w:sz="0" w:space="0" w:color="auto"/>
        <w:right w:val="none" w:sz="0" w:space="0" w:color="auto"/>
      </w:divBdr>
    </w:div>
    <w:div w:id="1204321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F:\&#1055;&#1072;&#1096;&#1072;\Work\&#1044;&#1056;\&#1056;&#1086;&#1089;&#1090;&#1088;&#1072;&#1085;&#1089;&#1085;&#1072;&#1076;&#1079;&#1086;&#1088;.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C55CBE-14D3-48B4-A522-AF050F99F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Ространснадзор</Template>
  <TotalTime>9</TotalTime>
  <Pages>27</Pages>
  <Words>2282</Words>
  <Characters>16855</Characters>
  <Application>Microsoft Office Word</Application>
  <DocSecurity>0</DocSecurity>
  <Lines>140</Lines>
  <Paragraphs>38</Paragraphs>
  <ScaleCrop>false</ScaleCrop>
  <HeadingPairs>
    <vt:vector size="2" baseType="variant">
      <vt:variant>
        <vt:lpstr>Название</vt:lpstr>
      </vt:variant>
      <vt:variant>
        <vt:i4>1</vt:i4>
      </vt:variant>
    </vt:vector>
  </HeadingPairs>
  <TitlesOfParts>
    <vt:vector size="1" baseType="lpstr">
      <vt:lpstr>Руководство пользователя: Технолог</vt:lpstr>
    </vt:vector>
  </TitlesOfParts>
  <Company>-</Company>
  <LinksUpToDate>false</LinksUpToDate>
  <CharactersWithSpaces>19099</CharactersWithSpaces>
  <SharedDoc>false</SharedDoc>
  <HLinks>
    <vt:vector size="120" baseType="variant">
      <vt:variant>
        <vt:i4>1900597</vt:i4>
      </vt:variant>
      <vt:variant>
        <vt:i4>119</vt:i4>
      </vt:variant>
      <vt:variant>
        <vt:i4>0</vt:i4>
      </vt:variant>
      <vt:variant>
        <vt:i4>5</vt:i4>
      </vt:variant>
      <vt:variant>
        <vt:lpwstr/>
      </vt:variant>
      <vt:variant>
        <vt:lpwstr>_Toc411496992</vt:lpwstr>
      </vt:variant>
      <vt:variant>
        <vt:i4>1900597</vt:i4>
      </vt:variant>
      <vt:variant>
        <vt:i4>113</vt:i4>
      </vt:variant>
      <vt:variant>
        <vt:i4>0</vt:i4>
      </vt:variant>
      <vt:variant>
        <vt:i4>5</vt:i4>
      </vt:variant>
      <vt:variant>
        <vt:lpwstr/>
      </vt:variant>
      <vt:variant>
        <vt:lpwstr>_Toc411496991</vt:lpwstr>
      </vt:variant>
      <vt:variant>
        <vt:i4>1900597</vt:i4>
      </vt:variant>
      <vt:variant>
        <vt:i4>107</vt:i4>
      </vt:variant>
      <vt:variant>
        <vt:i4>0</vt:i4>
      </vt:variant>
      <vt:variant>
        <vt:i4>5</vt:i4>
      </vt:variant>
      <vt:variant>
        <vt:lpwstr/>
      </vt:variant>
      <vt:variant>
        <vt:lpwstr>_Toc411496990</vt:lpwstr>
      </vt:variant>
      <vt:variant>
        <vt:i4>1835061</vt:i4>
      </vt:variant>
      <vt:variant>
        <vt:i4>101</vt:i4>
      </vt:variant>
      <vt:variant>
        <vt:i4>0</vt:i4>
      </vt:variant>
      <vt:variant>
        <vt:i4>5</vt:i4>
      </vt:variant>
      <vt:variant>
        <vt:lpwstr/>
      </vt:variant>
      <vt:variant>
        <vt:lpwstr>_Toc411496989</vt:lpwstr>
      </vt:variant>
      <vt:variant>
        <vt:i4>1835061</vt:i4>
      </vt:variant>
      <vt:variant>
        <vt:i4>95</vt:i4>
      </vt:variant>
      <vt:variant>
        <vt:i4>0</vt:i4>
      </vt:variant>
      <vt:variant>
        <vt:i4>5</vt:i4>
      </vt:variant>
      <vt:variant>
        <vt:lpwstr/>
      </vt:variant>
      <vt:variant>
        <vt:lpwstr>_Toc411496988</vt:lpwstr>
      </vt:variant>
      <vt:variant>
        <vt:i4>1835061</vt:i4>
      </vt:variant>
      <vt:variant>
        <vt:i4>89</vt:i4>
      </vt:variant>
      <vt:variant>
        <vt:i4>0</vt:i4>
      </vt:variant>
      <vt:variant>
        <vt:i4>5</vt:i4>
      </vt:variant>
      <vt:variant>
        <vt:lpwstr/>
      </vt:variant>
      <vt:variant>
        <vt:lpwstr>_Toc411496987</vt:lpwstr>
      </vt:variant>
      <vt:variant>
        <vt:i4>1835061</vt:i4>
      </vt:variant>
      <vt:variant>
        <vt:i4>83</vt:i4>
      </vt:variant>
      <vt:variant>
        <vt:i4>0</vt:i4>
      </vt:variant>
      <vt:variant>
        <vt:i4>5</vt:i4>
      </vt:variant>
      <vt:variant>
        <vt:lpwstr/>
      </vt:variant>
      <vt:variant>
        <vt:lpwstr>_Toc411496986</vt:lpwstr>
      </vt:variant>
      <vt:variant>
        <vt:i4>1835061</vt:i4>
      </vt:variant>
      <vt:variant>
        <vt:i4>77</vt:i4>
      </vt:variant>
      <vt:variant>
        <vt:i4>0</vt:i4>
      </vt:variant>
      <vt:variant>
        <vt:i4>5</vt:i4>
      </vt:variant>
      <vt:variant>
        <vt:lpwstr/>
      </vt:variant>
      <vt:variant>
        <vt:lpwstr>_Toc411496985</vt:lpwstr>
      </vt:variant>
      <vt:variant>
        <vt:i4>1835061</vt:i4>
      </vt:variant>
      <vt:variant>
        <vt:i4>71</vt:i4>
      </vt:variant>
      <vt:variant>
        <vt:i4>0</vt:i4>
      </vt:variant>
      <vt:variant>
        <vt:i4>5</vt:i4>
      </vt:variant>
      <vt:variant>
        <vt:lpwstr/>
      </vt:variant>
      <vt:variant>
        <vt:lpwstr>_Toc411496984</vt:lpwstr>
      </vt:variant>
      <vt:variant>
        <vt:i4>1835061</vt:i4>
      </vt:variant>
      <vt:variant>
        <vt:i4>65</vt:i4>
      </vt:variant>
      <vt:variant>
        <vt:i4>0</vt:i4>
      </vt:variant>
      <vt:variant>
        <vt:i4>5</vt:i4>
      </vt:variant>
      <vt:variant>
        <vt:lpwstr/>
      </vt:variant>
      <vt:variant>
        <vt:lpwstr>_Toc411496983</vt:lpwstr>
      </vt:variant>
      <vt:variant>
        <vt:i4>1835061</vt:i4>
      </vt:variant>
      <vt:variant>
        <vt:i4>59</vt:i4>
      </vt:variant>
      <vt:variant>
        <vt:i4>0</vt:i4>
      </vt:variant>
      <vt:variant>
        <vt:i4>5</vt:i4>
      </vt:variant>
      <vt:variant>
        <vt:lpwstr/>
      </vt:variant>
      <vt:variant>
        <vt:lpwstr>_Toc411496982</vt:lpwstr>
      </vt:variant>
      <vt:variant>
        <vt:i4>1835061</vt:i4>
      </vt:variant>
      <vt:variant>
        <vt:i4>53</vt:i4>
      </vt:variant>
      <vt:variant>
        <vt:i4>0</vt:i4>
      </vt:variant>
      <vt:variant>
        <vt:i4>5</vt:i4>
      </vt:variant>
      <vt:variant>
        <vt:lpwstr/>
      </vt:variant>
      <vt:variant>
        <vt:lpwstr>_Toc411496981</vt:lpwstr>
      </vt:variant>
      <vt:variant>
        <vt:i4>1835061</vt:i4>
      </vt:variant>
      <vt:variant>
        <vt:i4>47</vt:i4>
      </vt:variant>
      <vt:variant>
        <vt:i4>0</vt:i4>
      </vt:variant>
      <vt:variant>
        <vt:i4>5</vt:i4>
      </vt:variant>
      <vt:variant>
        <vt:lpwstr/>
      </vt:variant>
      <vt:variant>
        <vt:lpwstr>_Toc411496980</vt:lpwstr>
      </vt:variant>
      <vt:variant>
        <vt:i4>1245237</vt:i4>
      </vt:variant>
      <vt:variant>
        <vt:i4>41</vt:i4>
      </vt:variant>
      <vt:variant>
        <vt:i4>0</vt:i4>
      </vt:variant>
      <vt:variant>
        <vt:i4>5</vt:i4>
      </vt:variant>
      <vt:variant>
        <vt:lpwstr/>
      </vt:variant>
      <vt:variant>
        <vt:lpwstr>_Toc411496979</vt:lpwstr>
      </vt:variant>
      <vt:variant>
        <vt:i4>1245237</vt:i4>
      </vt:variant>
      <vt:variant>
        <vt:i4>35</vt:i4>
      </vt:variant>
      <vt:variant>
        <vt:i4>0</vt:i4>
      </vt:variant>
      <vt:variant>
        <vt:i4>5</vt:i4>
      </vt:variant>
      <vt:variant>
        <vt:lpwstr/>
      </vt:variant>
      <vt:variant>
        <vt:lpwstr>_Toc411496978</vt:lpwstr>
      </vt:variant>
      <vt:variant>
        <vt:i4>1245237</vt:i4>
      </vt:variant>
      <vt:variant>
        <vt:i4>29</vt:i4>
      </vt:variant>
      <vt:variant>
        <vt:i4>0</vt:i4>
      </vt:variant>
      <vt:variant>
        <vt:i4>5</vt:i4>
      </vt:variant>
      <vt:variant>
        <vt:lpwstr/>
      </vt:variant>
      <vt:variant>
        <vt:lpwstr>_Toc411496977</vt:lpwstr>
      </vt:variant>
      <vt:variant>
        <vt:i4>1245237</vt:i4>
      </vt:variant>
      <vt:variant>
        <vt:i4>23</vt:i4>
      </vt:variant>
      <vt:variant>
        <vt:i4>0</vt:i4>
      </vt:variant>
      <vt:variant>
        <vt:i4>5</vt:i4>
      </vt:variant>
      <vt:variant>
        <vt:lpwstr/>
      </vt:variant>
      <vt:variant>
        <vt:lpwstr>_Toc411496976</vt:lpwstr>
      </vt:variant>
      <vt:variant>
        <vt:i4>1245237</vt:i4>
      </vt:variant>
      <vt:variant>
        <vt:i4>17</vt:i4>
      </vt:variant>
      <vt:variant>
        <vt:i4>0</vt:i4>
      </vt:variant>
      <vt:variant>
        <vt:i4>5</vt:i4>
      </vt:variant>
      <vt:variant>
        <vt:lpwstr/>
      </vt:variant>
      <vt:variant>
        <vt:lpwstr>_Toc411496975</vt:lpwstr>
      </vt:variant>
      <vt:variant>
        <vt:i4>1245237</vt:i4>
      </vt:variant>
      <vt:variant>
        <vt:i4>11</vt:i4>
      </vt:variant>
      <vt:variant>
        <vt:i4>0</vt:i4>
      </vt:variant>
      <vt:variant>
        <vt:i4>5</vt:i4>
      </vt:variant>
      <vt:variant>
        <vt:lpwstr/>
      </vt:variant>
      <vt:variant>
        <vt:lpwstr>_Toc411496974</vt:lpwstr>
      </vt:variant>
      <vt:variant>
        <vt:i4>1245237</vt:i4>
      </vt:variant>
      <vt:variant>
        <vt:i4>5</vt:i4>
      </vt:variant>
      <vt:variant>
        <vt:i4>0</vt:i4>
      </vt:variant>
      <vt:variant>
        <vt:i4>5</vt:i4>
      </vt:variant>
      <vt:variant>
        <vt:lpwstr/>
      </vt:variant>
      <vt:variant>
        <vt:lpwstr>_Toc411496973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пользователя: Технолог</dc:title>
  <dc:subject/>
  <dc:creator>-</dc:creator>
  <cp:keywords/>
  <dc:description>-</dc:description>
  <cp:lastModifiedBy>Мясников Иван</cp:lastModifiedBy>
  <cp:revision>7</cp:revision>
  <cp:lastPrinted>2020-10-01T13:04:00Z</cp:lastPrinted>
  <dcterms:created xsi:type="dcterms:W3CDTF">2025-10-02T17:23:00Z</dcterms:created>
  <dcterms:modified xsi:type="dcterms:W3CDTF">2025-10-03T09:00:00Z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омер документа">
    <vt:lpwstr>КНШЕ.425790.086.И3.01.РД</vt:lpwstr>
  </property>
  <property fmtid="{D5CDD505-2E9C-101B-9397-08002B2CF9AE}" pid="3" name="Шифр">
    <vt:lpwstr>РПМ-СУТР</vt:lpwstr>
  </property>
</Properties>
</file>